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BACDB" w14:textId="77777777" w:rsidR="007B73EE" w:rsidRPr="00C32CBC" w:rsidRDefault="007B73EE" w:rsidP="004727AF">
      <w:pPr>
        <w:ind w:left="2127"/>
        <w:jc w:val="center"/>
        <w:rPr>
          <w:rFonts w:cs="Arial"/>
          <w:sz w:val="28"/>
        </w:rPr>
      </w:pPr>
    </w:p>
    <w:p w14:paraId="69A33FAC" w14:textId="77777777" w:rsidR="00CE7A7C" w:rsidRPr="00C32CBC" w:rsidRDefault="00CE7A7C" w:rsidP="00CE7A7C">
      <w:pPr>
        <w:rPr>
          <w:rFonts w:cs="Arial"/>
        </w:rPr>
      </w:pPr>
      <w:r w:rsidRPr="00C32CBC">
        <w:rPr>
          <w:rFonts w:cs="Arial"/>
          <w:noProof/>
          <w:lang w:eastAsia="fr-FR"/>
        </w:rPr>
        <w:drawing>
          <wp:inline distT="0" distB="0" distL="0" distR="0" wp14:anchorId="2D614C15" wp14:editId="08B09D92">
            <wp:extent cx="1193548" cy="1081377"/>
            <wp:effectExtent l="0" t="0" r="6985" b="5080"/>
            <wp:docPr id="2" name="Image 2" descr="C:\Users\jeremie.tardien\Documents\Modèle\Republique_Francaise_RV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jeremie.tardien\Documents\Modèle\Republique_Francaise_RV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5996" cy="1092655"/>
                    </a:xfrm>
                    <a:prstGeom prst="rect">
                      <a:avLst/>
                    </a:prstGeom>
                    <a:noFill/>
                    <a:ln>
                      <a:noFill/>
                    </a:ln>
                  </pic:spPr>
                </pic:pic>
              </a:graphicData>
            </a:graphic>
          </wp:inline>
        </w:drawing>
      </w:r>
      <w:r w:rsidRPr="00C32CBC">
        <w:rPr>
          <w:rFonts w:cs="Arial"/>
          <w:noProof/>
          <w:lang w:eastAsia="fr-FR"/>
        </w:rPr>
        <w:drawing>
          <wp:inline distT="0" distB="0" distL="0" distR="0" wp14:anchorId="7A9998A4" wp14:editId="7181CB07">
            <wp:extent cx="1089328" cy="1089328"/>
            <wp:effectExtent l="0" t="0" r="0" b="0"/>
            <wp:docPr id="3" name="Image 3" descr="C:\Users\jeremie.tardien\Documents\Modèle\logo-ASP-rouge-RVB_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eremie.tardien\Documents\Modèle\logo-ASP-rouge-RVB_0.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88937" cy="1088937"/>
                    </a:xfrm>
                    <a:prstGeom prst="rect">
                      <a:avLst/>
                    </a:prstGeom>
                    <a:noFill/>
                    <a:ln>
                      <a:noFill/>
                    </a:ln>
                  </pic:spPr>
                </pic:pic>
              </a:graphicData>
            </a:graphic>
          </wp:inline>
        </w:drawing>
      </w:r>
    </w:p>
    <w:p w14:paraId="36CE9BE7" w14:textId="77777777" w:rsidR="00CE7A7C" w:rsidRPr="00C32CBC" w:rsidRDefault="00CE7A7C" w:rsidP="00CE7A7C">
      <w:pPr>
        <w:ind w:right="5670"/>
        <w:jc w:val="center"/>
        <w:rPr>
          <w:rFonts w:cs="Arial"/>
          <w:color w:val="808080" w:themeColor="background1" w:themeShade="80"/>
        </w:rPr>
      </w:pPr>
    </w:p>
    <w:p w14:paraId="2F3FAE68" w14:textId="77777777" w:rsidR="00CE7A7C" w:rsidRPr="00C32CBC" w:rsidRDefault="00CE7A7C" w:rsidP="00CE7A7C">
      <w:pPr>
        <w:ind w:right="5528"/>
        <w:jc w:val="center"/>
        <w:rPr>
          <w:rFonts w:cs="Arial"/>
          <w:color w:val="808080" w:themeColor="background1" w:themeShade="80"/>
        </w:rPr>
      </w:pPr>
      <w:r w:rsidRPr="00C32CBC">
        <w:rPr>
          <w:rFonts w:cs="Arial"/>
          <w:color w:val="808080" w:themeColor="background1" w:themeShade="80"/>
        </w:rPr>
        <w:t>Direction du Numérique et des Systèmes d’Information</w:t>
      </w:r>
    </w:p>
    <w:p w14:paraId="39129C2E" w14:textId="77777777" w:rsidR="007B73EE" w:rsidRPr="00C32CBC" w:rsidRDefault="007B73EE" w:rsidP="007B73EE">
      <w:pPr>
        <w:jc w:val="center"/>
        <w:rPr>
          <w:rFonts w:cs="Arial"/>
          <w:sz w:val="28"/>
        </w:rPr>
      </w:pPr>
    </w:p>
    <w:p w14:paraId="19FE66BB" w14:textId="77777777" w:rsidR="007B73EE" w:rsidRPr="00C32CBC" w:rsidRDefault="007B73EE" w:rsidP="007B73EE">
      <w:pPr>
        <w:jc w:val="center"/>
        <w:rPr>
          <w:rFonts w:cs="Arial"/>
          <w:sz w:val="28"/>
        </w:rPr>
      </w:pPr>
    </w:p>
    <w:p w14:paraId="3BBB21AC" w14:textId="77777777" w:rsidR="00746366" w:rsidRPr="00746366" w:rsidRDefault="00746366" w:rsidP="00746366">
      <w:pPr>
        <w:suppressAutoHyphens/>
        <w:spacing w:after="0"/>
        <w:jc w:val="center"/>
        <w:rPr>
          <w:rFonts w:eastAsia="Times New Roman" w:cs="Arial"/>
          <w:color w:val="808080"/>
          <w:sz w:val="52"/>
          <w:szCs w:val="52"/>
          <w:lang w:eastAsia="ar-SA"/>
        </w:rPr>
      </w:pPr>
      <w:r w:rsidRPr="00746366">
        <w:rPr>
          <w:rFonts w:eastAsia="Times New Roman" w:cs="Arial"/>
          <w:color w:val="808080"/>
          <w:sz w:val="52"/>
          <w:szCs w:val="52"/>
          <w:lang w:eastAsia="ar-SA"/>
        </w:rPr>
        <w:t>Annexe 3 au RC</w:t>
      </w:r>
    </w:p>
    <w:p w14:paraId="15079FB9" w14:textId="77777777" w:rsidR="00746366" w:rsidRPr="00746366" w:rsidRDefault="00746366" w:rsidP="00746366">
      <w:pPr>
        <w:suppressAutoHyphens/>
        <w:spacing w:after="0"/>
        <w:jc w:val="center"/>
        <w:rPr>
          <w:rFonts w:eastAsia="Times New Roman" w:cs="Arial"/>
          <w:color w:val="808080"/>
          <w:sz w:val="52"/>
          <w:szCs w:val="52"/>
          <w:lang w:eastAsia="ar-SA"/>
        </w:rPr>
      </w:pPr>
      <w:r w:rsidRPr="00746366">
        <w:rPr>
          <w:rFonts w:eastAsia="Times New Roman" w:cs="Arial"/>
          <w:color w:val="808080"/>
          <w:sz w:val="52"/>
          <w:szCs w:val="52"/>
          <w:lang w:eastAsia="ar-SA"/>
        </w:rPr>
        <w:t>relative à l’Offre Technique :</w:t>
      </w:r>
    </w:p>
    <w:p w14:paraId="608746AF" w14:textId="77777777" w:rsidR="00746366" w:rsidRPr="00746366" w:rsidRDefault="00746366" w:rsidP="00746366">
      <w:pPr>
        <w:suppressAutoHyphens/>
        <w:spacing w:before="240" w:after="0"/>
        <w:jc w:val="center"/>
        <w:rPr>
          <w:rFonts w:eastAsia="Times New Roman" w:cs="Arial"/>
          <w:color w:val="595959" w:themeColor="text1" w:themeTint="A6"/>
          <w:sz w:val="48"/>
          <w:szCs w:val="48"/>
          <w:lang w:eastAsia="ar-SA"/>
        </w:rPr>
      </w:pPr>
      <w:r w:rsidRPr="00746366">
        <w:rPr>
          <w:rFonts w:eastAsia="Times New Roman" w:cs="Arial"/>
          <w:color w:val="595959" w:themeColor="text1" w:themeTint="A6"/>
          <w:sz w:val="48"/>
          <w:szCs w:val="48"/>
          <w:lang w:eastAsia="ar-SA"/>
        </w:rPr>
        <w:t>Cadre du Mémoire Technique et Réponses aux obligations et exigences</w:t>
      </w:r>
    </w:p>
    <w:p w14:paraId="1A0B5B70" w14:textId="77777777" w:rsidR="00410E5C" w:rsidRPr="00C32CBC" w:rsidRDefault="00410E5C" w:rsidP="00410E5C">
      <w:pPr>
        <w:suppressAutoHyphens/>
        <w:jc w:val="right"/>
        <w:rPr>
          <w:rFonts w:cs="Arial"/>
          <w:color w:val="808080"/>
          <w:sz w:val="52"/>
          <w:lang w:eastAsia="ar-SA"/>
        </w:rPr>
      </w:pPr>
    </w:p>
    <w:p w14:paraId="40BF9A26" w14:textId="1E939BE9" w:rsidR="00410E5C" w:rsidRPr="00C32CBC" w:rsidRDefault="00410E5C" w:rsidP="00410E5C">
      <w:pPr>
        <w:suppressAutoHyphens/>
        <w:jc w:val="right"/>
        <w:rPr>
          <w:rFonts w:cs="Arial"/>
          <w:b/>
          <w:bCs/>
          <w:color w:val="000000" w:themeColor="text1"/>
          <w:sz w:val="52"/>
          <w:lang w:eastAsia="ar-SA"/>
        </w:rPr>
      </w:pPr>
      <w:r w:rsidRPr="00C32CBC">
        <w:rPr>
          <w:rFonts w:cs="Arial"/>
          <w:b/>
          <w:bCs/>
          <w:color w:val="000000" w:themeColor="text1"/>
          <w:sz w:val="52"/>
          <w:lang w:eastAsia="ar-SA"/>
        </w:rPr>
        <w:t>MP 25-</w:t>
      </w:r>
      <w:r w:rsidR="00532B15">
        <w:rPr>
          <w:rFonts w:cs="Arial"/>
          <w:b/>
          <w:bCs/>
          <w:color w:val="000000" w:themeColor="text1"/>
          <w:sz w:val="52"/>
          <w:lang w:eastAsia="ar-SA"/>
        </w:rPr>
        <w:t>16</w:t>
      </w:r>
    </w:p>
    <w:p w14:paraId="1E5CB824" w14:textId="44A8EB2F" w:rsidR="000D3F81" w:rsidRDefault="000D3F81" w:rsidP="00746366">
      <w:pPr>
        <w:rPr>
          <w:rFonts w:cs="Arial"/>
          <w:b/>
          <w:color w:val="808080"/>
          <w:sz w:val="24"/>
        </w:rPr>
      </w:pPr>
    </w:p>
    <w:p w14:paraId="1F533980" w14:textId="56D1ABA8" w:rsidR="00746366" w:rsidRDefault="00746366" w:rsidP="00746366">
      <w:pPr>
        <w:rPr>
          <w:rFonts w:cs="Arial"/>
          <w:b/>
          <w:color w:val="808080"/>
          <w:sz w:val="24"/>
        </w:rPr>
      </w:pPr>
    </w:p>
    <w:p w14:paraId="4E7074B4" w14:textId="77777777" w:rsidR="00746366" w:rsidRPr="00C32CBC" w:rsidRDefault="00746366" w:rsidP="00746366">
      <w:pPr>
        <w:rPr>
          <w:rFonts w:cs="Arial"/>
          <w:b/>
          <w:color w:val="808080"/>
          <w:sz w:val="24"/>
        </w:rPr>
      </w:pPr>
    </w:p>
    <w:p w14:paraId="6610FAE4" w14:textId="77777777" w:rsidR="000D3F81" w:rsidRPr="00C32CBC" w:rsidRDefault="000D3F81" w:rsidP="000D3F81">
      <w:pPr>
        <w:jc w:val="center"/>
        <w:rPr>
          <w:rFonts w:cs="Arial"/>
          <w:b/>
          <w:color w:val="808080"/>
          <w:sz w:val="24"/>
        </w:rPr>
      </w:pPr>
    </w:p>
    <w:p w14:paraId="3475F769" w14:textId="77777777" w:rsidR="000D3F81" w:rsidRPr="00C32CBC" w:rsidRDefault="000D3F81" w:rsidP="000D3F81">
      <w:pPr>
        <w:rPr>
          <w:rFonts w:cs="Arial"/>
          <w:color w:val="808080"/>
        </w:rPr>
      </w:pPr>
    </w:p>
    <w:p w14:paraId="2CA15747" w14:textId="77777777" w:rsidR="000D3F81" w:rsidRPr="00C32CBC" w:rsidRDefault="000D3F81" w:rsidP="00F75391">
      <w:pPr>
        <w:spacing w:after="0"/>
        <w:rPr>
          <w:rFonts w:cs="Arial"/>
          <w:b/>
          <w:color w:val="808080"/>
          <w:szCs w:val="20"/>
        </w:rPr>
      </w:pPr>
    </w:p>
    <w:p w14:paraId="590009FD" w14:textId="77777777" w:rsidR="00410E5C" w:rsidRPr="00C32CBC" w:rsidRDefault="00410E5C" w:rsidP="00332071">
      <w:pPr>
        <w:numPr>
          <w:ilvl w:val="0"/>
          <w:numId w:val="22"/>
        </w:numPr>
        <w:suppressAutoHyphens/>
        <w:spacing w:after="0"/>
        <w:ind w:hanging="284"/>
        <w:jc w:val="left"/>
        <w:rPr>
          <w:rFonts w:cs="Arial"/>
          <w:b/>
          <w:color w:val="164974"/>
          <w:sz w:val="28"/>
          <w:lang w:eastAsia="ar-SA"/>
        </w:rPr>
      </w:pPr>
      <w:r w:rsidRPr="00C32CBC">
        <w:rPr>
          <w:rFonts w:cs="Arial"/>
          <w:b/>
          <w:color w:val="164974"/>
          <w:sz w:val="28"/>
          <w:lang w:eastAsia="ar-SA"/>
        </w:rPr>
        <w:t>Acheteur :</w:t>
      </w:r>
    </w:p>
    <w:p w14:paraId="718C15EF" w14:textId="77777777" w:rsidR="00410E5C" w:rsidRPr="00C32CBC" w:rsidRDefault="00410E5C" w:rsidP="00F75391">
      <w:pPr>
        <w:tabs>
          <w:tab w:val="left" w:pos="6597"/>
        </w:tabs>
        <w:suppressAutoHyphens/>
        <w:spacing w:after="0"/>
        <w:jc w:val="left"/>
        <w:rPr>
          <w:rFonts w:cs="Arial"/>
          <w:color w:val="164974"/>
          <w:sz w:val="24"/>
          <w:lang w:eastAsia="ar-SA"/>
        </w:rPr>
      </w:pPr>
      <w:r w:rsidRPr="00C32CBC">
        <w:rPr>
          <w:rFonts w:cs="Arial"/>
          <w:color w:val="164974"/>
          <w:sz w:val="24"/>
          <w:lang w:eastAsia="ar-SA"/>
        </w:rPr>
        <w:t>Agence de services et de paiement (ASP)</w:t>
      </w:r>
      <w:r w:rsidRPr="00C32CBC">
        <w:rPr>
          <w:rFonts w:cs="Arial"/>
          <w:color w:val="164974"/>
          <w:sz w:val="24"/>
          <w:lang w:eastAsia="ar-SA"/>
        </w:rPr>
        <w:tab/>
      </w:r>
    </w:p>
    <w:p w14:paraId="263268AA" w14:textId="77777777" w:rsidR="00410E5C" w:rsidRPr="00C32CBC" w:rsidRDefault="00410E5C" w:rsidP="00F75391">
      <w:pPr>
        <w:suppressAutoHyphens/>
        <w:spacing w:after="0"/>
        <w:jc w:val="left"/>
        <w:rPr>
          <w:rFonts w:cs="Arial"/>
          <w:color w:val="164974"/>
          <w:sz w:val="24"/>
          <w:lang w:eastAsia="ar-SA"/>
        </w:rPr>
      </w:pPr>
      <w:r w:rsidRPr="00C32CBC">
        <w:rPr>
          <w:rFonts w:cs="Arial"/>
          <w:color w:val="164974"/>
          <w:sz w:val="24"/>
          <w:lang w:eastAsia="ar-SA"/>
        </w:rPr>
        <w:t>2, rue du Maupas</w:t>
      </w:r>
    </w:p>
    <w:p w14:paraId="76E5F887" w14:textId="77777777" w:rsidR="00410E5C" w:rsidRPr="00C32CBC" w:rsidRDefault="00410E5C" w:rsidP="00F75391">
      <w:pPr>
        <w:suppressAutoHyphens/>
        <w:spacing w:after="0"/>
        <w:jc w:val="left"/>
        <w:rPr>
          <w:rFonts w:cs="Arial"/>
          <w:b/>
          <w:color w:val="164974"/>
          <w:sz w:val="24"/>
          <w:lang w:eastAsia="ar-SA"/>
        </w:rPr>
      </w:pPr>
      <w:r w:rsidRPr="00C32CBC">
        <w:rPr>
          <w:rFonts w:cs="Arial"/>
          <w:color w:val="164974"/>
          <w:sz w:val="24"/>
          <w:lang w:eastAsia="ar-SA"/>
        </w:rPr>
        <w:t>87040 LIMOGES cedex 1</w:t>
      </w:r>
    </w:p>
    <w:p w14:paraId="6143A4FF" w14:textId="77777777" w:rsidR="000D3F81" w:rsidRPr="00C32CBC" w:rsidRDefault="000D3F81" w:rsidP="000D3F81">
      <w:pPr>
        <w:rPr>
          <w:rFonts w:cs="Arial"/>
          <w:color w:val="808080"/>
        </w:rPr>
      </w:pPr>
    </w:p>
    <w:p w14:paraId="7B1DBEB3" w14:textId="77777777" w:rsidR="000D3F81" w:rsidRPr="00C32CBC" w:rsidRDefault="000D3F81" w:rsidP="000D3F81">
      <w:pPr>
        <w:rPr>
          <w:rFonts w:cs="Arial"/>
          <w:color w:val="808080"/>
        </w:rPr>
      </w:pPr>
    </w:p>
    <w:p w14:paraId="3F29C0BA" w14:textId="77777777" w:rsidR="000D3F81" w:rsidRPr="00C32CBC" w:rsidRDefault="000D3F81" w:rsidP="000D3F81">
      <w:pPr>
        <w:pStyle w:val="En-tte"/>
        <w:rPr>
          <w:rFonts w:cs="Arial"/>
        </w:rPr>
      </w:pPr>
    </w:p>
    <w:tbl>
      <w:tblPr>
        <w:tblW w:w="0" w:type="auto"/>
        <w:tblBorders>
          <w:top w:val="single" w:sz="12" w:space="0" w:color="auto"/>
          <w:left w:val="single" w:sz="12" w:space="0" w:color="auto"/>
          <w:bottom w:val="single" w:sz="12" w:space="0" w:color="auto"/>
          <w:right w:val="single" w:sz="12" w:space="0" w:color="auto"/>
          <w:insideH w:val="single" w:sz="2" w:space="0" w:color="auto"/>
          <w:insideV w:val="dotted" w:sz="4" w:space="0" w:color="auto"/>
        </w:tblBorders>
        <w:tblLayout w:type="fixed"/>
        <w:tblCellMar>
          <w:left w:w="70" w:type="dxa"/>
          <w:right w:w="70" w:type="dxa"/>
        </w:tblCellMar>
        <w:tblLook w:val="0000" w:firstRow="0" w:lastRow="0" w:firstColumn="0" w:lastColumn="0" w:noHBand="0" w:noVBand="0"/>
      </w:tblPr>
      <w:tblGrid>
        <w:gridCol w:w="9212"/>
      </w:tblGrid>
      <w:tr w:rsidR="00CE7A7C" w:rsidRPr="00C32CBC" w14:paraId="5CDB1F72" w14:textId="77777777" w:rsidTr="00203194">
        <w:trPr>
          <w:trHeight w:val="800"/>
        </w:trPr>
        <w:tc>
          <w:tcPr>
            <w:tcW w:w="9212" w:type="dxa"/>
            <w:vAlign w:val="center"/>
          </w:tcPr>
          <w:p w14:paraId="4DA052F7" w14:textId="77777777" w:rsidR="00F75391" w:rsidRPr="00C32CBC" w:rsidRDefault="00F75391" w:rsidP="00F75391">
            <w:pPr>
              <w:pStyle w:val="En-tte"/>
              <w:rPr>
                <w:rFonts w:cs="Arial"/>
                <w:sz w:val="26"/>
                <w:szCs w:val="26"/>
                <w:lang w:eastAsia="ar-SA"/>
              </w:rPr>
            </w:pPr>
            <w:r w:rsidRPr="00C32CBC">
              <w:rPr>
                <w:rFonts w:cs="Arial"/>
                <w:sz w:val="26"/>
                <w:szCs w:val="26"/>
                <w:lang w:eastAsia="ar-SA"/>
              </w:rPr>
              <w:t>Objet de la consultation :</w:t>
            </w:r>
          </w:p>
          <w:p w14:paraId="312468F4" w14:textId="5A41DF5B" w:rsidR="00CE7A7C" w:rsidRPr="00C32CBC" w:rsidRDefault="0075551D" w:rsidP="00F75391">
            <w:pPr>
              <w:pStyle w:val="En-tte"/>
              <w:rPr>
                <w:rFonts w:cs="Arial"/>
                <w:b/>
                <w:sz w:val="24"/>
              </w:rPr>
            </w:pPr>
            <w:r w:rsidRPr="0075551D">
              <w:rPr>
                <w:rFonts w:cs="Arial"/>
                <w:b/>
                <w:sz w:val="24"/>
                <w:lang w:eastAsia="ar-SA"/>
              </w:rPr>
              <w:t>Fourniture de prestations de télécommunications associées aux numéros intelligents</w:t>
            </w:r>
          </w:p>
        </w:tc>
      </w:tr>
    </w:tbl>
    <w:p w14:paraId="391BEE38" w14:textId="77777777" w:rsidR="00492A50" w:rsidRPr="00C32CBC" w:rsidRDefault="00492A50" w:rsidP="00492A50">
      <w:pPr>
        <w:rPr>
          <w:rFonts w:cs="Arial"/>
        </w:rPr>
        <w:sectPr w:rsidR="00492A50" w:rsidRPr="00C32CBC" w:rsidSect="002F632D">
          <w:footerReference w:type="default" r:id="rId10"/>
          <w:pgSz w:w="11906" w:h="16838"/>
          <w:pgMar w:top="1417" w:right="1417" w:bottom="1417" w:left="1417" w:header="708" w:footer="708" w:gutter="0"/>
          <w:cols w:space="708"/>
          <w:docGrid w:linePitch="360"/>
        </w:sectPr>
      </w:pPr>
    </w:p>
    <w:p w14:paraId="4048DC14" w14:textId="5D569DD6" w:rsidR="000D3F81" w:rsidRPr="002E7645" w:rsidRDefault="00F34791" w:rsidP="00746366">
      <w:pPr>
        <w:pStyle w:val="annexe1"/>
        <w:numPr>
          <w:ilvl w:val="0"/>
          <w:numId w:val="0"/>
        </w:numPr>
      </w:pPr>
      <w:bookmarkStart w:id="0" w:name="_Hlk211506659"/>
      <w:r>
        <w:lastRenderedPageBreak/>
        <w:t>Préambule</w:t>
      </w:r>
    </w:p>
    <w:p w14:paraId="680BE191" w14:textId="77777777" w:rsidR="00F34791" w:rsidRPr="00D71544" w:rsidRDefault="00F34791" w:rsidP="00D71544">
      <w:pPr>
        <w:pStyle w:val="Normalniv1"/>
      </w:pPr>
      <w:r w:rsidRPr="00D71544">
        <w:t xml:space="preserve">Le présent document reflète le détail des réponses apportées par le candidat aux obligations et exigences énoncées au CCAP et au CCTP. </w:t>
      </w:r>
    </w:p>
    <w:p w14:paraId="6F5AF823" w14:textId="77777777" w:rsidR="00F34791" w:rsidRPr="00D71544" w:rsidRDefault="00F34791" w:rsidP="00D71544">
      <w:pPr>
        <w:pStyle w:val="Normalniv1"/>
      </w:pPr>
      <w:r w:rsidRPr="00D71544">
        <w:t>La production de ce cadre de mémoire technique complété est une exigence spécifiée au règlement de la consultation.</w:t>
      </w:r>
    </w:p>
    <w:p w14:paraId="454A09F7" w14:textId="77777777" w:rsidR="00F34791" w:rsidRPr="00831EA2" w:rsidRDefault="00F34791" w:rsidP="00D71544">
      <w:pPr>
        <w:pStyle w:val="Normalniv1"/>
        <w:rPr>
          <w:b/>
          <w:color w:val="FF0000"/>
          <w:sz w:val="22"/>
          <w:szCs w:val="22"/>
        </w:rPr>
      </w:pPr>
      <w:r w:rsidRPr="00831EA2">
        <w:rPr>
          <w:b/>
          <w:color w:val="FF0000"/>
          <w:sz w:val="22"/>
          <w:szCs w:val="22"/>
        </w:rPr>
        <w:t>La non production du présent cadre de mémoire technique complété entraînera le rejet de l’offre.</w:t>
      </w:r>
    </w:p>
    <w:p w14:paraId="27250B9F" w14:textId="3D9C095B" w:rsidR="00F34791" w:rsidRPr="00D71544" w:rsidRDefault="00F34791" w:rsidP="00D71544">
      <w:pPr>
        <w:pStyle w:val="Normalniv1"/>
      </w:pPr>
      <w:r w:rsidRPr="00D71544">
        <w:t>En effet, le présent cadre de mémoire technique a été élaboré spécifiquement pour cette consultation. Il a pour objet de donner toutes les indications utiles permettant d’apprécier la conformité ainsi que la valeur technique de l’offre de chaque soumissionnaire, afin de procéder à l’évaluation et à la notation des critères selon le barème défini au règlement de la consultation.</w:t>
      </w:r>
    </w:p>
    <w:p w14:paraId="316817FE" w14:textId="77777777" w:rsidR="00F34791" w:rsidRPr="00D71544" w:rsidRDefault="00F34791" w:rsidP="00D71544">
      <w:pPr>
        <w:pStyle w:val="Normalniv1"/>
      </w:pPr>
      <w:r w:rsidRPr="00D71544">
        <w:t>Le présent cadre de mémoire technique, éventuellement adapté et précisé après mise au point du marché, sera contractualisé dans le cadre du marché. Les indications fournies sont opposables.</w:t>
      </w:r>
    </w:p>
    <w:p w14:paraId="558BB787" w14:textId="77777777" w:rsidR="00F34791" w:rsidRPr="00D71544" w:rsidRDefault="00F34791" w:rsidP="00D71544">
      <w:pPr>
        <w:pStyle w:val="Normalniv1"/>
        <w:rPr>
          <w:b/>
        </w:rPr>
      </w:pPr>
      <w:r w:rsidRPr="00D71544">
        <w:rPr>
          <w:b/>
        </w:rPr>
        <w:t xml:space="preserve">Le plan du cadre de mémoire technique ci-dessous permettra au soumissionnaire d’expliciter et d’argumenter les atouts de son offre. </w:t>
      </w:r>
    </w:p>
    <w:p w14:paraId="5EBD9D7B" w14:textId="4D6CF550" w:rsidR="0075753A" w:rsidRDefault="0075753A" w:rsidP="00E94E07">
      <w:pPr>
        <w:spacing w:before="120"/>
        <w:rPr>
          <w:rFonts w:cs="Arial"/>
          <w:lang w:eastAsia="fr-FR"/>
        </w:rPr>
      </w:pPr>
    </w:p>
    <w:p w14:paraId="30FE3A5F" w14:textId="77777777" w:rsidR="00845A1C" w:rsidRPr="00845A1C" w:rsidRDefault="000D3F81" w:rsidP="00845A1C">
      <w:pPr>
        <w:spacing w:after="0"/>
        <w:jc w:val="left"/>
        <w:rPr>
          <w:rFonts w:eastAsia="Times New Roman" w:cs="Arial"/>
          <w:b/>
          <w:szCs w:val="20"/>
          <w:lang w:eastAsia="fr-FR"/>
        </w:rPr>
      </w:pPr>
      <w:r w:rsidRPr="00C32CBC">
        <w:rPr>
          <w:rFonts w:cs="Arial"/>
        </w:rPr>
        <w:br w:type="page"/>
      </w:r>
      <w:bookmarkEnd w:id="0"/>
    </w:p>
    <w:p w14:paraId="24122CA0" w14:textId="77777777" w:rsidR="00845A1C" w:rsidRPr="00845A1C" w:rsidRDefault="00845A1C" w:rsidP="00845A1C">
      <w:pPr>
        <w:pBdr>
          <w:top w:val="single" w:sz="4" w:space="1" w:color="auto"/>
          <w:left w:val="single" w:sz="4" w:space="4" w:color="auto"/>
          <w:bottom w:val="single" w:sz="4" w:space="1" w:color="auto"/>
          <w:right w:val="single" w:sz="4" w:space="4" w:color="auto"/>
        </w:pBdr>
        <w:shd w:val="clear" w:color="auto" w:fill="E5DFEC" w:themeFill="accent4" w:themeFillTint="33"/>
        <w:spacing w:after="0"/>
        <w:rPr>
          <w:rFonts w:cs="Arial"/>
          <w:b/>
          <w:color w:val="943634" w:themeColor="accent2" w:themeShade="BF"/>
        </w:rPr>
      </w:pPr>
      <w:bookmarkStart w:id="1" w:name="_Hlk192770391"/>
    </w:p>
    <w:p w14:paraId="6846AEFE" w14:textId="77777777" w:rsidR="00845A1C" w:rsidRPr="00845A1C" w:rsidRDefault="00845A1C" w:rsidP="00845A1C">
      <w:pPr>
        <w:pBdr>
          <w:top w:val="single" w:sz="4" w:space="1" w:color="auto"/>
          <w:left w:val="single" w:sz="4" w:space="4" w:color="auto"/>
          <w:bottom w:val="single" w:sz="4" w:space="1" w:color="auto"/>
          <w:right w:val="single" w:sz="4" w:space="4" w:color="auto"/>
        </w:pBdr>
        <w:shd w:val="clear" w:color="auto" w:fill="E5DFEC" w:themeFill="accent4" w:themeFillTint="33"/>
        <w:spacing w:after="0"/>
        <w:jc w:val="center"/>
        <w:rPr>
          <w:rFonts w:cs="Arial"/>
          <w:b/>
          <w:color w:val="943634" w:themeColor="accent2" w:themeShade="BF"/>
          <w:sz w:val="36"/>
          <w:szCs w:val="36"/>
        </w:rPr>
      </w:pPr>
      <w:r w:rsidRPr="00845A1C">
        <w:rPr>
          <w:rFonts w:cs="Arial"/>
          <w:b/>
          <w:color w:val="943634" w:themeColor="accent2" w:themeShade="BF"/>
          <w:sz w:val="36"/>
          <w:szCs w:val="36"/>
        </w:rPr>
        <w:t>CADRE OBLIGATOIRE A COMPLETER PAR LES SOUMISSIONNAIRES ET A JOINDRE A L’OFFRE</w:t>
      </w:r>
    </w:p>
    <w:p w14:paraId="7AB4414D" w14:textId="77777777" w:rsidR="00845A1C" w:rsidRPr="00845A1C" w:rsidRDefault="00845A1C" w:rsidP="00845A1C">
      <w:pPr>
        <w:pBdr>
          <w:top w:val="single" w:sz="4" w:space="1" w:color="auto"/>
          <w:left w:val="single" w:sz="4" w:space="4" w:color="auto"/>
          <w:bottom w:val="single" w:sz="4" w:space="1" w:color="auto"/>
          <w:right w:val="single" w:sz="4" w:space="4" w:color="auto"/>
        </w:pBdr>
        <w:shd w:val="clear" w:color="auto" w:fill="E5DFEC" w:themeFill="accent4" w:themeFillTint="33"/>
        <w:spacing w:after="0"/>
        <w:rPr>
          <w:rFonts w:cs="Arial"/>
          <w:b/>
          <w:color w:val="943634" w:themeColor="accent2" w:themeShade="BF"/>
        </w:rPr>
      </w:pPr>
    </w:p>
    <w:bookmarkEnd w:id="1"/>
    <w:p w14:paraId="703A30EA" w14:textId="77777777" w:rsidR="00845A1C" w:rsidRPr="00845A1C" w:rsidRDefault="00845A1C" w:rsidP="00845A1C">
      <w:pPr>
        <w:spacing w:after="0"/>
        <w:ind w:left="284"/>
        <w:jc w:val="center"/>
        <w:rPr>
          <w:rFonts w:eastAsia="Times New Roman" w:cs="Arial"/>
          <w:szCs w:val="20"/>
          <w:lang w:eastAsia="fr-FR"/>
        </w:rPr>
      </w:pPr>
    </w:p>
    <w:p w14:paraId="7DC12DEF" w14:textId="77777777" w:rsidR="00845A1C" w:rsidRPr="00845A1C" w:rsidRDefault="00845A1C" w:rsidP="00845A1C">
      <w:pPr>
        <w:pStyle w:val="Titre1"/>
      </w:pPr>
      <w:bookmarkStart w:id="2" w:name="_Toc195882006"/>
      <w:r w:rsidRPr="00845A1C">
        <w:t xml:space="preserve">Présentation Générale de la Société </w:t>
      </w:r>
      <w:bookmarkEnd w:id="2"/>
    </w:p>
    <w:p w14:paraId="770C2B99" w14:textId="77777777" w:rsidR="00845A1C" w:rsidRPr="00845A1C" w:rsidRDefault="00845A1C" w:rsidP="00845A1C">
      <w:pPr>
        <w:spacing w:after="0"/>
        <w:ind w:left="284"/>
        <w:rPr>
          <w:rFonts w:eastAsia="Times New Roman" w:cs="Times New Roman"/>
          <w:color w:val="0070C0"/>
          <w:szCs w:val="20"/>
          <w:lang w:eastAsia="fr-FR"/>
        </w:rPr>
      </w:pPr>
      <w:r w:rsidRPr="00845A1C">
        <w:rPr>
          <w:rFonts w:eastAsia="Times New Roman" w:cs="Times New Roman"/>
          <w:color w:val="0070C0"/>
          <w:szCs w:val="20"/>
          <w:lang w:eastAsia="fr-FR"/>
        </w:rPr>
        <w:t>(2 pages maximum)</w:t>
      </w:r>
    </w:p>
    <w:p w14:paraId="28F17D80" w14:textId="77777777" w:rsidR="00845A1C" w:rsidRPr="00845A1C" w:rsidRDefault="00845A1C" w:rsidP="00845A1C">
      <w:pPr>
        <w:spacing w:after="0"/>
        <w:ind w:left="284"/>
        <w:rPr>
          <w:rFonts w:eastAsia="Times New Roman" w:cs="Arial"/>
          <w:b/>
          <w:szCs w:val="20"/>
          <w:lang w:eastAsia="fr-FR"/>
        </w:rPr>
      </w:pPr>
    </w:p>
    <w:tbl>
      <w:tblPr>
        <w:tblStyle w:val="Grilledutableau1"/>
        <w:tblW w:w="0" w:type="auto"/>
        <w:tblInd w:w="284" w:type="dxa"/>
        <w:tblLook w:val="04A0" w:firstRow="1" w:lastRow="0" w:firstColumn="1" w:lastColumn="0" w:noHBand="0" w:noVBand="1"/>
      </w:tblPr>
      <w:tblGrid>
        <w:gridCol w:w="3718"/>
        <w:gridCol w:w="5058"/>
      </w:tblGrid>
      <w:tr w:rsidR="00845A1C" w:rsidRPr="00845A1C" w14:paraId="59442429" w14:textId="77777777" w:rsidTr="002D2D52">
        <w:tc>
          <w:tcPr>
            <w:tcW w:w="9002" w:type="dxa"/>
            <w:gridSpan w:val="2"/>
          </w:tcPr>
          <w:p w14:paraId="53686726" w14:textId="77777777" w:rsidR="00845A1C" w:rsidRPr="00845A1C" w:rsidRDefault="00845A1C" w:rsidP="00845A1C">
            <w:pPr>
              <w:keepNext/>
              <w:spacing w:after="0"/>
              <w:rPr>
                <w:rFonts w:cs="Arial"/>
                <w:b/>
                <w:szCs w:val="20"/>
                <w:lang w:eastAsia="fr-FR"/>
              </w:rPr>
            </w:pPr>
          </w:p>
          <w:p w14:paraId="6749F9DD" w14:textId="77777777" w:rsidR="00845A1C" w:rsidRPr="00845A1C" w:rsidRDefault="00845A1C" w:rsidP="00845A1C">
            <w:pPr>
              <w:keepNext/>
              <w:spacing w:after="0"/>
              <w:rPr>
                <w:rFonts w:cs="Arial"/>
                <w:b/>
                <w:szCs w:val="20"/>
                <w:lang w:eastAsia="fr-FR"/>
              </w:rPr>
            </w:pPr>
          </w:p>
          <w:p w14:paraId="1C03840E" w14:textId="77777777" w:rsidR="00845A1C" w:rsidRPr="00845A1C" w:rsidRDefault="00845A1C" w:rsidP="00845A1C">
            <w:pPr>
              <w:keepNext/>
              <w:spacing w:after="0"/>
              <w:rPr>
                <w:rFonts w:cs="Arial"/>
                <w:b/>
                <w:szCs w:val="20"/>
                <w:lang w:eastAsia="fr-FR"/>
              </w:rPr>
            </w:pPr>
          </w:p>
          <w:p w14:paraId="4DEDCEB9" w14:textId="77777777" w:rsidR="00845A1C" w:rsidRPr="00845A1C" w:rsidRDefault="00845A1C" w:rsidP="00845A1C">
            <w:pPr>
              <w:keepNext/>
              <w:spacing w:after="0"/>
              <w:rPr>
                <w:rFonts w:cs="Arial"/>
                <w:b/>
                <w:szCs w:val="20"/>
                <w:lang w:eastAsia="fr-FR"/>
              </w:rPr>
            </w:pPr>
          </w:p>
          <w:p w14:paraId="37206D8B" w14:textId="77777777" w:rsidR="00845A1C" w:rsidRPr="00845A1C" w:rsidRDefault="00845A1C" w:rsidP="00845A1C">
            <w:pPr>
              <w:keepNext/>
              <w:spacing w:after="0"/>
              <w:rPr>
                <w:rFonts w:cs="Arial"/>
                <w:b/>
                <w:szCs w:val="20"/>
                <w:lang w:eastAsia="fr-FR"/>
              </w:rPr>
            </w:pPr>
          </w:p>
          <w:p w14:paraId="72173B45" w14:textId="77777777" w:rsidR="00845A1C" w:rsidRPr="00845A1C" w:rsidRDefault="00845A1C" w:rsidP="00845A1C">
            <w:pPr>
              <w:keepNext/>
              <w:spacing w:after="0"/>
              <w:rPr>
                <w:rFonts w:cs="Arial"/>
                <w:b/>
                <w:szCs w:val="20"/>
                <w:lang w:eastAsia="fr-FR"/>
              </w:rPr>
            </w:pPr>
          </w:p>
          <w:p w14:paraId="0049B4BD" w14:textId="77777777" w:rsidR="00845A1C" w:rsidRPr="00845A1C" w:rsidRDefault="00845A1C" w:rsidP="00845A1C">
            <w:pPr>
              <w:keepNext/>
              <w:spacing w:after="0"/>
              <w:rPr>
                <w:rFonts w:cs="Arial"/>
                <w:b/>
                <w:szCs w:val="20"/>
                <w:lang w:eastAsia="fr-FR"/>
              </w:rPr>
            </w:pPr>
          </w:p>
          <w:p w14:paraId="26A77514" w14:textId="2C5D1E4D" w:rsidR="00845A1C" w:rsidRDefault="00845A1C" w:rsidP="00845A1C">
            <w:pPr>
              <w:keepNext/>
              <w:spacing w:after="0"/>
              <w:rPr>
                <w:rFonts w:cs="Arial"/>
                <w:b/>
                <w:szCs w:val="20"/>
                <w:lang w:eastAsia="fr-FR"/>
              </w:rPr>
            </w:pPr>
          </w:p>
          <w:p w14:paraId="0B602ACB" w14:textId="035677C7" w:rsidR="00215E1C" w:rsidRDefault="00215E1C" w:rsidP="00845A1C">
            <w:pPr>
              <w:keepNext/>
              <w:spacing w:after="0"/>
              <w:rPr>
                <w:rFonts w:cs="Arial"/>
                <w:b/>
                <w:szCs w:val="20"/>
                <w:lang w:eastAsia="fr-FR"/>
              </w:rPr>
            </w:pPr>
          </w:p>
          <w:p w14:paraId="273DD274" w14:textId="09BF78B9" w:rsidR="00215E1C" w:rsidRDefault="00215E1C" w:rsidP="00845A1C">
            <w:pPr>
              <w:keepNext/>
              <w:spacing w:after="0"/>
              <w:rPr>
                <w:rFonts w:cs="Arial"/>
                <w:b/>
                <w:szCs w:val="20"/>
                <w:lang w:eastAsia="fr-FR"/>
              </w:rPr>
            </w:pPr>
          </w:p>
          <w:p w14:paraId="1186F6C0" w14:textId="01B4D74E" w:rsidR="00215E1C" w:rsidRDefault="00215E1C" w:rsidP="00845A1C">
            <w:pPr>
              <w:keepNext/>
              <w:spacing w:after="0"/>
              <w:rPr>
                <w:rFonts w:cs="Arial"/>
                <w:b/>
                <w:szCs w:val="20"/>
                <w:lang w:eastAsia="fr-FR"/>
              </w:rPr>
            </w:pPr>
          </w:p>
          <w:p w14:paraId="11B47D9E" w14:textId="5443C54E" w:rsidR="00215E1C" w:rsidRDefault="00215E1C" w:rsidP="00845A1C">
            <w:pPr>
              <w:keepNext/>
              <w:spacing w:after="0"/>
              <w:rPr>
                <w:rFonts w:cs="Arial"/>
                <w:b/>
                <w:szCs w:val="20"/>
                <w:lang w:eastAsia="fr-FR"/>
              </w:rPr>
            </w:pPr>
          </w:p>
          <w:p w14:paraId="46F526F0" w14:textId="45E3AAB7" w:rsidR="00215E1C" w:rsidRDefault="00215E1C" w:rsidP="00845A1C">
            <w:pPr>
              <w:keepNext/>
              <w:spacing w:after="0"/>
              <w:rPr>
                <w:rFonts w:cs="Arial"/>
                <w:b/>
                <w:szCs w:val="20"/>
                <w:lang w:eastAsia="fr-FR"/>
              </w:rPr>
            </w:pPr>
          </w:p>
          <w:p w14:paraId="4A190D0A" w14:textId="3E161B50" w:rsidR="00215E1C" w:rsidRDefault="00215E1C" w:rsidP="00845A1C">
            <w:pPr>
              <w:keepNext/>
              <w:spacing w:after="0"/>
              <w:rPr>
                <w:rFonts w:cs="Arial"/>
                <w:b/>
                <w:szCs w:val="20"/>
                <w:lang w:eastAsia="fr-FR"/>
              </w:rPr>
            </w:pPr>
          </w:p>
          <w:p w14:paraId="7122AE5E" w14:textId="5A8831FA" w:rsidR="00215E1C" w:rsidRDefault="00215E1C" w:rsidP="00845A1C">
            <w:pPr>
              <w:keepNext/>
              <w:spacing w:after="0"/>
              <w:rPr>
                <w:rFonts w:cs="Arial"/>
                <w:b/>
                <w:szCs w:val="20"/>
                <w:lang w:eastAsia="fr-FR"/>
              </w:rPr>
            </w:pPr>
          </w:p>
          <w:p w14:paraId="35F217F7" w14:textId="238E37E6" w:rsidR="00215E1C" w:rsidRDefault="00215E1C" w:rsidP="00845A1C">
            <w:pPr>
              <w:keepNext/>
              <w:spacing w:after="0"/>
              <w:rPr>
                <w:rFonts w:cs="Arial"/>
                <w:b/>
                <w:szCs w:val="20"/>
                <w:lang w:eastAsia="fr-FR"/>
              </w:rPr>
            </w:pPr>
          </w:p>
          <w:p w14:paraId="22032BE1" w14:textId="6EB7087D" w:rsidR="00215E1C" w:rsidRDefault="00215E1C" w:rsidP="00845A1C">
            <w:pPr>
              <w:keepNext/>
              <w:spacing w:after="0"/>
              <w:rPr>
                <w:rFonts w:cs="Arial"/>
                <w:b/>
                <w:szCs w:val="20"/>
                <w:lang w:eastAsia="fr-FR"/>
              </w:rPr>
            </w:pPr>
          </w:p>
          <w:p w14:paraId="7ECD94A0" w14:textId="2FCBA9A6" w:rsidR="00215E1C" w:rsidRDefault="00215E1C" w:rsidP="00845A1C">
            <w:pPr>
              <w:keepNext/>
              <w:spacing w:after="0"/>
              <w:rPr>
                <w:rFonts w:cs="Arial"/>
                <w:b/>
                <w:szCs w:val="20"/>
                <w:lang w:eastAsia="fr-FR"/>
              </w:rPr>
            </w:pPr>
          </w:p>
          <w:p w14:paraId="333811F5" w14:textId="0915B6E1" w:rsidR="00215E1C" w:rsidRDefault="00215E1C" w:rsidP="00845A1C">
            <w:pPr>
              <w:keepNext/>
              <w:spacing w:after="0"/>
              <w:rPr>
                <w:rFonts w:cs="Arial"/>
                <w:b/>
                <w:szCs w:val="20"/>
                <w:lang w:eastAsia="fr-FR"/>
              </w:rPr>
            </w:pPr>
          </w:p>
          <w:p w14:paraId="2115852C" w14:textId="51A29BA3" w:rsidR="00215E1C" w:rsidRDefault="00215E1C" w:rsidP="00845A1C">
            <w:pPr>
              <w:keepNext/>
              <w:spacing w:after="0"/>
              <w:rPr>
                <w:rFonts w:cs="Arial"/>
                <w:b/>
                <w:szCs w:val="20"/>
                <w:lang w:eastAsia="fr-FR"/>
              </w:rPr>
            </w:pPr>
          </w:p>
          <w:p w14:paraId="66398DF6" w14:textId="4907F6BA" w:rsidR="00215E1C" w:rsidRDefault="00215E1C" w:rsidP="00845A1C">
            <w:pPr>
              <w:keepNext/>
              <w:spacing w:after="0"/>
              <w:rPr>
                <w:rFonts w:cs="Arial"/>
                <w:b/>
                <w:szCs w:val="20"/>
                <w:lang w:eastAsia="fr-FR"/>
              </w:rPr>
            </w:pPr>
          </w:p>
          <w:p w14:paraId="519107AC" w14:textId="43E043FA" w:rsidR="00215E1C" w:rsidRDefault="00215E1C" w:rsidP="00845A1C">
            <w:pPr>
              <w:keepNext/>
              <w:spacing w:after="0"/>
              <w:rPr>
                <w:rFonts w:cs="Arial"/>
                <w:b/>
                <w:szCs w:val="20"/>
                <w:lang w:eastAsia="fr-FR"/>
              </w:rPr>
            </w:pPr>
          </w:p>
          <w:p w14:paraId="0D9C9648" w14:textId="4B3DEE12" w:rsidR="00215E1C" w:rsidRDefault="00215E1C" w:rsidP="00845A1C">
            <w:pPr>
              <w:keepNext/>
              <w:spacing w:after="0"/>
              <w:rPr>
                <w:rFonts w:cs="Arial"/>
                <w:b/>
                <w:szCs w:val="20"/>
                <w:lang w:eastAsia="fr-FR"/>
              </w:rPr>
            </w:pPr>
          </w:p>
          <w:p w14:paraId="21E2FEEF" w14:textId="1C5ADADD" w:rsidR="00215E1C" w:rsidRDefault="00215E1C" w:rsidP="00845A1C">
            <w:pPr>
              <w:keepNext/>
              <w:spacing w:after="0"/>
              <w:rPr>
                <w:rFonts w:cs="Arial"/>
                <w:b/>
                <w:szCs w:val="20"/>
                <w:lang w:eastAsia="fr-FR"/>
              </w:rPr>
            </w:pPr>
          </w:p>
          <w:p w14:paraId="648B0110" w14:textId="43B4A62B" w:rsidR="00215E1C" w:rsidRDefault="00215E1C" w:rsidP="00845A1C">
            <w:pPr>
              <w:keepNext/>
              <w:spacing w:after="0"/>
              <w:rPr>
                <w:rFonts w:cs="Arial"/>
                <w:b/>
                <w:szCs w:val="20"/>
                <w:lang w:eastAsia="fr-FR"/>
              </w:rPr>
            </w:pPr>
          </w:p>
          <w:p w14:paraId="045793EB" w14:textId="2ED25F1C" w:rsidR="00215E1C" w:rsidRDefault="00215E1C" w:rsidP="00845A1C">
            <w:pPr>
              <w:keepNext/>
              <w:spacing w:after="0"/>
              <w:rPr>
                <w:rFonts w:cs="Arial"/>
                <w:b/>
                <w:szCs w:val="20"/>
                <w:lang w:eastAsia="fr-FR"/>
              </w:rPr>
            </w:pPr>
          </w:p>
          <w:p w14:paraId="57978C9D" w14:textId="6BFA3BE6" w:rsidR="00215E1C" w:rsidRDefault="00215E1C" w:rsidP="00845A1C">
            <w:pPr>
              <w:keepNext/>
              <w:spacing w:after="0"/>
              <w:rPr>
                <w:rFonts w:cs="Arial"/>
                <w:b/>
                <w:szCs w:val="20"/>
                <w:lang w:eastAsia="fr-FR"/>
              </w:rPr>
            </w:pPr>
          </w:p>
          <w:p w14:paraId="79D8D0BA" w14:textId="0DCC5840" w:rsidR="00215E1C" w:rsidRDefault="00215E1C" w:rsidP="00845A1C">
            <w:pPr>
              <w:keepNext/>
              <w:spacing w:after="0"/>
              <w:rPr>
                <w:rFonts w:cs="Arial"/>
                <w:b/>
                <w:szCs w:val="20"/>
                <w:lang w:eastAsia="fr-FR"/>
              </w:rPr>
            </w:pPr>
          </w:p>
          <w:p w14:paraId="1D5C24B1" w14:textId="77777777" w:rsidR="00215E1C" w:rsidRPr="00845A1C" w:rsidRDefault="00215E1C" w:rsidP="00845A1C">
            <w:pPr>
              <w:keepNext/>
              <w:spacing w:after="0"/>
              <w:rPr>
                <w:rFonts w:cs="Arial"/>
                <w:b/>
                <w:szCs w:val="20"/>
                <w:lang w:eastAsia="fr-FR"/>
              </w:rPr>
            </w:pPr>
          </w:p>
          <w:p w14:paraId="01433F83" w14:textId="77777777" w:rsidR="00845A1C" w:rsidRPr="00845A1C" w:rsidRDefault="00845A1C" w:rsidP="00845A1C">
            <w:pPr>
              <w:keepNext/>
              <w:spacing w:after="0"/>
              <w:rPr>
                <w:rFonts w:cs="Arial"/>
                <w:b/>
                <w:szCs w:val="20"/>
                <w:lang w:eastAsia="fr-FR"/>
              </w:rPr>
            </w:pPr>
          </w:p>
          <w:p w14:paraId="0BE82BC8" w14:textId="77777777" w:rsidR="00845A1C" w:rsidRPr="00845A1C" w:rsidRDefault="00845A1C" w:rsidP="00845A1C">
            <w:pPr>
              <w:keepNext/>
              <w:spacing w:after="0"/>
              <w:rPr>
                <w:rFonts w:cs="Arial"/>
                <w:b/>
                <w:szCs w:val="20"/>
                <w:lang w:eastAsia="fr-FR"/>
              </w:rPr>
            </w:pPr>
          </w:p>
          <w:p w14:paraId="64E44B0E" w14:textId="77777777" w:rsidR="00845A1C" w:rsidRPr="00845A1C" w:rsidRDefault="00845A1C" w:rsidP="00845A1C">
            <w:pPr>
              <w:keepNext/>
              <w:spacing w:after="0"/>
              <w:rPr>
                <w:rFonts w:cs="Arial"/>
                <w:b/>
                <w:szCs w:val="20"/>
                <w:lang w:eastAsia="fr-FR"/>
              </w:rPr>
            </w:pPr>
          </w:p>
          <w:p w14:paraId="252054A8" w14:textId="77777777" w:rsidR="00845A1C" w:rsidRPr="00845A1C" w:rsidRDefault="00845A1C" w:rsidP="00845A1C">
            <w:pPr>
              <w:keepNext/>
              <w:spacing w:after="0"/>
              <w:rPr>
                <w:rFonts w:cs="Arial"/>
                <w:b/>
                <w:szCs w:val="20"/>
                <w:lang w:eastAsia="fr-FR"/>
              </w:rPr>
            </w:pPr>
          </w:p>
          <w:p w14:paraId="645C76DD" w14:textId="77777777" w:rsidR="00845A1C" w:rsidRPr="00845A1C" w:rsidRDefault="00845A1C" w:rsidP="00845A1C">
            <w:pPr>
              <w:keepNext/>
              <w:spacing w:after="0"/>
              <w:rPr>
                <w:rFonts w:cs="Arial"/>
                <w:b/>
                <w:szCs w:val="20"/>
                <w:lang w:eastAsia="fr-FR"/>
              </w:rPr>
            </w:pPr>
          </w:p>
          <w:p w14:paraId="4A48E137" w14:textId="77777777" w:rsidR="00845A1C" w:rsidRPr="00845A1C" w:rsidRDefault="00845A1C" w:rsidP="00845A1C">
            <w:pPr>
              <w:keepNext/>
              <w:spacing w:after="0"/>
              <w:rPr>
                <w:rFonts w:cs="Arial"/>
                <w:b/>
                <w:szCs w:val="20"/>
                <w:lang w:eastAsia="fr-FR"/>
              </w:rPr>
            </w:pPr>
          </w:p>
          <w:p w14:paraId="68F4C828" w14:textId="77777777" w:rsidR="00845A1C" w:rsidRPr="00845A1C" w:rsidRDefault="00845A1C" w:rsidP="00845A1C">
            <w:pPr>
              <w:keepNext/>
              <w:spacing w:after="0"/>
              <w:rPr>
                <w:rFonts w:cs="Arial"/>
                <w:b/>
                <w:szCs w:val="20"/>
                <w:lang w:eastAsia="fr-FR"/>
              </w:rPr>
            </w:pPr>
          </w:p>
          <w:p w14:paraId="11AF83D2" w14:textId="77777777" w:rsidR="00845A1C" w:rsidRPr="00845A1C" w:rsidRDefault="00845A1C" w:rsidP="00845A1C">
            <w:pPr>
              <w:keepNext/>
              <w:spacing w:after="0"/>
              <w:rPr>
                <w:rFonts w:cs="Arial"/>
                <w:b/>
                <w:szCs w:val="20"/>
                <w:lang w:eastAsia="fr-FR"/>
              </w:rPr>
            </w:pPr>
          </w:p>
          <w:p w14:paraId="1560C83D" w14:textId="77777777" w:rsidR="00845A1C" w:rsidRPr="00845A1C" w:rsidRDefault="00845A1C" w:rsidP="00845A1C">
            <w:pPr>
              <w:keepNext/>
              <w:spacing w:after="0"/>
              <w:rPr>
                <w:rFonts w:cs="Arial"/>
                <w:b/>
                <w:szCs w:val="20"/>
                <w:lang w:eastAsia="fr-FR"/>
              </w:rPr>
            </w:pPr>
          </w:p>
          <w:p w14:paraId="3CEE816F" w14:textId="77777777" w:rsidR="00845A1C" w:rsidRPr="00845A1C" w:rsidRDefault="00845A1C" w:rsidP="00845A1C">
            <w:pPr>
              <w:keepNext/>
              <w:spacing w:after="0"/>
              <w:rPr>
                <w:rFonts w:cs="Arial"/>
                <w:b/>
                <w:szCs w:val="20"/>
                <w:lang w:eastAsia="fr-FR"/>
              </w:rPr>
            </w:pPr>
          </w:p>
          <w:p w14:paraId="24E85EC9" w14:textId="77777777" w:rsidR="00845A1C" w:rsidRPr="00845A1C" w:rsidRDefault="00845A1C" w:rsidP="00845A1C">
            <w:pPr>
              <w:keepNext/>
              <w:spacing w:after="0"/>
              <w:rPr>
                <w:rFonts w:cs="Arial"/>
                <w:b/>
                <w:szCs w:val="20"/>
                <w:lang w:eastAsia="fr-FR"/>
              </w:rPr>
            </w:pPr>
          </w:p>
          <w:p w14:paraId="0189083C" w14:textId="77777777" w:rsidR="00845A1C" w:rsidRPr="00845A1C" w:rsidRDefault="00845A1C" w:rsidP="00845A1C">
            <w:pPr>
              <w:keepNext/>
              <w:spacing w:after="0"/>
              <w:rPr>
                <w:rFonts w:cs="Arial"/>
                <w:b/>
                <w:szCs w:val="20"/>
                <w:lang w:eastAsia="fr-FR"/>
              </w:rPr>
            </w:pPr>
          </w:p>
          <w:p w14:paraId="010D96A7" w14:textId="77777777" w:rsidR="00845A1C" w:rsidRPr="00845A1C" w:rsidRDefault="00845A1C" w:rsidP="00845A1C">
            <w:pPr>
              <w:keepNext/>
              <w:spacing w:after="0"/>
              <w:rPr>
                <w:rFonts w:cs="Arial"/>
                <w:b/>
                <w:szCs w:val="20"/>
                <w:lang w:eastAsia="fr-FR"/>
              </w:rPr>
            </w:pPr>
          </w:p>
          <w:p w14:paraId="015948A2" w14:textId="77777777" w:rsidR="00845A1C" w:rsidRPr="00845A1C" w:rsidRDefault="00845A1C" w:rsidP="00845A1C">
            <w:pPr>
              <w:keepNext/>
              <w:spacing w:after="0"/>
              <w:rPr>
                <w:rFonts w:cs="Arial"/>
                <w:b/>
                <w:szCs w:val="20"/>
                <w:lang w:eastAsia="fr-FR"/>
              </w:rPr>
            </w:pPr>
          </w:p>
        </w:tc>
      </w:tr>
      <w:tr w:rsidR="00845A1C" w:rsidRPr="00845A1C" w14:paraId="68FCDCD0" w14:textId="77777777" w:rsidTr="002D2D52">
        <w:trPr>
          <w:trHeight w:val="102"/>
        </w:trPr>
        <w:tc>
          <w:tcPr>
            <w:tcW w:w="3793" w:type="dxa"/>
            <w:vAlign w:val="center"/>
          </w:tcPr>
          <w:p w14:paraId="262C1807" w14:textId="77777777" w:rsidR="00845A1C" w:rsidRPr="00845A1C" w:rsidRDefault="00845A1C" w:rsidP="00845A1C">
            <w:pPr>
              <w:keepNext/>
              <w:spacing w:after="0"/>
              <w:jc w:val="right"/>
              <w:rPr>
                <w:rFonts w:cs="Arial"/>
                <w:b/>
                <w:szCs w:val="20"/>
                <w:lang w:eastAsia="fr-FR"/>
              </w:rPr>
            </w:pPr>
            <w:r w:rsidRPr="00845A1C">
              <w:rPr>
                <w:rFonts w:cs="Arial"/>
                <w:b/>
                <w:szCs w:val="20"/>
                <w:lang w:eastAsia="fr-FR"/>
              </w:rPr>
              <w:t>Document de référence :</w:t>
            </w:r>
          </w:p>
        </w:tc>
        <w:tc>
          <w:tcPr>
            <w:tcW w:w="5209" w:type="dxa"/>
          </w:tcPr>
          <w:p w14:paraId="04A27F5E" w14:textId="77777777" w:rsidR="00845A1C" w:rsidRPr="00845A1C" w:rsidRDefault="00845A1C" w:rsidP="00845A1C">
            <w:pPr>
              <w:keepNext/>
              <w:spacing w:after="0"/>
              <w:rPr>
                <w:rFonts w:cs="Arial"/>
                <w:b/>
                <w:szCs w:val="20"/>
                <w:lang w:eastAsia="fr-FR"/>
              </w:rPr>
            </w:pPr>
          </w:p>
        </w:tc>
      </w:tr>
      <w:tr w:rsidR="00845A1C" w:rsidRPr="00845A1C" w14:paraId="4BF4BFF1" w14:textId="77777777" w:rsidTr="002D2D52">
        <w:trPr>
          <w:trHeight w:val="102"/>
        </w:trPr>
        <w:tc>
          <w:tcPr>
            <w:tcW w:w="3793" w:type="dxa"/>
            <w:vAlign w:val="center"/>
          </w:tcPr>
          <w:p w14:paraId="47B00316" w14:textId="77777777" w:rsidR="00845A1C" w:rsidRPr="00845A1C" w:rsidRDefault="00845A1C" w:rsidP="00845A1C">
            <w:pPr>
              <w:keepNext/>
              <w:spacing w:after="0"/>
              <w:jc w:val="right"/>
              <w:rPr>
                <w:rFonts w:cs="Arial"/>
                <w:b/>
                <w:szCs w:val="20"/>
                <w:lang w:eastAsia="fr-FR"/>
              </w:rPr>
            </w:pPr>
            <w:r w:rsidRPr="00845A1C">
              <w:rPr>
                <w:rFonts w:cs="Arial"/>
                <w:b/>
                <w:szCs w:val="20"/>
                <w:lang w:eastAsia="fr-FR"/>
              </w:rPr>
              <w:t>Paragraphe / page :</w:t>
            </w:r>
          </w:p>
        </w:tc>
        <w:tc>
          <w:tcPr>
            <w:tcW w:w="5209" w:type="dxa"/>
          </w:tcPr>
          <w:p w14:paraId="46732F92" w14:textId="77777777" w:rsidR="00845A1C" w:rsidRPr="00845A1C" w:rsidRDefault="00845A1C" w:rsidP="00845A1C">
            <w:pPr>
              <w:keepNext/>
              <w:spacing w:after="0"/>
              <w:rPr>
                <w:rFonts w:cs="Arial"/>
                <w:b/>
                <w:szCs w:val="20"/>
                <w:lang w:eastAsia="fr-FR"/>
              </w:rPr>
            </w:pPr>
          </w:p>
        </w:tc>
      </w:tr>
    </w:tbl>
    <w:p w14:paraId="07745A78" w14:textId="277E6FD4" w:rsidR="00845A1C" w:rsidRDefault="00845A1C" w:rsidP="00845A1C">
      <w:pPr>
        <w:spacing w:after="0"/>
        <w:ind w:left="284"/>
        <w:rPr>
          <w:rFonts w:eastAsia="Times New Roman" w:cs="Arial"/>
          <w:b/>
          <w:szCs w:val="20"/>
          <w:lang w:eastAsia="fr-FR"/>
        </w:rPr>
      </w:pPr>
    </w:p>
    <w:p w14:paraId="15BF5FE0" w14:textId="77777777" w:rsidR="00845A1C" w:rsidRPr="00845A1C" w:rsidRDefault="00845A1C" w:rsidP="00845A1C">
      <w:pPr>
        <w:pStyle w:val="Titre1"/>
      </w:pPr>
      <w:r w:rsidRPr="00845A1C">
        <w:lastRenderedPageBreak/>
        <w:t>Éléments Obligatoires dont l’absence entraîne l’irrégularité de l’offre</w:t>
      </w:r>
    </w:p>
    <w:tbl>
      <w:tblPr>
        <w:tblStyle w:val="Grilledutableau1"/>
        <w:tblW w:w="0" w:type="auto"/>
        <w:tblInd w:w="284" w:type="dxa"/>
        <w:tblLook w:val="04A0" w:firstRow="1" w:lastRow="0" w:firstColumn="1" w:lastColumn="0" w:noHBand="0" w:noVBand="1"/>
      </w:tblPr>
      <w:tblGrid>
        <w:gridCol w:w="3711"/>
        <w:gridCol w:w="5045"/>
      </w:tblGrid>
      <w:tr w:rsidR="00845A1C" w:rsidRPr="00215E1C" w14:paraId="6BD12DB5" w14:textId="77777777" w:rsidTr="00215E1C">
        <w:tc>
          <w:tcPr>
            <w:tcW w:w="9002" w:type="dxa"/>
            <w:gridSpan w:val="2"/>
            <w:tcBorders>
              <w:top w:val="double" w:sz="4" w:space="0" w:color="C0504D" w:themeColor="accent2"/>
              <w:left w:val="double" w:sz="4" w:space="0" w:color="C0504D" w:themeColor="accent2"/>
              <w:right w:val="double" w:sz="4" w:space="0" w:color="C0504D" w:themeColor="accent2"/>
            </w:tcBorders>
          </w:tcPr>
          <w:p w14:paraId="69CDC347" w14:textId="77777777" w:rsidR="00845A1C" w:rsidRPr="00215E1C" w:rsidRDefault="00845A1C" w:rsidP="00215E1C">
            <w:pPr>
              <w:keepNext/>
              <w:spacing w:before="120"/>
              <w:rPr>
                <w:rFonts w:cs="Arial"/>
                <w:b/>
                <w:i/>
                <w:szCs w:val="20"/>
                <w:lang w:eastAsia="fr-FR"/>
              </w:rPr>
            </w:pPr>
            <w:r w:rsidRPr="00200721">
              <w:rPr>
                <w:rFonts w:cs="Arial"/>
                <w:b/>
                <w:i/>
                <w:color w:val="943634"/>
                <w:szCs w:val="20"/>
                <w:lang w:eastAsia="fr-FR"/>
              </w:rPr>
              <w:t>Obligation 1 </w:t>
            </w:r>
            <w:r w:rsidRPr="00215E1C">
              <w:rPr>
                <w:rFonts w:cs="Arial"/>
                <w:b/>
                <w:i/>
                <w:szCs w:val="20"/>
                <w:lang w:eastAsia="fr-FR"/>
              </w:rPr>
              <w:t xml:space="preserve">: </w:t>
            </w:r>
          </w:p>
          <w:p w14:paraId="03C671B6" w14:textId="77777777" w:rsidR="00872A07" w:rsidRDefault="00872A07" w:rsidP="00215E1C">
            <w:pPr>
              <w:keepNext/>
              <w:spacing w:before="120"/>
              <w:rPr>
                <w:rFonts w:cs="Arial"/>
                <w:i/>
                <w:szCs w:val="20"/>
                <w:lang w:eastAsia="fr-FR"/>
              </w:rPr>
            </w:pPr>
            <w:r w:rsidRPr="00872A07">
              <w:rPr>
                <w:rFonts w:cs="Arial"/>
                <w:i/>
                <w:szCs w:val="20"/>
                <w:lang w:eastAsia="fr-FR"/>
              </w:rPr>
              <w:t>Les engagements vis-à-vis de la transférabilité doivent être présentés dans l’offre</w:t>
            </w:r>
          </w:p>
          <w:p w14:paraId="15C96FC2" w14:textId="6F051115" w:rsidR="00845A1C" w:rsidRPr="00215E1C" w:rsidRDefault="00425052" w:rsidP="00215E1C">
            <w:pPr>
              <w:keepNext/>
              <w:spacing w:before="120"/>
              <w:rPr>
                <w:rFonts w:cs="Arial"/>
                <w:b/>
                <w:i/>
                <w:szCs w:val="20"/>
                <w:lang w:eastAsia="fr-FR"/>
              </w:rPr>
            </w:pPr>
            <w:r w:rsidRPr="00215E1C">
              <w:rPr>
                <w:rFonts w:cs="Arial"/>
                <w:szCs w:val="20"/>
                <w:lang w:eastAsia="fr-FR"/>
              </w:rPr>
              <w:t>(§ 2.1.</w:t>
            </w:r>
            <w:r w:rsidR="00B902F8" w:rsidRPr="00215E1C">
              <w:rPr>
                <w:rFonts w:cs="Arial"/>
                <w:szCs w:val="20"/>
                <w:lang w:eastAsia="fr-FR"/>
              </w:rPr>
              <w:t>3</w:t>
            </w:r>
            <w:r w:rsidRPr="00215E1C">
              <w:rPr>
                <w:rFonts w:cs="Arial"/>
                <w:szCs w:val="20"/>
                <w:lang w:eastAsia="fr-FR"/>
              </w:rPr>
              <w:t xml:space="preserve"> du CCTP)</w:t>
            </w:r>
          </w:p>
        </w:tc>
      </w:tr>
      <w:tr w:rsidR="00845A1C" w:rsidRPr="00215E1C" w14:paraId="317378E4" w14:textId="77777777" w:rsidTr="00215E1C">
        <w:tc>
          <w:tcPr>
            <w:tcW w:w="9002" w:type="dxa"/>
            <w:gridSpan w:val="2"/>
            <w:tcBorders>
              <w:left w:val="double" w:sz="4" w:space="0" w:color="C0504D" w:themeColor="accent2"/>
              <w:right w:val="double" w:sz="4" w:space="0" w:color="C0504D" w:themeColor="accent2"/>
            </w:tcBorders>
          </w:tcPr>
          <w:p w14:paraId="52D3567D" w14:textId="77777777" w:rsidR="00845A1C" w:rsidRPr="00215E1C" w:rsidRDefault="00845A1C" w:rsidP="00215E1C">
            <w:pPr>
              <w:keepNext/>
              <w:spacing w:before="120"/>
              <w:rPr>
                <w:rFonts w:cs="Arial"/>
                <w:i/>
                <w:szCs w:val="20"/>
                <w:lang w:eastAsia="fr-FR"/>
              </w:rPr>
            </w:pPr>
          </w:p>
          <w:p w14:paraId="10A9DC3E" w14:textId="77777777" w:rsidR="00845A1C" w:rsidRPr="00215E1C" w:rsidRDefault="00845A1C" w:rsidP="00215E1C">
            <w:pPr>
              <w:keepNext/>
              <w:spacing w:before="120"/>
              <w:rPr>
                <w:rFonts w:cs="Arial"/>
                <w:i/>
                <w:szCs w:val="20"/>
                <w:lang w:eastAsia="fr-FR"/>
              </w:rPr>
            </w:pPr>
            <w:r w:rsidRPr="00215E1C">
              <w:rPr>
                <w:rFonts w:cs="Arial"/>
                <w:i/>
                <w:szCs w:val="20"/>
                <w:lang w:eastAsia="fr-FR"/>
              </w:rPr>
              <w:t>A détailler…</w:t>
            </w:r>
          </w:p>
          <w:p w14:paraId="5F730067" w14:textId="77777777" w:rsidR="00845A1C" w:rsidRPr="00215E1C" w:rsidRDefault="00845A1C" w:rsidP="00215E1C">
            <w:pPr>
              <w:keepNext/>
              <w:spacing w:before="120"/>
              <w:rPr>
                <w:rFonts w:cs="Arial"/>
                <w:b/>
                <w:szCs w:val="20"/>
                <w:lang w:eastAsia="fr-FR"/>
              </w:rPr>
            </w:pPr>
          </w:p>
          <w:p w14:paraId="59E34D01" w14:textId="4DB8DE7E" w:rsidR="00845A1C" w:rsidRDefault="00845A1C" w:rsidP="00215E1C">
            <w:pPr>
              <w:keepNext/>
              <w:spacing w:before="120"/>
              <w:rPr>
                <w:rFonts w:cs="Arial"/>
                <w:b/>
                <w:szCs w:val="20"/>
                <w:lang w:eastAsia="fr-FR"/>
              </w:rPr>
            </w:pPr>
          </w:p>
          <w:p w14:paraId="70FF3039" w14:textId="77777777" w:rsidR="00872A07" w:rsidRDefault="00872A07" w:rsidP="00215E1C">
            <w:pPr>
              <w:keepNext/>
              <w:spacing w:before="120"/>
              <w:rPr>
                <w:rFonts w:cs="Arial"/>
                <w:b/>
                <w:szCs w:val="20"/>
                <w:lang w:eastAsia="fr-FR"/>
              </w:rPr>
            </w:pPr>
          </w:p>
          <w:p w14:paraId="1DDF5C72" w14:textId="77777777" w:rsidR="00200721" w:rsidRPr="00215E1C" w:rsidRDefault="00200721" w:rsidP="00215E1C">
            <w:pPr>
              <w:keepNext/>
              <w:spacing w:before="120"/>
              <w:rPr>
                <w:rFonts w:cs="Arial"/>
                <w:b/>
                <w:szCs w:val="20"/>
                <w:lang w:eastAsia="fr-FR"/>
              </w:rPr>
            </w:pPr>
          </w:p>
          <w:p w14:paraId="000DF430" w14:textId="77777777" w:rsidR="00845A1C" w:rsidRPr="00215E1C" w:rsidRDefault="00845A1C" w:rsidP="00215E1C">
            <w:pPr>
              <w:keepNext/>
              <w:spacing w:before="120"/>
              <w:rPr>
                <w:rFonts w:cs="Arial"/>
                <w:b/>
                <w:szCs w:val="20"/>
                <w:lang w:eastAsia="fr-FR"/>
              </w:rPr>
            </w:pPr>
          </w:p>
          <w:p w14:paraId="325D7A3A" w14:textId="77777777" w:rsidR="00845A1C" w:rsidRPr="00215E1C" w:rsidRDefault="00845A1C" w:rsidP="00215E1C">
            <w:pPr>
              <w:keepNext/>
              <w:spacing w:before="120"/>
              <w:rPr>
                <w:rFonts w:cs="Arial"/>
                <w:b/>
                <w:szCs w:val="20"/>
                <w:lang w:eastAsia="fr-FR"/>
              </w:rPr>
            </w:pPr>
          </w:p>
          <w:p w14:paraId="4726E407" w14:textId="77777777" w:rsidR="00845A1C" w:rsidRPr="00215E1C" w:rsidRDefault="00845A1C" w:rsidP="00215E1C">
            <w:pPr>
              <w:keepNext/>
              <w:spacing w:before="120"/>
              <w:rPr>
                <w:rFonts w:cs="Arial"/>
                <w:b/>
                <w:szCs w:val="20"/>
                <w:lang w:eastAsia="fr-FR"/>
              </w:rPr>
            </w:pPr>
          </w:p>
          <w:p w14:paraId="3A06C9AB" w14:textId="77777777" w:rsidR="00845A1C" w:rsidRPr="00215E1C" w:rsidRDefault="00845A1C" w:rsidP="00215E1C">
            <w:pPr>
              <w:keepNext/>
              <w:spacing w:before="120"/>
              <w:rPr>
                <w:rFonts w:cs="Arial"/>
                <w:b/>
                <w:szCs w:val="20"/>
                <w:lang w:eastAsia="fr-FR"/>
              </w:rPr>
            </w:pPr>
          </w:p>
        </w:tc>
      </w:tr>
      <w:tr w:rsidR="00845A1C" w:rsidRPr="00215E1C" w14:paraId="2A3B85FB" w14:textId="77777777" w:rsidTr="00215E1C">
        <w:tc>
          <w:tcPr>
            <w:tcW w:w="3793" w:type="dxa"/>
            <w:tcBorders>
              <w:left w:val="double" w:sz="4" w:space="0" w:color="C0504D" w:themeColor="accent2"/>
            </w:tcBorders>
            <w:vAlign w:val="center"/>
          </w:tcPr>
          <w:p w14:paraId="35F19F84" w14:textId="77777777" w:rsidR="00845A1C" w:rsidRPr="00215E1C" w:rsidRDefault="00845A1C" w:rsidP="00215E1C">
            <w:pPr>
              <w:keepNext/>
              <w:spacing w:before="120"/>
              <w:jc w:val="right"/>
              <w:rPr>
                <w:rFonts w:cs="Arial"/>
                <w:b/>
                <w:szCs w:val="20"/>
                <w:lang w:eastAsia="fr-FR"/>
              </w:rPr>
            </w:pPr>
            <w:r w:rsidRPr="00215E1C">
              <w:rPr>
                <w:rFonts w:cs="Arial"/>
                <w:b/>
                <w:szCs w:val="20"/>
                <w:lang w:eastAsia="fr-FR"/>
              </w:rPr>
              <w:t>Document de référence :</w:t>
            </w:r>
          </w:p>
        </w:tc>
        <w:tc>
          <w:tcPr>
            <w:tcW w:w="5209" w:type="dxa"/>
            <w:tcBorders>
              <w:right w:val="double" w:sz="4" w:space="0" w:color="C0504D" w:themeColor="accent2"/>
            </w:tcBorders>
          </w:tcPr>
          <w:p w14:paraId="118158E2" w14:textId="77777777" w:rsidR="00845A1C" w:rsidRPr="00215E1C" w:rsidRDefault="00845A1C" w:rsidP="00215E1C">
            <w:pPr>
              <w:keepNext/>
              <w:spacing w:before="120"/>
              <w:rPr>
                <w:rFonts w:cs="Arial"/>
                <w:b/>
                <w:szCs w:val="20"/>
                <w:lang w:eastAsia="fr-FR"/>
              </w:rPr>
            </w:pPr>
          </w:p>
        </w:tc>
      </w:tr>
      <w:tr w:rsidR="00845A1C" w:rsidRPr="00215E1C" w14:paraId="637F81C2" w14:textId="77777777" w:rsidTr="00200721">
        <w:trPr>
          <w:trHeight w:val="550"/>
        </w:trPr>
        <w:tc>
          <w:tcPr>
            <w:tcW w:w="3793" w:type="dxa"/>
            <w:tcBorders>
              <w:left w:val="double" w:sz="4" w:space="0" w:color="C0504D" w:themeColor="accent2"/>
              <w:bottom w:val="double" w:sz="4" w:space="0" w:color="C0504D" w:themeColor="accent2"/>
            </w:tcBorders>
            <w:vAlign w:val="center"/>
          </w:tcPr>
          <w:p w14:paraId="488FCAA5" w14:textId="77777777" w:rsidR="00845A1C" w:rsidRPr="00215E1C" w:rsidRDefault="00845A1C" w:rsidP="00215E1C">
            <w:pPr>
              <w:keepNext/>
              <w:spacing w:before="120"/>
              <w:jc w:val="right"/>
              <w:rPr>
                <w:rFonts w:cs="Arial"/>
                <w:b/>
                <w:szCs w:val="20"/>
                <w:lang w:eastAsia="fr-FR"/>
              </w:rPr>
            </w:pPr>
            <w:r w:rsidRPr="00215E1C">
              <w:rPr>
                <w:rFonts w:cs="Arial"/>
                <w:b/>
                <w:szCs w:val="20"/>
                <w:lang w:eastAsia="fr-FR"/>
              </w:rPr>
              <w:t>Paragraphe / page :</w:t>
            </w:r>
          </w:p>
        </w:tc>
        <w:tc>
          <w:tcPr>
            <w:tcW w:w="5209" w:type="dxa"/>
            <w:tcBorders>
              <w:bottom w:val="double" w:sz="4" w:space="0" w:color="C0504D" w:themeColor="accent2"/>
              <w:right w:val="double" w:sz="4" w:space="0" w:color="C0504D" w:themeColor="accent2"/>
            </w:tcBorders>
          </w:tcPr>
          <w:p w14:paraId="4F5DFB53" w14:textId="77777777" w:rsidR="00845A1C" w:rsidRPr="00215E1C" w:rsidRDefault="00845A1C" w:rsidP="00215E1C">
            <w:pPr>
              <w:keepNext/>
              <w:spacing w:before="120"/>
              <w:rPr>
                <w:rFonts w:cs="Arial"/>
                <w:b/>
                <w:szCs w:val="20"/>
                <w:lang w:eastAsia="fr-FR"/>
              </w:rPr>
            </w:pPr>
          </w:p>
        </w:tc>
      </w:tr>
    </w:tbl>
    <w:p w14:paraId="2DA1CAD1" w14:textId="17478B37" w:rsidR="00845A1C" w:rsidRDefault="00845A1C" w:rsidP="00215E1C">
      <w:pPr>
        <w:spacing w:before="120"/>
        <w:ind w:left="284"/>
        <w:rPr>
          <w:rFonts w:eastAsia="Times New Roman" w:cs="Arial"/>
          <w:b/>
          <w:szCs w:val="20"/>
          <w:lang w:eastAsia="fr-FR"/>
        </w:rPr>
      </w:pPr>
    </w:p>
    <w:tbl>
      <w:tblPr>
        <w:tblStyle w:val="Grilledutableau1"/>
        <w:tblW w:w="0" w:type="auto"/>
        <w:tblInd w:w="284" w:type="dxa"/>
        <w:tblLook w:val="04A0" w:firstRow="1" w:lastRow="0" w:firstColumn="1" w:lastColumn="0" w:noHBand="0" w:noVBand="1"/>
      </w:tblPr>
      <w:tblGrid>
        <w:gridCol w:w="3711"/>
        <w:gridCol w:w="5045"/>
      </w:tblGrid>
      <w:tr w:rsidR="00200721" w:rsidRPr="00215E1C" w14:paraId="136AA88B" w14:textId="77777777" w:rsidTr="00872A07">
        <w:tc>
          <w:tcPr>
            <w:tcW w:w="9002" w:type="dxa"/>
            <w:gridSpan w:val="2"/>
            <w:tcBorders>
              <w:top w:val="double" w:sz="4" w:space="0" w:color="C0504D" w:themeColor="accent2"/>
              <w:left w:val="double" w:sz="4" w:space="0" w:color="C0504D" w:themeColor="accent2"/>
              <w:right w:val="double" w:sz="4" w:space="0" w:color="C0504D" w:themeColor="accent2"/>
            </w:tcBorders>
          </w:tcPr>
          <w:p w14:paraId="5C537E47" w14:textId="29AA8545" w:rsidR="00200721" w:rsidRPr="00215E1C" w:rsidRDefault="00200721" w:rsidP="00872A07">
            <w:pPr>
              <w:keepNext/>
              <w:spacing w:before="120"/>
              <w:rPr>
                <w:rFonts w:cs="Arial"/>
                <w:b/>
                <w:i/>
                <w:szCs w:val="20"/>
                <w:lang w:eastAsia="fr-FR"/>
              </w:rPr>
            </w:pPr>
            <w:r w:rsidRPr="00200721">
              <w:rPr>
                <w:rFonts w:cs="Arial"/>
                <w:b/>
                <w:i/>
                <w:color w:val="943634"/>
                <w:szCs w:val="20"/>
                <w:lang w:eastAsia="fr-FR"/>
              </w:rPr>
              <w:t xml:space="preserve">Obligation </w:t>
            </w:r>
            <w:r>
              <w:rPr>
                <w:rFonts w:cs="Arial"/>
                <w:b/>
                <w:i/>
                <w:color w:val="943634"/>
                <w:szCs w:val="20"/>
                <w:lang w:eastAsia="fr-FR"/>
              </w:rPr>
              <w:t>2</w:t>
            </w:r>
            <w:r w:rsidRPr="00200721">
              <w:rPr>
                <w:rFonts w:cs="Arial"/>
                <w:b/>
                <w:i/>
                <w:color w:val="943634"/>
                <w:szCs w:val="20"/>
                <w:lang w:eastAsia="fr-FR"/>
              </w:rPr>
              <w:t> </w:t>
            </w:r>
            <w:r w:rsidRPr="00215E1C">
              <w:rPr>
                <w:rFonts w:cs="Arial"/>
                <w:b/>
                <w:i/>
                <w:szCs w:val="20"/>
                <w:lang w:eastAsia="fr-FR"/>
              </w:rPr>
              <w:t xml:space="preserve">: </w:t>
            </w:r>
          </w:p>
          <w:p w14:paraId="2CF9FEFB" w14:textId="77777777" w:rsidR="00872A07" w:rsidRDefault="00872A07" w:rsidP="00872A07">
            <w:pPr>
              <w:keepNext/>
              <w:spacing w:before="120"/>
              <w:rPr>
                <w:rFonts w:cs="Arial"/>
                <w:i/>
                <w:szCs w:val="20"/>
                <w:lang w:eastAsia="fr-FR"/>
              </w:rPr>
            </w:pPr>
            <w:r w:rsidRPr="00872A07">
              <w:rPr>
                <w:rFonts w:cs="Arial"/>
                <w:i/>
                <w:szCs w:val="20"/>
                <w:lang w:eastAsia="fr-FR"/>
              </w:rPr>
              <w:t>Les engagements vis-à-vis de la réversibilité doivent être présentés dans l’offre</w:t>
            </w:r>
          </w:p>
          <w:p w14:paraId="0A2047AF" w14:textId="0DB7BBE7" w:rsidR="00200721" w:rsidRPr="00215E1C" w:rsidRDefault="00200721" w:rsidP="00872A07">
            <w:pPr>
              <w:keepNext/>
              <w:spacing w:before="120"/>
              <w:rPr>
                <w:rFonts w:cs="Arial"/>
                <w:b/>
                <w:i/>
                <w:szCs w:val="20"/>
                <w:lang w:eastAsia="fr-FR"/>
              </w:rPr>
            </w:pPr>
            <w:r w:rsidRPr="00215E1C">
              <w:rPr>
                <w:rFonts w:cs="Arial"/>
                <w:szCs w:val="20"/>
                <w:lang w:eastAsia="fr-FR"/>
              </w:rPr>
              <w:t>(§ 2.1.4 du CCTP)</w:t>
            </w:r>
          </w:p>
        </w:tc>
      </w:tr>
      <w:tr w:rsidR="00200721" w:rsidRPr="00215E1C" w14:paraId="554014EC" w14:textId="77777777" w:rsidTr="00872A07">
        <w:tc>
          <w:tcPr>
            <w:tcW w:w="9002" w:type="dxa"/>
            <w:gridSpan w:val="2"/>
            <w:tcBorders>
              <w:left w:val="double" w:sz="4" w:space="0" w:color="C0504D" w:themeColor="accent2"/>
              <w:right w:val="double" w:sz="4" w:space="0" w:color="C0504D" w:themeColor="accent2"/>
            </w:tcBorders>
          </w:tcPr>
          <w:p w14:paraId="7DD09729" w14:textId="77777777" w:rsidR="00200721" w:rsidRPr="00215E1C" w:rsidRDefault="00200721" w:rsidP="00872A07">
            <w:pPr>
              <w:keepNext/>
              <w:spacing w:before="120"/>
              <w:rPr>
                <w:rFonts w:cs="Arial"/>
                <w:i/>
                <w:szCs w:val="20"/>
                <w:lang w:eastAsia="fr-FR"/>
              </w:rPr>
            </w:pPr>
          </w:p>
          <w:p w14:paraId="464408B7" w14:textId="77777777" w:rsidR="00200721" w:rsidRPr="00215E1C" w:rsidRDefault="00200721" w:rsidP="00872A07">
            <w:pPr>
              <w:keepNext/>
              <w:spacing w:before="120"/>
              <w:rPr>
                <w:rFonts w:cs="Arial"/>
                <w:i/>
                <w:szCs w:val="20"/>
                <w:lang w:eastAsia="fr-FR"/>
              </w:rPr>
            </w:pPr>
            <w:r w:rsidRPr="00215E1C">
              <w:rPr>
                <w:rFonts w:cs="Arial"/>
                <w:i/>
                <w:szCs w:val="20"/>
                <w:lang w:eastAsia="fr-FR"/>
              </w:rPr>
              <w:t>A détailler…</w:t>
            </w:r>
          </w:p>
          <w:p w14:paraId="3B0F2208" w14:textId="1CEA515D" w:rsidR="00200721" w:rsidRDefault="00200721" w:rsidP="00872A07">
            <w:pPr>
              <w:keepNext/>
              <w:spacing w:before="120"/>
              <w:rPr>
                <w:rFonts w:cs="Arial"/>
                <w:b/>
                <w:szCs w:val="20"/>
                <w:lang w:eastAsia="fr-FR"/>
              </w:rPr>
            </w:pPr>
          </w:p>
          <w:p w14:paraId="64402F5B" w14:textId="0D659658" w:rsidR="00200721" w:rsidRDefault="00200721" w:rsidP="00872A07">
            <w:pPr>
              <w:keepNext/>
              <w:spacing w:before="120"/>
              <w:rPr>
                <w:rFonts w:cs="Arial"/>
                <w:b/>
                <w:szCs w:val="20"/>
                <w:lang w:eastAsia="fr-FR"/>
              </w:rPr>
            </w:pPr>
          </w:p>
          <w:p w14:paraId="0D45711C" w14:textId="77777777" w:rsidR="00200721" w:rsidRPr="00215E1C" w:rsidRDefault="00200721" w:rsidP="00872A07">
            <w:pPr>
              <w:keepNext/>
              <w:spacing w:before="120"/>
              <w:rPr>
                <w:rFonts w:cs="Arial"/>
                <w:b/>
                <w:szCs w:val="20"/>
                <w:lang w:eastAsia="fr-FR"/>
              </w:rPr>
            </w:pPr>
          </w:p>
          <w:p w14:paraId="4E9966AB" w14:textId="77777777" w:rsidR="00200721" w:rsidRPr="00215E1C" w:rsidRDefault="00200721" w:rsidP="00872A07">
            <w:pPr>
              <w:keepNext/>
              <w:spacing w:before="120"/>
              <w:rPr>
                <w:rFonts w:cs="Arial"/>
                <w:b/>
                <w:szCs w:val="20"/>
                <w:lang w:eastAsia="fr-FR"/>
              </w:rPr>
            </w:pPr>
          </w:p>
          <w:p w14:paraId="6E049F2F" w14:textId="77777777" w:rsidR="00200721" w:rsidRPr="00215E1C" w:rsidRDefault="00200721" w:rsidP="00872A07">
            <w:pPr>
              <w:keepNext/>
              <w:spacing w:before="120"/>
              <w:rPr>
                <w:rFonts w:cs="Arial"/>
                <w:b/>
                <w:szCs w:val="20"/>
                <w:lang w:eastAsia="fr-FR"/>
              </w:rPr>
            </w:pPr>
          </w:p>
          <w:p w14:paraId="425BD1F3" w14:textId="77777777" w:rsidR="00200721" w:rsidRPr="00215E1C" w:rsidRDefault="00200721" w:rsidP="00872A07">
            <w:pPr>
              <w:keepNext/>
              <w:spacing w:before="120"/>
              <w:rPr>
                <w:rFonts w:cs="Arial"/>
                <w:b/>
                <w:szCs w:val="20"/>
                <w:lang w:eastAsia="fr-FR"/>
              </w:rPr>
            </w:pPr>
          </w:p>
          <w:p w14:paraId="57922520" w14:textId="77777777" w:rsidR="00200721" w:rsidRPr="00215E1C" w:rsidRDefault="00200721" w:rsidP="00872A07">
            <w:pPr>
              <w:keepNext/>
              <w:spacing w:before="120"/>
              <w:rPr>
                <w:rFonts w:cs="Arial"/>
                <w:b/>
                <w:szCs w:val="20"/>
                <w:lang w:eastAsia="fr-FR"/>
              </w:rPr>
            </w:pPr>
          </w:p>
          <w:p w14:paraId="1CA73244" w14:textId="77777777" w:rsidR="00200721" w:rsidRPr="00215E1C" w:rsidRDefault="00200721" w:rsidP="00872A07">
            <w:pPr>
              <w:keepNext/>
              <w:spacing w:before="120"/>
              <w:rPr>
                <w:rFonts w:cs="Arial"/>
                <w:b/>
                <w:szCs w:val="20"/>
                <w:lang w:eastAsia="fr-FR"/>
              </w:rPr>
            </w:pPr>
          </w:p>
        </w:tc>
      </w:tr>
      <w:tr w:rsidR="00200721" w:rsidRPr="00215E1C" w14:paraId="0C3FA4C0" w14:textId="77777777" w:rsidTr="00872A07">
        <w:tc>
          <w:tcPr>
            <w:tcW w:w="3793" w:type="dxa"/>
            <w:tcBorders>
              <w:left w:val="double" w:sz="4" w:space="0" w:color="C0504D" w:themeColor="accent2"/>
            </w:tcBorders>
            <w:vAlign w:val="center"/>
          </w:tcPr>
          <w:p w14:paraId="166F80BF" w14:textId="77777777" w:rsidR="00200721" w:rsidRPr="00215E1C" w:rsidRDefault="00200721" w:rsidP="00872A07">
            <w:pPr>
              <w:keepNext/>
              <w:spacing w:before="120"/>
              <w:jc w:val="right"/>
              <w:rPr>
                <w:rFonts w:cs="Arial"/>
                <w:b/>
                <w:szCs w:val="20"/>
                <w:lang w:eastAsia="fr-FR"/>
              </w:rPr>
            </w:pPr>
            <w:r w:rsidRPr="00215E1C">
              <w:rPr>
                <w:rFonts w:cs="Arial"/>
                <w:b/>
                <w:szCs w:val="20"/>
                <w:lang w:eastAsia="fr-FR"/>
              </w:rPr>
              <w:t>Document de référence :</w:t>
            </w:r>
          </w:p>
        </w:tc>
        <w:tc>
          <w:tcPr>
            <w:tcW w:w="5209" w:type="dxa"/>
            <w:tcBorders>
              <w:right w:val="double" w:sz="4" w:space="0" w:color="C0504D" w:themeColor="accent2"/>
            </w:tcBorders>
          </w:tcPr>
          <w:p w14:paraId="4EAADF26" w14:textId="77777777" w:rsidR="00200721" w:rsidRPr="00215E1C" w:rsidRDefault="00200721" w:rsidP="00872A07">
            <w:pPr>
              <w:keepNext/>
              <w:spacing w:before="120"/>
              <w:rPr>
                <w:rFonts w:cs="Arial"/>
                <w:b/>
                <w:szCs w:val="20"/>
                <w:lang w:eastAsia="fr-FR"/>
              </w:rPr>
            </w:pPr>
          </w:p>
        </w:tc>
      </w:tr>
      <w:tr w:rsidR="00200721" w:rsidRPr="00215E1C" w14:paraId="55CB58A4" w14:textId="77777777" w:rsidTr="00200721">
        <w:trPr>
          <w:trHeight w:val="495"/>
        </w:trPr>
        <w:tc>
          <w:tcPr>
            <w:tcW w:w="3793" w:type="dxa"/>
            <w:tcBorders>
              <w:left w:val="double" w:sz="4" w:space="0" w:color="C0504D" w:themeColor="accent2"/>
              <w:bottom w:val="double" w:sz="4" w:space="0" w:color="C0504D" w:themeColor="accent2"/>
            </w:tcBorders>
            <w:vAlign w:val="center"/>
          </w:tcPr>
          <w:p w14:paraId="00A01B77" w14:textId="77777777" w:rsidR="00200721" w:rsidRPr="00215E1C" w:rsidRDefault="00200721" w:rsidP="00872A07">
            <w:pPr>
              <w:keepNext/>
              <w:spacing w:before="120"/>
              <w:jc w:val="right"/>
              <w:rPr>
                <w:rFonts w:cs="Arial"/>
                <w:b/>
                <w:szCs w:val="20"/>
                <w:lang w:eastAsia="fr-FR"/>
              </w:rPr>
            </w:pPr>
            <w:r w:rsidRPr="00215E1C">
              <w:rPr>
                <w:rFonts w:cs="Arial"/>
                <w:b/>
                <w:szCs w:val="20"/>
                <w:lang w:eastAsia="fr-FR"/>
              </w:rPr>
              <w:t>Paragraphe / page :</w:t>
            </w:r>
          </w:p>
        </w:tc>
        <w:tc>
          <w:tcPr>
            <w:tcW w:w="5209" w:type="dxa"/>
            <w:tcBorders>
              <w:bottom w:val="double" w:sz="4" w:space="0" w:color="C0504D" w:themeColor="accent2"/>
              <w:right w:val="double" w:sz="4" w:space="0" w:color="C0504D" w:themeColor="accent2"/>
            </w:tcBorders>
          </w:tcPr>
          <w:p w14:paraId="194A632C" w14:textId="77777777" w:rsidR="00200721" w:rsidRPr="00215E1C" w:rsidRDefault="00200721" w:rsidP="00872A07">
            <w:pPr>
              <w:keepNext/>
              <w:spacing w:before="120"/>
              <w:rPr>
                <w:rFonts w:cs="Arial"/>
                <w:b/>
                <w:szCs w:val="20"/>
                <w:lang w:eastAsia="fr-FR"/>
              </w:rPr>
            </w:pPr>
          </w:p>
        </w:tc>
      </w:tr>
    </w:tbl>
    <w:p w14:paraId="2EB4775A" w14:textId="01D2A100" w:rsidR="00200721" w:rsidRDefault="00200721" w:rsidP="00215E1C">
      <w:pPr>
        <w:spacing w:before="120"/>
        <w:ind w:left="284"/>
        <w:rPr>
          <w:rFonts w:eastAsia="Times New Roman" w:cs="Arial"/>
          <w:b/>
          <w:szCs w:val="20"/>
          <w:lang w:eastAsia="fr-FR"/>
        </w:rPr>
      </w:pPr>
    </w:p>
    <w:tbl>
      <w:tblPr>
        <w:tblStyle w:val="Grilledutableau1"/>
        <w:tblW w:w="0" w:type="auto"/>
        <w:tblInd w:w="284" w:type="dxa"/>
        <w:tblLook w:val="04A0" w:firstRow="1" w:lastRow="0" w:firstColumn="1" w:lastColumn="0" w:noHBand="0" w:noVBand="1"/>
      </w:tblPr>
      <w:tblGrid>
        <w:gridCol w:w="3711"/>
        <w:gridCol w:w="5045"/>
      </w:tblGrid>
      <w:tr w:rsidR="00200721" w:rsidRPr="00215E1C" w14:paraId="00F57F07" w14:textId="77777777" w:rsidTr="00872A07">
        <w:tc>
          <w:tcPr>
            <w:tcW w:w="9002" w:type="dxa"/>
            <w:gridSpan w:val="2"/>
            <w:tcBorders>
              <w:top w:val="double" w:sz="4" w:space="0" w:color="C0504D" w:themeColor="accent2"/>
              <w:left w:val="double" w:sz="4" w:space="0" w:color="C0504D" w:themeColor="accent2"/>
              <w:right w:val="double" w:sz="4" w:space="0" w:color="C0504D" w:themeColor="accent2"/>
            </w:tcBorders>
          </w:tcPr>
          <w:p w14:paraId="0146409F" w14:textId="4046B486" w:rsidR="00200721" w:rsidRPr="00215E1C" w:rsidRDefault="00200721" w:rsidP="00872A07">
            <w:pPr>
              <w:keepNext/>
              <w:spacing w:before="120"/>
              <w:rPr>
                <w:rFonts w:cs="Arial"/>
                <w:b/>
                <w:i/>
                <w:szCs w:val="20"/>
                <w:lang w:eastAsia="fr-FR"/>
              </w:rPr>
            </w:pPr>
            <w:r w:rsidRPr="00200721">
              <w:rPr>
                <w:rFonts w:cs="Arial"/>
                <w:b/>
                <w:i/>
                <w:color w:val="943634"/>
                <w:szCs w:val="20"/>
                <w:lang w:eastAsia="fr-FR"/>
              </w:rPr>
              <w:lastRenderedPageBreak/>
              <w:t xml:space="preserve">Obligation </w:t>
            </w:r>
            <w:r>
              <w:rPr>
                <w:rFonts w:cs="Arial"/>
                <w:b/>
                <w:i/>
                <w:color w:val="943634"/>
                <w:szCs w:val="20"/>
                <w:lang w:eastAsia="fr-FR"/>
              </w:rPr>
              <w:t>3</w:t>
            </w:r>
            <w:r w:rsidRPr="00200721">
              <w:rPr>
                <w:rFonts w:cs="Arial"/>
                <w:b/>
                <w:i/>
                <w:color w:val="943634"/>
                <w:szCs w:val="20"/>
                <w:lang w:eastAsia="fr-FR"/>
              </w:rPr>
              <w:t> </w:t>
            </w:r>
            <w:r w:rsidRPr="00215E1C">
              <w:rPr>
                <w:rFonts w:cs="Arial"/>
                <w:b/>
                <w:i/>
                <w:szCs w:val="20"/>
                <w:lang w:eastAsia="fr-FR"/>
              </w:rPr>
              <w:t xml:space="preserve">: </w:t>
            </w:r>
          </w:p>
          <w:p w14:paraId="256047A6" w14:textId="77777777" w:rsidR="00872A07" w:rsidRDefault="00872A07" w:rsidP="00872A07">
            <w:pPr>
              <w:keepNext/>
              <w:spacing w:before="120"/>
              <w:rPr>
                <w:rFonts w:cs="Arial"/>
                <w:i/>
                <w:szCs w:val="20"/>
                <w:lang w:eastAsia="fr-FR"/>
              </w:rPr>
            </w:pPr>
            <w:r w:rsidRPr="00872A07">
              <w:rPr>
                <w:rFonts w:cs="Arial"/>
                <w:i/>
                <w:szCs w:val="20"/>
                <w:lang w:eastAsia="fr-FR"/>
              </w:rPr>
              <w:t xml:space="preserve">Le titulaire s’engage sur les délais de GTR présentés </w:t>
            </w:r>
            <w:r>
              <w:rPr>
                <w:rFonts w:cs="Arial"/>
                <w:i/>
                <w:szCs w:val="20"/>
                <w:lang w:eastAsia="fr-FR"/>
              </w:rPr>
              <w:t>dans le CCTP</w:t>
            </w:r>
          </w:p>
          <w:p w14:paraId="7F29C848" w14:textId="3B8CD8A7" w:rsidR="00200721" w:rsidRPr="00215E1C" w:rsidRDefault="00200721" w:rsidP="00872A07">
            <w:pPr>
              <w:keepNext/>
              <w:spacing w:before="120"/>
              <w:rPr>
                <w:rFonts w:cs="Arial"/>
                <w:b/>
                <w:i/>
                <w:szCs w:val="20"/>
                <w:lang w:eastAsia="fr-FR"/>
              </w:rPr>
            </w:pPr>
            <w:r w:rsidRPr="00215E1C">
              <w:rPr>
                <w:rFonts w:cs="Arial"/>
                <w:i/>
                <w:szCs w:val="20"/>
                <w:lang w:eastAsia="fr-FR"/>
              </w:rPr>
              <w:t>(</w:t>
            </w:r>
            <w:r w:rsidRPr="00215E1C">
              <w:rPr>
                <w:rFonts w:cs="Arial"/>
                <w:szCs w:val="20"/>
                <w:lang w:eastAsia="fr-FR"/>
              </w:rPr>
              <w:t>§ 2.2.2 du CCTP</w:t>
            </w:r>
            <w:r w:rsidRPr="00215E1C">
              <w:rPr>
                <w:rFonts w:cs="Arial"/>
                <w:i/>
                <w:szCs w:val="20"/>
                <w:lang w:eastAsia="fr-FR"/>
              </w:rPr>
              <w:t>)</w:t>
            </w:r>
          </w:p>
        </w:tc>
      </w:tr>
      <w:tr w:rsidR="00200721" w:rsidRPr="00215E1C" w14:paraId="21F13F5B" w14:textId="77777777" w:rsidTr="00872A07">
        <w:tc>
          <w:tcPr>
            <w:tcW w:w="9002" w:type="dxa"/>
            <w:gridSpan w:val="2"/>
            <w:tcBorders>
              <w:left w:val="double" w:sz="4" w:space="0" w:color="C0504D" w:themeColor="accent2"/>
              <w:right w:val="double" w:sz="4" w:space="0" w:color="C0504D" w:themeColor="accent2"/>
            </w:tcBorders>
          </w:tcPr>
          <w:p w14:paraId="6516DAC6" w14:textId="77777777" w:rsidR="00200721" w:rsidRPr="00215E1C" w:rsidRDefault="00200721" w:rsidP="00872A07">
            <w:pPr>
              <w:keepNext/>
              <w:spacing w:before="120"/>
              <w:rPr>
                <w:rFonts w:cs="Arial"/>
                <w:i/>
                <w:szCs w:val="20"/>
                <w:lang w:eastAsia="fr-FR"/>
              </w:rPr>
            </w:pPr>
          </w:p>
          <w:p w14:paraId="38D3D6B7" w14:textId="7345FFDD" w:rsidR="00200721" w:rsidRPr="00215E1C" w:rsidRDefault="00200721" w:rsidP="00872A07">
            <w:pPr>
              <w:keepNext/>
              <w:spacing w:before="120"/>
              <w:rPr>
                <w:rFonts w:cs="Arial"/>
                <w:i/>
                <w:szCs w:val="20"/>
                <w:lang w:eastAsia="fr-FR"/>
              </w:rPr>
            </w:pPr>
            <w:r w:rsidRPr="00215E1C">
              <w:rPr>
                <w:rFonts w:cs="Arial"/>
                <w:i/>
                <w:szCs w:val="20"/>
                <w:lang w:eastAsia="fr-FR"/>
              </w:rPr>
              <w:t xml:space="preserve">A </w:t>
            </w:r>
            <w:r w:rsidR="00C645C9">
              <w:rPr>
                <w:rFonts w:cs="Arial"/>
                <w:i/>
                <w:szCs w:val="20"/>
                <w:lang w:eastAsia="fr-FR"/>
              </w:rPr>
              <w:t xml:space="preserve">confirmer et </w:t>
            </w:r>
            <w:r w:rsidRPr="00215E1C">
              <w:rPr>
                <w:rFonts w:cs="Arial"/>
                <w:i/>
                <w:szCs w:val="20"/>
                <w:lang w:eastAsia="fr-FR"/>
              </w:rPr>
              <w:t>détailler…</w:t>
            </w:r>
          </w:p>
          <w:p w14:paraId="31E1084B" w14:textId="77777777" w:rsidR="00200721" w:rsidRDefault="00200721" w:rsidP="00872A07">
            <w:pPr>
              <w:keepNext/>
              <w:spacing w:before="120"/>
              <w:rPr>
                <w:rFonts w:cs="Arial"/>
                <w:b/>
                <w:szCs w:val="20"/>
                <w:lang w:eastAsia="fr-FR"/>
              </w:rPr>
            </w:pPr>
          </w:p>
          <w:p w14:paraId="2107E89C" w14:textId="77777777" w:rsidR="00200721" w:rsidRDefault="00200721" w:rsidP="00872A07">
            <w:pPr>
              <w:keepNext/>
              <w:spacing w:before="120"/>
              <w:rPr>
                <w:rFonts w:cs="Arial"/>
                <w:b/>
                <w:szCs w:val="20"/>
                <w:lang w:eastAsia="fr-FR"/>
              </w:rPr>
            </w:pPr>
          </w:p>
          <w:p w14:paraId="47736776" w14:textId="77777777" w:rsidR="00200721" w:rsidRPr="00215E1C" w:rsidRDefault="00200721" w:rsidP="00872A07">
            <w:pPr>
              <w:keepNext/>
              <w:spacing w:before="120"/>
              <w:rPr>
                <w:rFonts w:cs="Arial"/>
                <w:b/>
                <w:szCs w:val="20"/>
                <w:lang w:eastAsia="fr-FR"/>
              </w:rPr>
            </w:pPr>
          </w:p>
          <w:p w14:paraId="3154FBF3" w14:textId="77777777" w:rsidR="00200721" w:rsidRPr="00215E1C" w:rsidRDefault="00200721" w:rsidP="00872A07">
            <w:pPr>
              <w:keepNext/>
              <w:spacing w:before="120"/>
              <w:rPr>
                <w:rFonts w:cs="Arial"/>
                <w:b/>
                <w:szCs w:val="20"/>
                <w:lang w:eastAsia="fr-FR"/>
              </w:rPr>
            </w:pPr>
          </w:p>
          <w:p w14:paraId="59F4A3D0" w14:textId="77777777" w:rsidR="00872A07" w:rsidRPr="00215E1C" w:rsidRDefault="00872A07" w:rsidP="00872A07">
            <w:pPr>
              <w:keepNext/>
              <w:spacing w:before="120"/>
              <w:rPr>
                <w:rFonts w:cs="Arial"/>
                <w:b/>
                <w:szCs w:val="20"/>
                <w:lang w:eastAsia="fr-FR"/>
              </w:rPr>
            </w:pPr>
          </w:p>
          <w:p w14:paraId="08C106F7" w14:textId="77777777" w:rsidR="00200721" w:rsidRPr="00215E1C" w:rsidRDefault="00200721" w:rsidP="00872A07">
            <w:pPr>
              <w:keepNext/>
              <w:spacing w:before="120"/>
              <w:rPr>
                <w:rFonts w:cs="Arial"/>
                <w:b/>
                <w:szCs w:val="20"/>
                <w:lang w:eastAsia="fr-FR"/>
              </w:rPr>
            </w:pPr>
          </w:p>
          <w:p w14:paraId="7034DC70" w14:textId="77777777" w:rsidR="00200721" w:rsidRPr="00215E1C" w:rsidRDefault="00200721" w:rsidP="00872A07">
            <w:pPr>
              <w:keepNext/>
              <w:spacing w:before="120"/>
              <w:rPr>
                <w:rFonts w:cs="Arial"/>
                <w:b/>
                <w:szCs w:val="20"/>
                <w:lang w:eastAsia="fr-FR"/>
              </w:rPr>
            </w:pPr>
          </w:p>
          <w:p w14:paraId="36F9A30F" w14:textId="77777777" w:rsidR="00200721" w:rsidRPr="00215E1C" w:rsidRDefault="00200721" w:rsidP="00872A07">
            <w:pPr>
              <w:keepNext/>
              <w:spacing w:before="120"/>
              <w:rPr>
                <w:rFonts w:cs="Arial"/>
                <w:b/>
                <w:szCs w:val="20"/>
                <w:lang w:eastAsia="fr-FR"/>
              </w:rPr>
            </w:pPr>
          </w:p>
        </w:tc>
      </w:tr>
      <w:tr w:rsidR="00200721" w:rsidRPr="00215E1C" w14:paraId="423CCF38" w14:textId="77777777" w:rsidTr="00872A07">
        <w:tc>
          <w:tcPr>
            <w:tcW w:w="3793" w:type="dxa"/>
            <w:tcBorders>
              <w:left w:val="double" w:sz="4" w:space="0" w:color="C0504D" w:themeColor="accent2"/>
            </w:tcBorders>
            <w:vAlign w:val="center"/>
          </w:tcPr>
          <w:p w14:paraId="3F1855C8" w14:textId="77777777" w:rsidR="00200721" w:rsidRPr="00215E1C" w:rsidRDefault="00200721" w:rsidP="00872A07">
            <w:pPr>
              <w:keepNext/>
              <w:spacing w:before="120"/>
              <w:jc w:val="right"/>
              <w:rPr>
                <w:rFonts w:cs="Arial"/>
                <w:b/>
                <w:szCs w:val="20"/>
                <w:lang w:eastAsia="fr-FR"/>
              </w:rPr>
            </w:pPr>
            <w:r w:rsidRPr="00215E1C">
              <w:rPr>
                <w:rFonts w:cs="Arial"/>
                <w:b/>
                <w:szCs w:val="20"/>
                <w:lang w:eastAsia="fr-FR"/>
              </w:rPr>
              <w:t>Document de référence :</w:t>
            </w:r>
          </w:p>
        </w:tc>
        <w:tc>
          <w:tcPr>
            <w:tcW w:w="5209" w:type="dxa"/>
            <w:tcBorders>
              <w:right w:val="double" w:sz="4" w:space="0" w:color="C0504D" w:themeColor="accent2"/>
            </w:tcBorders>
          </w:tcPr>
          <w:p w14:paraId="239FBDB0" w14:textId="77777777" w:rsidR="00200721" w:rsidRPr="00215E1C" w:rsidRDefault="00200721" w:rsidP="00872A07">
            <w:pPr>
              <w:keepNext/>
              <w:spacing w:before="120"/>
              <w:rPr>
                <w:rFonts w:cs="Arial"/>
                <w:b/>
                <w:szCs w:val="20"/>
                <w:lang w:eastAsia="fr-FR"/>
              </w:rPr>
            </w:pPr>
          </w:p>
        </w:tc>
      </w:tr>
      <w:tr w:rsidR="00200721" w:rsidRPr="00215E1C" w14:paraId="13C05C91" w14:textId="77777777" w:rsidTr="00872A07">
        <w:trPr>
          <w:trHeight w:val="495"/>
        </w:trPr>
        <w:tc>
          <w:tcPr>
            <w:tcW w:w="3793" w:type="dxa"/>
            <w:tcBorders>
              <w:left w:val="double" w:sz="4" w:space="0" w:color="C0504D" w:themeColor="accent2"/>
              <w:bottom w:val="double" w:sz="4" w:space="0" w:color="C0504D" w:themeColor="accent2"/>
            </w:tcBorders>
            <w:vAlign w:val="center"/>
          </w:tcPr>
          <w:p w14:paraId="31E67FB8" w14:textId="77777777" w:rsidR="00200721" w:rsidRPr="00215E1C" w:rsidRDefault="00200721" w:rsidP="00872A07">
            <w:pPr>
              <w:keepNext/>
              <w:spacing w:before="120"/>
              <w:jc w:val="right"/>
              <w:rPr>
                <w:rFonts w:cs="Arial"/>
                <w:b/>
                <w:szCs w:val="20"/>
                <w:lang w:eastAsia="fr-FR"/>
              </w:rPr>
            </w:pPr>
            <w:r w:rsidRPr="00215E1C">
              <w:rPr>
                <w:rFonts w:cs="Arial"/>
                <w:b/>
                <w:szCs w:val="20"/>
                <w:lang w:eastAsia="fr-FR"/>
              </w:rPr>
              <w:t>Paragraphe / page :</w:t>
            </w:r>
          </w:p>
        </w:tc>
        <w:tc>
          <w:tcPr>
            <w:tcW w:w="5209" w:type="dxa"/>
            <w:tcBorders>
              <w:bottom w:val="double" w:sz="4" w:space="0" w:color="C0504D" w:themeColor="accent2"/>
              <w:right w:val="double" w:sz="4" w:space="0" w:color="C0504D" w:themeColor="accent2"/>
            </w:tcBorders>
          </w:tcPr>
          <w:p w14:paraId="72BE90A7" w14:textId="77777777" w:rsidR="00200721" w:rsidRPr="00215E1C" w:rsidRDefault="00200721" w:rsidP="00872A07">
            <w:pPr>
              <w:keepNext/>
              <w:spacing w:before="120"/>
              <w:rPr>
                <w:rFonts w:cs="Arial"/>
                <w:b/>
                <w:szCs w:val="20"/>
                <w:lang w:eastAsia="fr-FR"/>
              </w:rPr>
            </w:pPr>
          </w:p>
        </w:tc>
      </w:tr>
    </w:tbl>
    <w:p w14:paraId="08773846" w14:textId="77777777" w:rsidR="00200721" w:rsidRPr="00215E1C" w:rsidRDefault="00200721" w:rsidP="00215E1C">
      <w:pPr>
        <w:spacing w:before="120"/>
        <w:ind w:left="284"/>
        <w:rPr>
          <w:rFonts w:eastAsia="Times New Roman" w:cs="Arial"/>
          <w:b/>
          <w:szCs w:val="20"/>
          <w:lang w:eastAsia="fr-FR"/>
        </w:rPr>
      </w:pPr>
    </w:p>
    <w:tbl>
      <w:tblPr>
        <w:tblStyle w:val="Grilledutableau1"/>
        <w:tblW w:w="0" w:type="auto"/>
        <w:tblInd w:w="284" w:type="dxa"/>
        <w:tblLook w:val="04A0" w:firstRow="1" w:lastRow="0" w:firstColumn="1" w:lastColumn="0" w:noHBand="0" w:noVBand="1"/>
      </w:tblPr>
      <w:tblGrid>
        <w:gridCol w:w="3713"/>
        <w:gridCol w:w="5043"/>
      </w:tblGrid>
      <w:tr w:rsidR="00200721" w:rsidRPr="00215E1C" w14:paraId="226A58EE" w14:textId="77777777" w:rsidTr="00872A07">
        <w:tc>
          <w:tcPr>
            <w:tcW w:w="9002" w:type="dxa"/>
            <w:gridSpan w:val="2"/>
            <w:tcBorders>
              <w:top w:val="double" w:sz="4" w:space="0" w:color="C0504D" w:themeColor="accent2"/>
              <w:left w:val="double" w:sz="4" w:space="0" w:color="C0504D" w:themeColor="accent2"/>
              <w:right w:val="double" w:sz="4" w:space="0" w:color="C0504D" w:themeColor="accent2"/>
            </w:tcBorders>
          </w:tcPr>
          <w:p w14:paraId="422B892C" w14:textId="727FA268" w:rsidR="00200721" w:rsidRPr="00215E1C" w:rsidRDefault="00200721" w:rsidP="00872A07">
            <w:pPr>
              <w:keepNext/>
              <w:spacing w:before="120"/>
              <w:rPr>
                <w:rFonts w:cs="Arial"/>
                <w:b/>
                <w:i/>
                <w:szCs w:val="20"/>
                <w:lang w:eastAsia="fr-FR"/>
              </w:rPr>
            </w:pPr>
            <w:r w:rsidRPr="00200721">
              <w:rPr>
                <w:rFonts w:cs="Arial"/>
                <w:b/>
                <w:i/>
                <w:color w:val="943634"/>
                <w:szCs w:val="20"/>
                <w:lang w:eastAsia="fr-FR"/>
              </w:rPr>
              <w:t xml:space="preserve">Obligation </w:t>
            </w:r>
            <w:r>
              <w:rPr>
                <w:rFonts w:cs="Arial"/>
                <w:b/>
                <w:i/>
                <w:color w:val="943634"/>
                <w:szCs w:val="20"/>
                <w:lang w:eastAsia="fr-FR"/>
              </w:rPr>
              <w:t>4</w:t>
            </w:r>
            <w:r w:rsidRPr="00200721">
              <w:rPr>
                <w:rFonts w:cs="Arial"/>
                <w:b/>
                <w:i/>
                <w:color w:val="943634"/>
                <w:szCs w:val="20"/>
                <w:lang w:eastAsia="fr-FR"/>
              </w:rPr>
              <w:t> </w:t>
            </w:r>
            <w:r w:rsidRPr="00215E1C">
              <w:rPr>
                <w:rFonts w:cs="Arial"/>
                <w:b/>
                <w:i/>
                <w:szCs w:val="20"/>
                <w:lang w:eastAsia="fr-FR"/>
              </w:rPr>
              <w:t xml:space="preserve">: </w:t>
            </w:r>
          </w:p>
          <w:p w14:paraId="3A214AF9" w14:textId="1AA1A019" w:rsidR="00872A07" w:rsidRPr="00872A07" w:rsidRDefault="00872A07" w:rsidP="00872A07">
            <w:pPr>
              <w:keepNext/>
              <w:spacing w:before="120"/>
              <w:rPr>
                <w:rFonts w:cs="Arial"/>
                <w:i/>
                <w:szCs w:val="20"/>
                <w:lang w:eastAsia="fr-FR"/>
              </w:rPr>
            </w:pPr>
            <w:r w:rsidRPr="00872A07">
              <w:rPr>
                <w:rFonts w:cs="Arial"/>
                <w:i/>
                <w:szCs w:val="20"/>
                <w:lang w:eastAsia="fr-FR"/>
              </w:rPr>
              <w:t>Les réponses données, dans le cadre de ce cahier des charges selon les spécifications demandées, engagent le titulaire dans la mise en œuvre</w:t>
            </w:r>
          </w:p>
          <w:p w14:paraId="79645F1C" w14:textId="77777777" w:rsidR="00872A07" w:rsidRDefault="00872A07" w:rsidP="00872A07">
            <w:pPr>
              <w:keepNext/>
              <w:spacing w:before="120"/>
              <w:rPr>
                <w:rFonts w:cs="Arial"/>
                <w:i/>
                <w:szCs w:val="20"/>
                <w:lang w:eastAsia="fr-FR"/>
              </w:rPr>
            </w:pPr>
            <w:r w:rsidRPr="00872A07">
              <w:rPr>
                <w:rFonts w:cs="Arial"/>
                <w:i/>
                <w:szCs w:val="20"/>
                <w:lang w:eastAsia="fr-FR"/>
              </w:rPr>
              <w:t>Les soumissionnaires se doivent de signaler toute erreur, omission, imprécision, contradiction ou ambiguïté qu’ils pourraient déceler dans les documents faisant partie de la présente consultation, et de détailler explicitement dans leur offre, leurs éventuelles limites de prestations</w:t>
            </w:r>
          </w:p>
          <w:p w14:paraId="1B3A30AF" w14:textId="7F8055B1" w:rsidR="00200721" w:rsidRPr="00215E1C" w:rsidRDefault="00F96839" w:rsidP="00872A07">
            <w:pPr>
              <w:keepNext/>
              <w:spacing w:before="120"/>
              <w:rPr>
                <w:rFonts w:cs="Arial"/>
                <w:b/>
                <w:i/>
                <w:szCs w:val="20"/>
                <w:lang w:eastAsia="fr-FR"/>
              </w:rPr>
            </w:pPr>
            <w:r w:rsidRPr="00215E1C">
              <w:rPr>
                <w:rFonts w:cs="Arial"/>
                <w:i/>
                <w:szCs w:val="20"/>
                <w:lang w:eastAsia="fr-FR"/>
              </w:rPr>
              <w:t>(</w:t>
            </w:r>
            <w:r w:rsidRPr="00215E1C">
              <w:rPr>
                <w:rFonts w:cs="Arial"/>
                <w:szCs w:val="20"/>
                <w:lang w:eastAsia="fr-FR"/>
              </w:rPr>
              <w:t xml:space="preserve">§ </w:t>
            </w:r>
            <w:r>
              <w:rPr>
                <w:rFonts w:cs="Arial"/>
                <w:szCs w:val="20"/>
                <w:lang w:eastAsia="fr-FR"/>
              </w:rPr>
              <w:t>3.1</w:t>
            </w:r>
            <w:r w:rsidRPr="00215E1C">
              <w:rPr>
                <w:rFonts w:cs="Arial"/>
                <w:szCs w:val="20"/>
                <w:lang w:eastAsia="fr-FR"/>
              </w:rPr>
              <w:t xml:space="preserve"> du CCTP</w:t>
            </w:r>
            <w:r w:rsidRPr="00215E1C">
              <w:rPr>
                <w:rFonts w:cs="Arial"/>
                <w:i/>
                <w:szCs w:val="20"/>
                <w:lang w:eastAsia="fr-FR"/>
              </w:rPr>
              <w:t>)</w:t>
            </w:r>
          </w:p>
        </w:tc>
      </w:tr>
      <w:tr w:rsidR="00200721" w:rsidRPr="00215E1C" w14:paraId="5C10C172" w14:textId="77777777" w:rsidTr="00872A07">
        <w:tc>
          <w:tcPr>
            <w:tcW w:w="9002" w:type="dxa"/>
            <w:gridSpan w:val="2"/>
            <w:tcBorders>
              <w:left w:val="double" w:sz="4" w:space="0" w:color="C0504D" w:themeColor="accent2"/>
              <w:right w:val="double" w:sz="4" w:space="0" w:color="C0504D" w:themeColor="accent2"/>
            </w:tcBorders>
          </w:tcPr>
          <w:p w14:paraId="64E27481" w14:textId="77777777" w:rsidR="00200721" w:rsidRPr="00215E1C" w:rsidRDefault="00200721" w:rsidP="00872A07">
            <w:pPr>
              <w:keepNext/>
              <w:spacing w:before="120"/>
              <w:rPr>
                <w:rFonts w:cs="Arial"/>
                <w:i/>
                <w:szCs w:val="20"/>
                <w:lang w:eastAsia="fr-FR"/>
              </w:rPr>
            </w:pPr>
          </w:p>
          <w:p w14:paraId="5E9C7518" w14:textId="758AA01F" w:rsidR="00200721" w:rsidRPr="00215E1C" w:rsidRDefault="00200721" w:rsidP="00872A07">
            <w:pPr>
              <w:keepNext/>
              <w:spacing w:before="120"/>
              <w:rPr>
                <w:rFonts w:cs="Arial"/>
                <w:i/>
                <w:szCs w:val="20"/>
                <w:lang w:eastAsia="fr-FR"/>
              </w:rPr>
            </w:pPr>
            <w:r w:rsidRPr="00215E1C">
              <w:rPr>
                <w:rFonts w:cs="Arial"/>
                <w:i/>
                <w:szCs w:val="20"/>
                <w:lang w:eastAsia="fr-FR"/>
              </w:rPr>
              <w:t xml:space="preserve">A </w:t>
            </w:r>
            <w:r w:rsidR="00C645C9">
              <w:rPr>
                <w:rFonts w:cs="Arial"/>
                <w:i/>
                <w:szCs w:val="20"/>
                <w:lang w:eastAsia="fr-FR"/>
              </w:rPr>
              <w:t xml:space="preserve">confirmer et </w:t>
            </w:r>
            <w:r w:rsidRPr="00215E1C">
              <w:rPr>
                <w:rFonts w:cs="Arial"/>
                <w:i/>
                <w:szCs w:val="20"/>
                <w:lang w:eastAsia="fr-FR"/>
              </w:rPr>
              <w:t>détailler…</w:t>
            </w:r>
          </w:p>
          <w:p w14:paraId="3344F9B4" w14:textId="77777777" w:rsidR="00200721" w:rsidRDefault="00200721" w:rsidP="00872A07">
            <w:pPr>
              <w:keepNext/>
              <w:spacing w:before="120"/>
              <w:rPr>
                <w:rFonts w:cs="Arial"/>
                <w:b/>
                <w:szCs w:val="20"/>
                <w:lang w:eastAsia="fr-FR"/>
              </w:rPr>
            </w:pPr>
          </w:p>
          <w:p w14:paraId="5FB890C4" w14:textId="77777777" w:rsidR="00872A07" w:rsidRDefault="00872A07" w:rsidP="00872A07">
            <w:pPr>
              <w:keepNext/>
              <w:spacing w:before="120"/>
              <w:rPr>
                <w:rFonts w:cs="Arial"/>
                <w:b/>
                <w:szCs w:val="20"/>
                <w:lang w:eastAsia="fr-FR"/>
              </w:rPr>
            </w:pPr>
          </w:p>
          <w:p w14:paraId="5407462F" w14:textId="77777777" w:rsidR="00200721" w:rsidRPr="00215E1C" w:rsidRDefault="00200721" w:rsidP="00872A07">
            <w:pPr>
              <w:keepNext/>
              <w:spacing w:before="120"/>
              <w:rPr>
                <w:rFonts w:cs="Arial"/>
                <w:b/>
                <w:szCs w:val="20"/>
                <w:lang w:eastAsia="fr-FR"/>
              </w:rPr>
            </w:pPr>
          </w:p>
          <w:p w14:paraId="361C6619" w14:textId="46969ACD" w:rsidR="00200721" w:rsidRDefault="00200721" w:rsidP="00872A07">
            <w:pPr>
              <w:keepNext/>
              <w:spacing w:before="120"/>
              <w:rPr>
                <w:rFonts w:cs="Arial"/>
                <w:b/>
                <w:szCs w:val="20"/>
                <w:lang w:eastAsia="fr-FR"/>
              </w:rPr>
            </w:pPr>
          </w:p>
          <w:p w14:paraId="1ABD7E05" w14:textId="77777777" w:rsidR="00872A07" w:rsidRPr="00215E1C" w:rsidRDefault="00872A07" w:rsidP="00872A07">
            <w:pPr>
              <w:keepNext/>
              <w:spacing w:before="120"/>
              <w:rPr>
                <w:rFonts w:cs="Arial"/>
                <w:b/>
                <w:szCs w:val="20"/>
                <w:lang w:eastAsia="fr-FR"/>
              </w:rPr>
            </w:pPr>
          </w:p>
          <w:p w14:paraId="7A858B92" w14:textId="77777777" w:rsidR="00200721" w:rsidRPr="00215E1C" w:rsidRDefault="00200721" w:rsidP="00872A07">
            <w:pPr>
              <w:keepNext/>
              <w:spacing w:before="120"/>
              <w:rPr>
                <w:rFonts w:cs="Arial"/>
                <w:b/>
                <w:szCs w:val="20"/>
                <w:lang w:eastAsia="fr-FR"/>
              </w:rPr>
            </w:pPr>
          </w:p>
          <w:p w14:paraId="70484C9C" w14:textId="77777777" w:rsidR="00200721" w:rsidRPr="00215E1C" w:rsidRDefault="00200721" w:rsidP="00872A07">
            <w:pPr>
              <w:keepNext/>
              <w:spacing w:before="120"/>
              <w:rPr>
                <w:rFonts w:cs="Arial"/>
                <w:b/>
                <w:szCs w:val="20"/>
                <w:lang w:eastAsia="fr-FR"/>
              </w:rPr>
            </w:pPr>
          </w:p>
          <w:p w14:paraId="20AFDE28" w14:textId="77777777" w:rsidR="00200721" w:rsidRPr="00215E1C" w:rsidRDefault="00200721" w:rsidP="00872A07">
            <w:pPr>
              <w:keepNext/>
              <w:spacing w:before="120"/>
              <w:rPr>
                <w:rFonts w:cs="Arial"/>
                <w:b/>
                <w:szCs w:val="20"/>
                <w:lang w:eastAsia="fr-FR"/>
              </w:rPr>
            </w:pPr>
          </w:p>
          <w:p w14:paraId="15EA6426" w14:textId="77777777" w:rsidR="00200721" w:rsidRPr="00215E1C" w:rsidRDefault="00200721" w:rsidP="00872A07">
            <w:pPr>
              <w:keepNext/>
              <w:spacing w:before="120"/>
              <w:rPr>
                <w:rFonts w:cs="Arial"/>
                <w:b/>
                <w:szCs w:val="20"/>
                <w:lang w:eastAsia="fr-FR"/>
              </w:rPr>
            </w:pPr>
          </w:p>
        </w:tc>
      </w:tr>
      <w:tr w:rsidR="00200721" w:rsidRPr="00215E1C" w14:paraId="3117401C" w14:textId="77777777" w:rsidTr="00872A07">
        <w:tc>
          <w:tcPr>
            <w:tcW w:w="3793" w:type="dxa"/>
            <w:tcBorders>
              <w:left w:val="double" w:sz="4" w:space="0" w:color="C0504D" w:themeColor="accent2"/>
            </w:tcBorders>
            <w:vAlign w:val="center"/>
          </w:tcPr>
          <w:p w14:paraId="09DA22BC" w14:textId="77777777" w:rsidR="00200721" w:rsidRPr="00215E1C" w:rsidRDefault="00200721" w:rsidP="00872A07">
            <w:pPr>
              <w:keepNext/>
              <w:spacing w:before="120"/>
              <w:jc w:val="right"/>
              <w:rPr>
                <w:rFonts w:cs="Arial"/>
                <w:b/>
                <w:szCs w:val="20"/>
                <w:lang w:eastAsia="fr-FR"/>
              </w:rPr>
            </w:pPr>
            <w:r w:rsidRPr="00215E1C">
              <w:rPr>
                <w:rFonts w:cs="Arial"/>
                <w:b/>
                <w:szCs w:val="20"/>
                <w:lang w:eastAsia="fr-FR"/>
              </w:rPr>
              <w:t>Document de référence :</w:t>
            </w:r>
          </w:p>
        </w:tc>
        <w:tc>
          <w:tcPr>
            <w:tcW w:w="5209" w:type="dxa"/>
            <w:tcBorders>
              <w:right w:val="double" w:sz="4" w:space="0" w:color="C0504D" w:themeColor="accent2"/>
            </w:tcBorders>
          </w:tcPr>
          <w:p w14:paraId="1073447E" w14:textId="77777777" w:rsidR="00200721" w:rsidRPr="00215E1C" w:rsidRDefault="00200721" w:rsidP="00872A07">
            <w:pPr>
              <w:keepNext/>
              <w:spacing w:before="120"/>
              <w:rPr>
                <w:rFonts w:cs="Arial"/>
                <w:b/>
                <w:szCs w:val="20"/>
                <w:lang w:eastAsia="fr-FR"/>
              </w:rPr>
            </w:pPr>
          </w:p>
        </w:tc>
      </w:tr>
      <w:tr w:rsidR="00200721" w:rsidRPr="00215E1C" w14:paraId="4A3D711D" w14:textId="77777777" w:rsidTr="00872A07">
        <w:trPr>
          <w:trHeight w:val="495"/>
        </w:trPr>
        <w:tc>
          <w:tcPr>
            <w:tcW w:w="3793" w:type="dxa"/>
            <w:tcBorders>
              <w:left w:val="double" w:sz="4" w:space="0" w:color="C0504D" w:themeColor="accent2"/>
              <w:bottom w:val="double" w:sz="4" w:space="0" w:color="C0504D" w:themeColor="accent2"/>
            </w:tcBorders>
            <w:vAlign w:val="center"/>
          </w:tcPr>
          <w:p w14:paraId="64033DB3" w14:textId="77777777" w:rsidR="00200721" w:rsidRPr="00215E1C" w:rsidRDefault="00200721" w:rsidP="00872A07">
            <w:pPr>
              <w:keepNext/>
              <w:spacing w:before="120"/>
              <w:jc w:val="right"/>
              <w:rPr>
                <w:rFonts w:cs="Arial"/>
                <w:b/>
                <w:szCs w:val="20"/>
                <w:lang w:eastAsia="fr-FR"/>
              </w:rPr>
            </w:pPr>
            <w:r w:rsidRPr="00215E1C">
              <w:rPr>
                <w:rFonts w:cs="Arial"/>
                <w:b/>
                <w:szCs w:val="20"/>
                <w:lang w:eastAsia="fr-FR"/>
              </w:rPr>
              <w:t>Paragraphe / page :</w:t>
            </w:r>
          </w:p>
        </w:tc>
        <w:tc>
          <w:tcPr>
            <w:tcW w:w="5209" w:type="dxa"/>
            <w:tcBorders>
              <w:bottom w:val="double" w:sz="4" w:space="0" w:color="C0504D" w:themeColor="accent2"/>
              <w:right w:val="double" w:sz="4" w:space="0" w:color="C0504D" w:themeColor="accent2"/>
            </w:tcBorders>
          </w:tcPr>
          <w:p w14:paraId="6B62D976" w14:textId="77777777" w:rsidR="00200721" w:rsidRPr="00215E1C" w:rsidRDefault="00200721" w:rsidP="00872A07">
            <w:pPr>
              <w:keepNext/>
              <w:spacing w:before="120"/>
              <w:rPr>
                <w:rFonts w:cs="Arial"/>
                <w:b/>
                <w:szCs w:val="20"/>
                <w:lang w:eastAsia="fr-FR"/>
              </w:rPr>
            </w:pPr>
          </w:p>
        </w:tc>
      </w:tr>
    </w:tbl>
    <w:p w14:paraId="016BB04A" w14:textId="5A3DB251" w:rsidR="00845A1C" w:rsidRDefault="00845A1C" w:rsidP="00215E1C">
      <w:pPr>
        <w:spacing w:before="120"/>
        <w:ind w:left="284"/>
        <w:rPr>
          <w:rFonts w:eastAsia="Times New Roman" w:cs="Arial"/>
          <w:b/>
          <w:szCs w:val="20"/>
          <w:lang w:eastAsia="fr-FR"/>
        </w:rPr>
      </w:pPr>
    </w:p>
    <w:tbl>
      <w:tblPr>
        <w:tblStyle w:val="Grilledutableau1"/>
        <w:tblW w:w="0" w:type="auto"/>
        <w:tblInd w:w="284" w:type="dxa"/>
        <w:tblLook w:val="04A0" w:firstRow="1" w:lastRow="0" w:firstColumn="1" w:lastColumn="0" w:noHBand="0" w:noVBand="1"/>
      </w:tblPr>
      <w:tblGrid>
        <w:gridCol w:w="3713"/>
        <w:gridCol w:w="5043"/>
      </w:tblGrid>
      <w:tr w:rsidR="00872A07" w:rsidRPr="00215E1C" w14:paraId="60C9161E" w14:textId="77777777" w:rsidTr="00872A07">
        <w:tc>
          <w:tcPr>
            <w:tcW w:w="8756" w:type="dxa"/>
            <w:gridSpan w:val="2"/>
            <w:tcBorders>
              <w:top w:val="double" w:sz="4" w:space="0" w:color="C0504D" w:themeColor="accent2"/>
              <w:left w:val="double" w:sz="4" w:space="0" w:color="C0504D" w:themeColor="accent2"/>
              <w:right w:val="double" w:sz="4" w:space="0" w:color="C0504D" w:themeColor="accent2"/>
            </w:tcBorders>
          </w:tcPr>
          <w:p w14:paraId="38AC332F" w14:textId="57E5C0DF" w:rsidR="00872A07" w:rsidRPr="00215E1C" w:rsidRDefault="00872A07" w:rsidP="00872A07">
            <w:pPr>
              <w:keepNext/>
              <w:spacing w:before="120"/>
              <w:rPr>
                <w:rFonts w:cs="Arial"/>
                <w:b/>
                <w:i/>
                <w:szCs w:val="20"/>
                <w:lang w:eastAsia="fr-FR"/>
              </w:rPr>
            </w:pPr>
            <w:r w:rsidRPr="00200721">
              <w:rPr>
                <w:rFonts w:cs="Arial"/>
                <w:b/>
                <w:i/>
                <w:color w:val="943634"/>
                <w:szCs w:val="20"/>
                <w:lang w:eastAsia="fr-FR"/>
              </w:rPr>
              <w:lastRenderedPageBreak/>
              <w:t xml:space="preserve">Obligation </w:t>
            </w:r>
            <w:r>
              <w:rPr>
                <w:rFonts w:cs="Arial"/>
                <w:b/>
                <w:i/>
                <w:color w:val="943634"/>
                <w:szCs w:val="20"/>
                <w:lang w:eastAsia="fr-FR"/>
              </w:rPr>
              <w:t>5</w:t>
            </w:r>
            <w:r w:rsidRPr="00200721">
              <w:rPr>
                <w:rFonts w:cs="Arial"/>
                <w:b/>
                <w:i/>
                <w:color w:val="943634"/>
                <w:szCs w:val="20"/>
                <w:lang w:eastAsia="fr-FR"/>
              </w:rPr>
              <w:t> </w:t>
            </w:r>
            <w:r w:rsidRPr="00215E1C">
              <w:rPr>
                <w:rFonts w:cs="Arial"/>
                <w:b/>
                <w:i/>
                <w:szCs w:val="20"/>
                <w:lang w:eastAsia="fr-FR"/>
              </w:rPr>
              <w:t xml:space="preserve">: </w:t>
            </w:r>
          </w:p>
          <w:p w14:paraId="08D05985" w14:textId="77777777" w:rsidR="00872A07" w:rsidRPr="00872A07" w:rsidRDefault="00872A07" w:rsidP="00872A07">
            <w:pPr>
              <w:keepNext/>
              <w:spacing w:before="120"/>
              <w:rPr>
                <w:rFonts w:cs="Arial"/>
                <w:i/>
                <w:szCs w:val="20"/>
                <w:lang w:eastAsia="fr-FR"/>
              </w:rPr>
            </w:pPr>
            <w:r w:rsidRPr="00872A07">
              <w:rPr>
                <w:rFonts w:cs="Arial"/>
                <w:i/>
                <w:szCs w:val="20"/>
                <w:lang w:eastAsia="fr-FR"/>
              </w:rPr>
              <w:t>Sauf indication contraire dans l’offre, toute fourniture ou prestation même non explicitement demandée, mais nécessaire au bon fonctionnement des installations et au respect des règles de l'art d'installation, sera réputée comprise dans les prestations du présent marché et ne fera l’objet d’aucune facturation supplémentaire</w:t>
            </w:r>
          </w:p>
          <w:p w14:paraId="3C06EC01" w14:textId="77777777" w:rsidR="00872A07" w:rsidRPr="00872A07" w:rsidRDefault="00872A07" w:rsidP="00872A07">
            <w:pPr>
              <w:keepNext/>
              <w:spacing w:before="120"/>
              <w:rPr>
                <w:rFonts w:cs="Arial"/>
                <w:i/>
                <w:szCs w:val="20"/>
                <w:lang w:eastAsia="fr-FR"/>
              </w:rPr>
            </w:pPr>
            <w:r w:rsidRPr="00872A07">
              <w:rPr>
                <w:rFonts w:cs="Arial"/>
                <w:i/>
                <w:szCs w:val="20"/>
                <w:lang w:eastAsia="fr-FR"/>
              </w:rPr>
              <w:t>Les prix demandés dans le bordereau et dans le (ou les) catalogues s’entendent tous éléments et frais compris.</w:t>
            </w:r>
          </w:p>
          <w:p w14:paraId="0AC64A4E" w14:textId="77777777" w:rsidR="00872A07" w:rsidRDefault="00872A07" w:rsidP="00872A07">
            <w:pPr>
              <w:keepNext/>
              <w:spacing w:before="120"/>
              <w:rPr>
                <w:rFonts w:cs="Arial"/>
                <w:i/>
                <w:szCs w:val="20"/>
                <w:lang w:eastAsia="fr-FR"/>
              </w:rPr>
            </w:pPr>
            <w:r w:rsidRPr="00872A07">
              <w:rPr>
                <w:rFonts w:cs="Arial"/>
                <w:i/>
                <w:szCs w:val="20"/>
                <w:lang w:eastAsia="fr-FR"/>
              </w:rPr>
              <w:t>Les prérequis nécessaires à la mise en œuvre de chaque prestation demandée sont à préciser dans l’offre</w:t>
            </w:r>
          </w:p>
          <w:p w14:paraId="1A699D6D" w14:textId="7BB93229" w:rsidR="00872A07" w:rsidRPr="00215E1C" w:rsidRDefault="00872A07" w:rsidP="00872A07">
            <w:pPr>
              <w:keepNext/>
              <w:spacing w:before="120"/>
              <w:rPr>
                <w:rFonts w:cs="Arial"/>
                <w:b/>
                <w:i/>
                <w:szCs w:val="20"/>
                <w:lang w:eastAsia="fr-FR"/>
              </w:rPr>
            </w:pPr>
            <w:r w:rsidRPr="00215E1C">
              <w:rPr>
                <w:rFonts w:cs="Arial"/>
                <w:i/>
                <w:szCs w:val="20"/>
                <w:lang w:eastAsia="fr-FR"/>
              </w:rPr>
              <w:t>(</w:t>
            </w:r>
            <w:r w:rsidRPr="00215E1C">
              <w:rPr>
                <w:rFonts w:cs="Arial"/>
                <w:szCs w:val="20"/>
                <w:lang w:eastAsia="fr-FR"/>
              </w:rPr>
              <w:t xml:space="preserve">§ </w:t>
            </w:r>
            <w:r>
              <w:rPr>
                <w:rFonts w:cs="Arial"/>
                <w:szCs w:val="20"/>
                <w:lang w:eastAsia="fr-FR"/>
              </w:rPr>
              <w:t>3.1</w:t>
            </w:r>
            <w:r w:rsidRPr="00215E1C">
              <w:rPr>
                <w:rFonts w:cs="Arial"/>
                <w:szCs w:val="20"/>
                <w:lang w:eastAsia="fr-FR"/>
              </w:rPr>
              <w:t xml:space="preserve"> du CCTP</w:t>
            </w:r>
            <w:r w:rsidRPr="00215E1C">
              <w:rPr>
                <w:rFonts w:cs="Arial"/>
                <w:i/>
                <w:szCs w:val="20"/>
                <w:lang w:eastAsia="fr-FR"/>
              </w:rPr>
              <w:t>)</w:t>
            </w:r>
          </w:p>
        </w:tc>
      </w:tr>
      <w:tr w:rsidR="00872A07" w:rsidRPr="00215E1C" w14:paraId="0983CEC3" w14:textId="77777777" w:rsidTr="00872A07">
        <w:tc>
          <w:tcPr>
            <w:tcW w:w="8756" w:type="dxa"/>
            <w:gridSpan w:val="2"/>
            <w:tcBorders>
              <w:left w:val="double" w:sz="4" w:space="0" w:color="C0504D" w:themeColor="accent2"/>
              <w:right w:val="double" w:sz="4" w:space="0" w:color="C0504D" w:themeColor="accent2"/>
            </w:tcBorders>
          </w:tcPr>
          <w:p w14:paraId="1D626D98" w14:textId="77777777" w:rsidR="00872A07" w:rsidRPr="00215E1C" w:rsidRDefault="00872A07" w:rsidP="00872A07">
            <w:pPr>
              <w:keepNext/>
              <w:spacing w:before="120"/>
              <w:rPr>
                <w:rFonts w:cs="Arial"/>
                <w:i/>
                <w:szCs w:val="20"/>
                <w:lang w:eastAsia="fr-FR"/>
              </w:rPr>
            </w:pPr>
          </w:p>
          <w:p w14:paraId="64131AE3" w14:textId="2B991785" w:rsidR="00872A07" w:rsidRPr="00215E1C" w:rsidRDefault="00872A07" w:rsidP="00872A07">
            <w:pPr>
              <w:keepNext/>
              <w:spacing w:before="120"/>
              <w:rPr>
                <w:rFonts w:cs="Arial"/>
                <w:i/>
                <w:szCs w:val="20"/>
                <w:lang w:eastAsia="fr-FR"/>
              </w:rPr>
            </w:pPr>
            <w:r w:rsidRPr="00215E1C">
              <w:rPr>
                <w:rFonts w:cs="Arial"/>
                <w:i/>
                <w:szCs w:val="20"/>
                <w:lang w:eastAsia="fr-FR"/>
              </w:rPr>
              <w:t xml:space="preserve">A </w:t>
            </w:r>
            <w:r w:rsidR="00C645C9">
              <w:rPr>
                <w:rFonts w:cs="Arial"/>
                <w:i/>
                <w:szCs w:val="20"/>
                <w:lang w:eastAsia="fr-FR"/>
              </w:rPr>
              <w:t>confirmer et préciser</w:t>
            </w:r>
            <w:r w:rsidRPr="00215E1C">
              <w:rPr>
                <w:rFonts w:cs="Arial"/>
                <w:i/>
                <w:szCs w:val="20"/>
                <w:lang w:eastAsia="fr-FR"/>
              </w:rPr>
              <w:t>…</w:t>
            </w:r>
          </w:p>
          <w:p w14:paraId="0243C18C" w14:textId="77777777" w:rsidR="00872A07" w:rsidRPr="00215E1C" w:rsidRDefault="00872A07" w:rsidP="00872A07">
            <w:pPr>
              <w:keepNext/>
              <w:spacing w:before="120"/>
              <w:rPr>
                <w:rFonts w:cs="Arial"/>
                <w:b/>
                <w:szCs w:val="20"/>
                <w:lang w:eastAsia="fr-FR"/>
              </w:rPr>
            </w:pPr>
          </w:p>
          <w:p w14:paraId="7C64C470" w14:textId="77777777" w:rsidR="00872A07" w:rsidRPr="00215E1C" w:rsidRDefault="00872A07" w:rsidP="00872A07">
            <w:pPr>
              <w:keepNext/>
              <w:spacing w:before="120"/>
              <w:rPr>
                <w:rFonts w:cs="Arial"/>
                <w:b/>
                <w:szCs w:val="20"/>
                <w:lang w:eastAsia="fr-FR"/>
              </w:rPr>
            </w:pPr>
          </w:p>
          <w:p w14:paraId="40D0FFD1" w14:textId="77777777" w:rsidR="00872A07" w:rsidRPr="00215E1C" w:rsidRDefault="00872A07" w:rsidP="00872A07">
            <w:pPr>
              <w:keepNext/>
              <w:spacing w:before="120"/>
              <w:rPr>
                <w:rFonts w:cs="Arial"/>
                <w:b/>
                <w:szCs w:val="20"/>
                <w:lang w:eastAsia="fr-FR"/>
              </w:rPr>
            </w:pPr>
          </w:p>
          <w:p w14:paraId="2CF2BA89" w14:textId="77777777" w:rsidR="00872A07" w:rsidRPr="00215E1C" w:rsidRDefault="00872A07" w:rsidP="00872A07">
            <w:pPr>
              <w:keepNext/>
              <w:spacing w:before="120"/>
              <w:rPr>
                <w:rFonts w:cs="Arial"/>
                <w:b/>
                <w:szCs w:val="20"/>
                <w:lang w:eastAsia="fr-FR"/>
              </w:rPr>
            </w:pPr>
          </w:p>
          <w:p w14:paraId="76EAE9CA" w14:textId="77777777" w:rsidR="00872A07" w:rsidRPr="00215E1C" w:rsidRDefault="00872A07" w:rsidP="00872A07">
            <w:pPr>
              <w:keepNext/>
              <w:spacing w:before="120"/>
              <w:rPr>
                <w:rFonts w:cs="Arial"/>
                <w:b/>
                <w:szCs w:val="20"/>
                <w:lang w:eastAsia="fr-FR"/>
              </w:rPr>
            </w:pPr>
          </w:p>
          <w:p w14:paraId="2D17EA49" w14:textId="77777777" w:rsidR="00872A07" w:rsidRPr="00215E1C" w:rsidRDefault="00872A07" w:rsidP="00872A07">
            <w:pPr>
              <w:keepNext/>
              <w:spacing w:before="120"/>
              <w:rPr>
                <w:rFonts w:cs="Arial"/>
                <w:b/>
                <w:szCs w:val="20"/>
                <w:lang w:eastAsia="fr-FR"/>
              </w:rPr>
            </w:pPr>
          </w:p>
        </w:tc>
      </w:tr>
      <w:tr w:rsidR="00872A07" w:rsidRPr="00215E1C" w14:paraId="26C61FE3" w14:textId="77777777" w:rsidTr="00872A07">
        <w:tc>
          <w:tcPr>
            <w:tcW w:w="3713" w:type="dxa"/>
            <w:tcBorders>
              <w:left w:val="double" w:sz="4" w:space="0" w:color="C0504D" w:themeColor="accent2"/>
            </w:tcBorders>
            <w:vAlign w:val="center"/>
          </w:tcPr>
          <w:p w14:paraId="209FB2F5" w14:textId="77777777" w:rsidR="00872A07" w:rsidRPr="00215E1C" w:rsidRDefault="00872A07" w:rsidP="00872A07">
            <w:pPr>
              <w:keepNext/>
              <w:spacing w:before="120"/>
              <w:jc w:val="right"/>
              <w:rPr>
                <w:rFonts w:cs="Arial"/>
                <w:b/>
                <w:szCs w:val="20"/>
                <w:lang w:eastAsia="fr-FR"/>
              </w:rPr>
            </w:pPr>
            <w:r w:rsidRPr="00215E1C">
              <w:rPr>
                <w:rFonts w:cs="Arial"/>
                <w:b/>
                <w:szCs w:val="20"/>
                <w:lang w:eastAsia="fr-FR"/>
              </w:rPr>
              <w:t>Document de référence :</w:t>
            </w:r>
          </w:p>
        </w:tc>
        <w:tc>
          <w:tcPr>
            <w:tcW w:w="5043" w:type="dxa"/>
            <w:tcBorders>
              <w:right w:val="double" w:sz="4" w:space="0" w:color="C0504D" w:themeColor="accent2"/>
            </w:tcBorders>
          </w:tcPr>
          <w:p w14:paraId="29A1299C" w14:textId="77777777" w:rsidR="00872A07" w:rsidRPr="00215E1C" w:rsidRDefault="00872A07" w:rsidP="00872A07">
            <w:pPr>
              <w:keepNext/>
              <w:spacing w:before="120"/>
              <w:rPr>
                <w:rFonts w:cs="Arial"/>
                <w:b/>
                <w:szCs w:val="20"/>
                <w:lang w:eastAsia="fr-FR"/>
              </w:rPr>
            </w:pPr>
          </w:p>
        </w:tc>
      </w:tr>
      <w:tr w:rsidR="00872A07" w:rsidRPr="00215E1C" w14:paraId="0E20C22D" w14:textId="77777777" w:rsidTr="00872A07">
        <w:trPr>
          <w:trHeight w:val="495"/>
        </w:trPr>
        <w:tc>
          <w:tcPr>
            <w:tcW w:w="3713" w:type="dxa"/>
            <w:tcBorders>
              <w:left w:val="double" w:sz="4" w:space="0" w:color="C0504D" w:themeColor="accent2"/>
              <w:bottom w:val="double" w:sz="4" w:space="0" w:color="C0504D" w:themeColor="accent2"/>
            </w:tcBorders>
            <w:vAlign w:val="center"/>
          </w:tcPr>
          <w:p w14:paraId="19C2159E" w14:textId="77777777" w:rsidR="00872A07" w:rsidRPr="00215E1C" w:rsidRDefault="00872A07" w:rsidP="00872A07">
            <w:pPr>
              <w:keepNext/>
              <w:spacing w:before="120"/>
              <w:jc w:val="right"/>
              <w:rPr>
                <w:rFonts w:cs="Arial"/>
                <w:b/>
                <w:szCs w:val="20"/>
                <w:lang w:eastAsia="fr-FR"/>
              </w:rPr>
            </w:pPr>
            <w:r w:rsidRPr="00215E1C">
              <w:rPr>
                <w:rFonts w:cs="Arial"/>
                <w:b/>
                <w:szCs w:val="20"/>
                <w:lang w:eastAsia="fr-FR"/>
              </w:rPr>
              <w:t>Paragraphe / page :</w:t>
            </w:r>
          </w:p>
        </w:tc>
        <w:tc>
          <w:tcPr>
            <w:tcW w:w="5043" w:type="dxa"/>
            <w:tcBorders>
              <w:bottom w:val="double" w:sz="4" w:space="0" w:color="C0504D" w:themeColor="accent2"/>
              <w:right w:val="double" w:sz="4" w:space="0" w:color="C0504D" w:themeColor="accent2"/>
            </w:tcBorders>
          </w:tcPr>
          <w:p w14:paraId="45C4132F" w14:textId="77777777" w:rsidR="00872A07" w:rsidRPr="00215E1C" w:rsidRDefault="00872A07" w:rsidP="00872A07">
            <w:pPr>
              <w:keepNext/>
              <w:spacing w:before="120"/>
              <w:rPr>
                <w:rFonts w:cs="Arial"/>
                <w:b/>
                <w:szCs w:val="20"/>
                <w:lang w:eastAsia="fr-FR"/>
              </w:rPr>
            </w:pPr>
          </w:p>
        </w:tc>
      </w:tr>
    </w:tbl>
    <w:p w14:paraId="305EB4A2" w14:textId="0F2803A6" w:rsidR="00872A07" w:rsidRDefault="00872A07" w:rsidP="00215E1C">
      <w:pPr>
        <w:spacing w:before="120"/>
        <w:ind w:left="284"/>
        <w:rPr>
          <w:rFonts w:eastAsia="Times New Roman" w:cs="Arial"/>
          <w:b/>
          <w:szCs w:val="20"/>
          <w:lang w:eastAsia="fr-FR"/>
        </w:rPr>
      </w:pPr>
    </w:p>
    <w:tbl>
      <w:tblPr>
        <w:tblStyle w:val="Grilledutableau1"/>
        <w:tblW w:w="0" w:type="auto"/>
        <w:tblInd w:w="284" w:type="dxa"/>
        <w:tblLook w:val="04A0" w:firstRow="1" w:lastRow="0" w:firstColumn="1" w:lastColumn="0" w:noHBand="0" w:noVBand="1"/>
      </w:tblPr>
      <w:tblGrid>
        <w:gridCol w:w="3713"/>
        <w:gridCol w:w="5043"/>
      </w:tblGrid>
      <w:tr w:rsidR="00872A07" w:rsidRPr="00215E1C" w14:paraId="5667265F" w14:textId="77777777" w:rsidTr="00872A07">
        <w:tc>
          <w:tcPr>
            <w:tcW w:w="8756" w:type="dxa"/>
            <w:gridSpan w:val="2"/>
            <w:tcBorders>
              <w:top w:val="double" w:sz="4" w:space="0" w:color="C0504D" w:themeColor="accent2"/>
              <w:left w:val="double" w:sz="4" w:space="0" w:color="C0504D" w:themeColor="accent2"/>
              <w:right w:val="double" w:sz="4" w:space="0" w:color="C0504D" w:themeColor="accent2"/>
            </w:tcBorders>
          </w:tcPr>
          <w:p w14:paraId="5FE75065" w14:textId="0E9CEBB9" w:rsidR="00872A07" w:rsidRPr="00215E1C" w:rsidRDefault="00872A07" w:rsidP="00872A07">
            <w:pPr>
              <w:keepNext/>
              <w:spacing w:before="120"/>
              <w:rPr>
                <w:rFonts w:cs="Arial"/>
                <w:b/>
                <w:i/>
                <w:szCs w:val="20"/>
                <w:lang w:eastAsia="fr-FR"/>
              </w:rPr>
            </w:pPr>
            <w:r w:rsidRPr="00200721">
              <w:rPr>
                <w:rFonts w:cs="Arial"/>
                <w:b/>
                <w:i/>
                <w:color w:val="943634"/>
                <w:szCs w:val="20"/>
                <w:lang w:eastAsia="fr-FR"/>
              </w:rPr>
              <w:t xml:space="preserve">Obligation </w:t>
            </w:r>
            <w:r>
              <w:rPr>
                <w:rFonts w:cs="Arial"/>
                <w:b/>
                <w:i/>
                <w:color w:val="943634"/>
                <w:szCs w:val="20"/>
                <w:lang w:eastAsia="fr-FR"/>
              </w:rPr>
              <w:t>6</w:t>
            </w:r>
            <w:r w:rsidRPr="00200721">
              <w:rPr>
                <w:rFonts w:cs="Arial"/>
                <w:b/>
                <w:i/>
                <w:color w:val="943634"/>
                <w:szCs w:val="20"/>
                <w:lang w:eastAsia="fr-FR"/>
              </w:rPr>
              <w:t> </w:t>
            </w:r>
            <w:r w:rsidRPr="00215E1C">
              <w:rPr>
                <w:rFonts w:cs="Arial"/>
                <w:b/>
                <w:i/>
                <w:szCs w:val="20"/>
                <w:lang w:eastAsia="fr-FR"/>
              </w:rPr>
              <w:t xml:space="preserve">: </w:t>
            </w:r>
          </w:p>
          <w:p w14:paraId="1DE1F537" w14:textId="77777777" w:rsidR="00872A07" w:rsidRPr="00872A07" w:rsidRDefault="00872A07" w:rsidP="00872A07">
            <w:pPr>
              <w:keepNext/>
              <w:spacing w:before="120"/>
              <w:rPr>
                <w:rFonts w:cs="Arial"/>
                <w:i/>
                <w:szCs w:val="20"/>
                <w:lang w:eastAsia="fr-FR"/>
              </w:rPr>
            </w:pPr>
            <w:r w:rsidRPr="00872A07">
              <w:rPr>
                <w:rFonts w:cs="Arial"/>
                <w:i/>
                <w:szCs w:val="20"/>
                <w:lang w:eastAsia="fr-FR"/>
              </w:rPr>
              <w:t>Une présentation du candidat est attendue sur la gestion de la traçabilité pour l’ensemble des prestations attendues</w:t>
            </w:r>
          </w:p>
          <w:p w14:paraId="4A6E5309" w14:textId="77777777" w:rsidR="00872A07" w:rsidRDefault="00872A07" w:rsidP="00872A07">
            <w:pPr>
              <w:keepNext/>
              <w:spacing w:before="120"/>
              <w:rPr>
                <w:rFonts w:cs="Arial"/>
                <w:i/>
                <w:szCs w:val="20"/>
                <w:lang w:eastAsia="fr-FR"/>
              </w:rPr>
            </w:pPr>
            <w:r w:rsidRPr="00872A07">
              <w:rPr>
                <w:rFonts w:cs="Arial"/>
                <w:i/>
                <w:szCs w:val="20"/>
                <w:lang w:eastAsia="fr-FR"/>
              </w:rPr>
              <w:t>Elle devra mettre en évidence l’outillage utilisé, la durée et le mode de conservation, le périmètre concerné (lieux et acteurs) ainsi que le délai de mise à disposition des traces et le type de documents et de supports utilisés</w:t>
            </w:r>
          </w:p>
          <w:p w14:paraId="7258DEC5" w14:textId="351A3BA1" w:rsidR="00872A07" w:rsidRPr="00215E1C" w:rsidRDefault="00872A07" w:rsidP="00872A07">
            <w:pPr>
              <w:keepNext/>
              <w:spacing w:before="120"/>
              <w:rPr>
                <w:rFonts w:cs="Arial"/>
                <w:b/>
                <w:i/>
                <w:szCs w:val="20"/>
                <w:lang w:eastAsia="fr-FR"/>
              </w:rPr>
            </w:pPr>
            <w:r w:rsidRPr="00215E1C">
              <w:rPr>
                <w:rFonts w:cs="Arial"/>
                <w:i/>
                <w:szCs w:val="20"/>
                <w:lang w:eastAsia="fr-FR"/>
              </w:rPr>
              <w:t>(</w:t>
            </w:r>
            <w:r w:rsidRPr="00215E1C">
              <w:rPr>
                <w:rFonts w:cs="Arial"/>
                <w:szCs w:val="20"/>
                <w:lang w:eastAsia="fr-FR"/>
              </w:rPr>
              <w:t xml:space="preserve">§ </w:t>
            </w:r>
            <w:r>
              <w:rPr>
                <w:rFonts w:cs="Arial"/>
                <w:szCs w:val="20"/>
                <w:lang w:eastAsia="fr-FR"/>
              </w:rPr>
              <w:t>3.2</w:t>
            </w:r>
            <w:r w:rsidRPr="00215E1C">
              <w:rPr>
                <w:rFonts w:cs="Arial"/>
                <w:szCs w:val="20"/>
                <w:lang w:eastAsia="fr-FR"/>
              </w:rPr>
              <w:t xml:space="preserve"> du CCTP</w:t>
            </w:r>
            <w:r w:rsidRPr="00215E1C">
              <w:rPr>
                <w:rFonts w:cs="Arial"/>
                <w:i/>
                <w:szCs w:val="20"/>
                <w:lang w:eastAsia="fr-FR"/>
              </w:rPr>
              <w:t>)</w:t>
            </w:r>
          </w:p>
        </w:tc>
      </w:tr>
      <w:tr w:rsidR="00872A07" w:rsidRPr="00215E1C" w14:paraId="27C3EFFD" w14:textId="77777777" w:rsidTr="00872A07">
        <w:tc>
          <w:tcPr>
            <w:tcW w:w="8756" w:type="dxa"/>
            <w:gridSpan w:val="2"/>
            <w:tcBorders>
              <w:left w:val="double" w:sz="4" w:space="0" w:color="C0504D" w:themeColor="accent2"/>
              <w:right w:val="double" w:sz="4" w:space="0" w:color="C0504D" w:themeColor="accent2"/>
            </w:tcBorders>
          </w:tcPr>
          <w:p w14:paraId="4E37FFA0" w14:textId="77777777" w:rsidR="00872A07" w:rsidRPr="00215E1C" w:rsidRDefault="00872A07" w:rsidP="00872A07">
            <w:pPr>
              <w:keepNext/>
              <w:spacing w:before="120"/>
              <w:rPr>
                <w:rFonts w:cs="Arial"/>
                <w:i/>
                <w:szCs w:val="20"/>
                <w:lang w:eastAsia="fr-FR"/>
              </w:rPr>
            </w:pPr>
          </w:p>
          <w:p w14:paraId="5556734B" w14:textId="77777777" w:rsidR="00872A07" w:rsidRPr="00215E1C" w:rsidRDefault="00872A07" w:rsidP="00872A07">
            <w:pPr>
              <w:keepNext/>
              <w:spacing w:before="120"/>
              <w:rPr>
                <w:rFonts w:cs="Arial"/>
                <w:i/>
                <w:szCs w:val="20"/>
                <w:lang w:eastAsia="fr-FR"/>
              </w:rPr>
            </w:pPr>
            <w:r w:rsidRPr="00215E1C">
              <w:rPr>
                <w:rFonts w:cs="Arial"/>
                <w:i/>
                <w:szCs w:val="20"/>
                <w:lang w:eastAsia="fr-FR"/>
              </w:rPr>
              <w:t>A détailler…</w:t>
            </w:r>
          </w:p>
          <w:p w14:paraId="7091D9BD" w14:textId="77777777" w:rsidR="00872A07" w:rsidRDefault="00872A07" w:rsidP="00872A07">
            <w:pPr>
              <w:keepNext/>
              <w:spacing w:before="120"/>
              <w:rPr>
                <w:rFonts w:cs="Arial"/>
                <w:b/>
                <w:szCs w:val="20"/>
                <w:lang w:eastAsia="fr-FR"/>
              </w:rPr>
            </w:pPr>
          </w:p>
          <w:p w14:paraId="1514AD43" w14:textId="77777777" w:rsidR="00872A07" w:rsidRPr="00215E1C" w:rsidRDefault="00872A07" w:rsidP="00872A07">
            <w:pPr>
              <w:keepNext/>
              <w:spacing w:before="120"/>
              <w:rPr>
                <w:rFonts w:cs="Arial"/>
                <w:b/>
                <w:szCs w:val="20"/>
                <w:lang w:eastAsia="fr-FR"/>
              </w:rPr>
            </w:pPr>
          </w:p>
          <w:p w14:paraId="55478ECC" w14:textId="77777777" w:rsidR="00872A07" w:rsidRPr="00215E1C" w:rsidRDefault="00872A07" w:rsidP="00872A07">
            <w:pPr>
              <w:keepNext/>
              <w:spacing w:before="120"/>
              <w:rPr>
                <w:rFonts w:cs="Arial"/>
                <w:b/>
                <w:szCs w:val="20"/>
                <w:lang w:eastAsia="fr-FR"/>
              </w:rPr>
            </w:pPr>
          </w:p>
          <w:p w14:paraId="353E0F70" w14:textId="77777777" w:rsidR="00872A07" w:rsidRPr="00215E1C" w:rsidRDefault="00872A07" w:rsidP="00872A07">
            <w:pPr>
              <w:keepNext/>
              <w:spacing w:before="120"/>
              <w:rPr>
                <w:rFonts w:cs="Arial"/>
                <w:b/>
                <w:szCs w:val="20"/>
                <w:lang w:eastAsia="fr-FR"/>
              </w:rPr>
            </w:pPr>
          </w:p>
          <w:p w14:paraId="28E301AC" w14:textId="77777777" w:rsidR="00872A07" w:rsidRPr="00215E1C" w:rsidRDefault="00872A07" w:rsidP="00872A07">
            <w:pPr>
              <w:keepNext/>
              <w:spacing w:before="120"/>
              <w:rPr>
                <w:rFonts w:cs="Arial"/>
                <w:b/>
                <w:szCs w:val="20"/>
                <w:lang w:eastAsia="fr-FR"/>
              </w:rPr>
            </w:pPr>
          </w:p>
        </w:tc>
      </w:tr>
      <w:tr w:rsidR="00872A07" w:rsidRPr="00215E1C" w14:paraId="1F434222" w14:textId="77777777" w:rsidTr="00872A07">
        <w:tc>
          <w:tcPr>
            <w:tcW w:w="3713" w:type="dxa"/>
            <w:tcBorders>
              <w:left w:val="double" w:sz="4" w:space="0" w:color="C0504D" w:themeColor="accent2"/>
            </w:tcBorders>
            <w:vAlign w:val="center"/>
          </w:tcPr>
          <w:p w14:paraId="22DA81D9" w14:textId="77777777" w:rsidR="00872A07" w:rsidRPr="00215E1C" w:rsidRDefault="00872A07" w:rsidP="00872A07">
            <w:pPr>
              <w:keepNext/>
              <w:spacing w:before="120"/>
              <w:jc w:val="right"/>
              <w:rPr>
                <w:rFonts w:cs="Arial"/>
                <w:b/>
                <w:szCs w:val="20"/>
                <w:lang w:eastAsia="fr-FR"/>
              </w:rPr>
            </w:pPr>
            <w:r w:rsidRPr="00215E1C">
              <w:rPr>
                <w:rFonts w:cs="Arial"/>
                <w:b/>
                <w:szCs w:val="20"/>
                <w:lang w:eastAsia="fr-FR"/>
              </w:rPr>
              <w:t>Document de référence :</w:t>
            </w:r>
          </w:p>
        </w:tc>
        <w:tc>
          <w:tcPr>
            <w:tcW w:w="5043" w:type="dxa"/>
            <w:tcBorders>
              <w:right w:val="double" w:sz="4" w:space="0" w:color="C0504D" w:themeColor="accent2"/>
            </w:tcBorders>
          </w:tcPr>
          <w:p w14:paraId="33B41981" w14:textId="77777777" w:rsidR="00872A07" w:rsidRPr="00215E1C" w:rsidRDefault="00872A07" w:rsidP="00872A07">
            <w:pPr>
              <w:keepNext/>
              <w:spacing w:before="120"/>
              <w:rPr>
                <w:rFonts w:cs="Arial"/>
                <w:b/>
                <w:szCs w:val="20"/>
                <w:lang w:eastAsia="fr-FR"/>
              </w:rPr>
            </w:pPr>
          </w:p>
        </w:tc>
      </w:tr>
      <w:tr w:rsidR="00872A07" w:rsidRPr="00215E1C" w14:paraId="777B99DB" w14:textId="77777777" w:rsidTr="00872A07">
        <w:trPr>
          <w:trHeight w:val="495"/>
        </w:trPr>
        <w:tc>
          <w:tcPr>
            <w:tcW w:w="3713" w:type="dxa"/>
            <w:tcBorders>
              <w:left w:val="double" w:sz="4" w:space="0" w:color="C0504D" w:themeColor="accent2"/>
              <w:bottom w:val="double" w:sz="4" w:space="0" w:color="C0504D" w:themeColor="accent2"/>
            </w:tcBorders>
            <w:vAlign w:val="center"/>
          </w:tcPr>
          <w:p w14:paraId="724CC4C7" w14:textId="77777777" w:rsidR="00872A07" w:rsidRPr="00215E1C" w:rsidRDefault="00872A07" w:rsidP="00872A07">
            <w:pPr>
              <w:keepNext/>
              <w:spacing w:before="120"/>
              <w:jc w:val="right"/>
              <w:rPr>
                <w:rFonts w:cs="Arial"/>
                <w:b/>
                <w:szCs w:val="20"/>
                <w:lang w:eastAsia="fr-FR"/>
              </w:rPr>
            </w:pPr>
            <w:r w:rsidRPr="00215E1C">
              <w:rPr>
                <w:rFonts w:cs="Arial"/>
                <w:b/>
                <w:szCs w:val="20"/>
                <w:lang w:eastAsia="fr-FR"/>
              </w:rPr>
              <w:t>Paragraphe / page :</w:t>
            </w:r>
          </w:p>
        </w:tc>
        <w:tc>
          <w:tcPr>
            <w:tcW w:w="5043" w:type="dxa"/>
            <w:tcBorders>
              <w:bottom w:val="double" w:sz="4" w:space="0" w:color="C0504D" w:themeColor="accent2"/>
              <w:right w:val="double" w:sz="4" w:space="0" w:color="C0504D" w:themeColor="accent2"/>
            </w:tcBorders>
          </w:tcPr>
          <w:p w14:paraId="0625E980" w14:textId="77777777" w:rsidR="00872A07" w:rsidRPr="00215E1C" w:rsidRDefault="00872A07" w:rsidP="00872A07">
            <w:pPr>
              <w:keepNext/>
              <w:spacing w:before="120"/>
              <w:rPr>
                <w:rFonts w:cs="Arial"/>
                <w:b/>
                <w:szCs w:val="20"/>
                <w:lang w:eastAsia="fr-FR"/>
              </w:rPr>
            </w:pPr>
          </w:p>
        </w:tc>
      </w:tr>
    </w:tbl>
    <w:p w14:paraId="0D20A6D0" w14:textId="3E9DCB13" w:rsidR="00872A07" w:rsidRDefault="00872A07" w:rsidP="00215E1C">
      <w:pPr>
        <w:spacing w:before="120"/>
        <w:ind w:left="284"/>
        <w:rPr>
          <w:rFonts w:eastAsia="Times New Roman" w:cs="Arial"/>
          <w:b/>
          <w:szCs w:val="20"/>
          <w:lang w:eastAsia="fr-FR"/>
        </w:rPr>
      </w:pPr>
    </w:p>
    <w:tbl>
      <w:tblPr>
        <w:tblStyle w:val="Grilledutableau1"/>
        <w:tblW w:w="0" w:type="auto"/>
        <w:tblInd w:w="284" w:type="dxa"/>
        <w:tblLook w:val="04A0" w:firstRow="1" w:lastRow="0" w:firstColumn="1" w:lastColumn="0" w:noHBand="0" w:noVBand="1"/>
      </w:tblPr>
      <w:tblGrid>
        <w:gridCol w:w="3712"/>
        <w:gridCol w:w="5044"/>
      </w:tblGrid>
      <w:tr w:rsidR="00F96839" w:rsidRPr="00215E1C" w14:paraId="64169294" w14:textId="77777777" w:rsidTr="00872A07">
        <w:tc>
          <w:tcPr>
            <w:tcW w:w="8756" w:type="dxa"/>
            <w:gridSpan w:val="2"/>
            <w:tcBorders>
              <w:top w:val="double" w:sz="4" w:space="0" w:color="C0504D" w:themeColor="accent2"/>
              <w:left w:val="double" w:sz="4" w:space="0" w:color="C0504D" w:themeColor="accent2"/>
              <w:right w:val="double" w:sz="4" w:space="0" w:color="C0504D" w:themeColor="accent2"/>
            </w:tcBorders>
          </w:tcPr>
          <w:p w14:paraId="5E5D29FD" w14:textId="4986AF2F" w:rsidR="00F96839" w:rsidRPr="00215E1C" w:rsidRDefault="00F96839" w:rsidP="00872A07">
            <w:pPr>
              <w:keepNext/>
              <w:spacing w:before="120"/>
              <w:rPr>
                <w:rFonts w:cs="Arial"/>
                <w:b/>
                <w:i/>
                <w:szCs w:val="20"/>
                <w:lang w:eastAsia="fr-FR"/>
              </w:rPr>
            </w:pPr>
            <w:r w:rsidRPr="00200721">
              <w:rPr>
                <w:rFonts w:cs="Arial"/>
                <w:b/>
                <w:i/>
                <w:color w:val="943634"/>
                <w:szCs w:val="20"/>
                <w:lang w:eastAsia="fr-FR"/>
              </w:rPr>
              <w:lastRenderedPageBreak/>
              <w:t xml:space="preserve">Obligation </w:t>
            </w:r>
            <w:r w:rsidR="00872A07">
              <w:rPr>
                <w:rFonts w:cs="Arial"/>
                <w:b/>
                <w:i/>
                <w:color w:val="943634"/>
                <w:szCs w:val="20"/>
                <w:lang w:eastAsia="fr-FR"/>
              </w:rPr>
              <w:t>7</w:t>
            </w:r>
            <w:r w:rsidRPr="00200721">
              <w:rPr>
                <w:rFonts w:cs="Arial"/>
                <w:b/>
                <w:i/>
                <w:color w:val="943634"/>
                <w:szCs w:val="20"/>
                <w:lang w:eastAsia="fr-FR"/>
              </w:rPr>
              <w:t> </w:t>
            </w:r>
            <w:r w:rsidRPr="00215E1C">
              <w:rPr>
                <w:rFonts w:cs="Arial"/>
                <w:b/>
                <w:i/>
                <w:szCs w:val="20"/>
                <w:lang w:eastAsia="fr-FR"/>
              </w:rPr>
              <w:t xml:space="preserve">: </w:t>
            </w:r>
          </w:p>
          <w:p w14:paraId="19FFF398" w14:textId="77777777" w:rsidR="00C645C9" w:rsidRDefault="00C645C9" w:rsidP="00872A07">
            <w:pPr>
              <w:keepNext/>
              <w:spacing w:before="120"/>
              <w:rPr>
                <w:rFonts w:cs="Arial"/>
                <w:i/>
                <w:szCs w:val="20"/>
                <w:lang w:eastAsia="fr-FR"/>
              </w:rPr>
            </w:pPr>
            <w:r w:rsidRPr="00C645C9">
              <w:rPr>
                <w:rFonts w:cs="Arial"/>
                <w:i/>
                <w:szCs w:val="20"/>
                <w:lang w:eastAsia="fr-FR"/>
              </w:rPr>
              <w:t>L’offre technique du Titulaire précise l’ensemble des normes (notamment la norme ISO-50001 en matière de management de l’énergie et ISO-27001 en matière de système de gestion de la sécurité de l'information) et des certifications qu’il s’engage à respecter dans le cadre de l’exécution du présent marché</w:t>
            </w:r>
          </w:p>
          <w:p w14:paraId="7C18F25B" w14:textId="6BDF14AA" w:rsidR="00F96839" w:rsidRPr="00215E1C" w:rsidRDefault="00F96839" w:rsidP="00872A07">
            <w:pPr>
              <w:keepNext/>
              <w:spacing w:before="120"/>
              <w:rPr>
                <w:rFonts w:cs="Arial"/>
                <w:b/>
                <w:i/>
                <w:szCs w:val="20"/>
                <w:lang w:eastAsia="fr-FR"/>
              </w:rPr>
            </w:pPr>
            <w:r w:rsidRPr="00215E1C">
              <w:rPr>
                <w:rFonts w:cs="Arial"/>
                <w:i/>
                <w:szCs w:val="20"/>
                <w:lang w:eastAsia="fr-FR"/>
              </w:rPr>
              <w:t>(</w:t>
            </w:r>
            <w:r w:rsidRPr="00215E1C">
              <w:rPr>
                <w:rFonts w:cs="Arial"/>
                <w:szCs w:val="20"/>
                <w:lang w:eastAsia="fr-FR"/>
              </w:rPr>
              <w:t xml:space="preserve">§ </w:t>
            </w:r>
            <w:r>
              <w:rPr>
                <w:rFonts w:cs="Arial"/>
                <w:szCs w:val="20"/>
                <w:lang w:eastAsia="fr-FR"/>
              </w:rPr>
              <w:t>3.</w:t>
            </w:r>
            <w:r w:rsidR="00C645C9">
              <w:rPr>
                <w:rFonts w:cs="Arial"/>
                <w:szCs w:val="20"/>
                <w:lang w:eastAsia="fr-FR"/>
              </w:rPr>
              <w:t>3</w:t>
            </w:r>
            <w:r w:rsidRPr="00215E1C">
              <w:rPr>
                <w:rFonts w:cs="Arial"/>
                <w:szCs w:val="20"/>
                <w:lang w:eastAsia="fr-FR"/>
              </w:rPr>
              <w:t xml:space="preserve"> du CCTP</w:t>
            </w:r>
            <w:r w:rsidRPr="00215E1C">
              <w:rPr>
                <w:rFonts w:cs="Arial"/>
                <w:i/>
                <w:szCs w:val="20"/>
                <w:lang w:eastAsia="fr-FR"/>
              </w:rPr>
              <w:t>)</w:t>
            </w:r>
          </w:p>
        </w:tc>
      </w:tr>
      <w:tr w:rsidR="00F96839" w:rsidRPr="00215E1C" w14:paraId="34D7E672" w14:textId="77777777" w:rsidTr="00872A07">
        <w:tc>
          <w:tcPr>
            <w:tcW w:w="8756" w:type="dxa"/>
            <w:gridSpan w:val="2"/>
            <w:tcBorders>
              <w:left w:val="double" w:sz="4" w:space="0" w:color="C0504D" w:themeColor="accent2"/>
              <w:right w:val="double" w:sz="4" w:space="0" w:color="C0504D" w:themeColor="accent2"/>
            </w:tcBorders>
          </w:tcPr>
          <w:p w14:paraId="51022BFB" w14:textId="77777777" w:rsidR="00F96839" w:rsidRPr="00215E1C" w:rsidRDefault="00F96839" w:rsidP="00872A07">
            <w:pPr>
              <w:keepNext/>
              <w:spacing w:before="120"/>
              <w:rPr>
                <w:rFonts w:cs="Arial"/>
                <w:i/>
                <w:szCs w:val="20"/>
                <w:lang w:eastAsia="fr-FR"/>
              </w:rPr>
            </w:pPr>
          </w:p>
          <w:p w14:paraId="5B5E0B75" w14:textId="77777777" w:rsidR="00F96839" w:rsidRPr="00215E1C" w:rsidRDefault="00F96839" w:rsidP="00872A07">
            <w:pPr>
              <w:keepNext/>
              <w:spacing w:before="120"/>
              <w:rPr>
                <w:rFonts w:cs="Arial"/>
                <w:i/>
                <w:szCs w:val="20"/>
                <w:lang w:eastAsia="fr-FR"/>
              </w:rPr>
            </w:pPr>
            <w:r w:rsidRPr="00215E1C">
              <w:rPr>
                <w:rFonts w:cs="Arial"/>
                <w:i/>
                <w:szCs w:val="20"/>
                <w:lang w:eastAsia="fr-FR"/>
              </w:rPr>
              <w:t>A détailler…</w:t>
            </w:r>
          </w:p>
          <w:p w14:paraId="41EA6816" w14:textId="77777777" w:rsidR="00F96839" w:rsidRDefault="00F96839" w:rsidP="00872A07">
            <w:pPr>
              <w:keepNext/>
              <w:spacing w:before="120"/>
              <w:rPr>
                <w:rFonts w:cs="Arial"/>
                <w:b/>
                <w:szCs w:val="20"/>
                <w:lang w:eastAsia="fr-FR"/>
              </w:rPr>
            </w:pPr>
          </w:p>
          <w:p w14:paraId="58A7F300" w14:textId="77777777" w:rsidR="00F96839" w:rsidRDefault="00F96839" w:rsidP="00872A07">
            <w:pPr>
              <w:keepNext/>
              <w:spacing w:before="120"/>
              <w:rPr>
                <w:rFonts w:cs="Arial"/>
                <w:b/>
                <w:szCs w:val="20"/>
                <w:lang w:eastAsia="fr-FR"/>
              </w:rPr>
            </w:pPr>
          </w:p>
          <w:p w14:paraId="3E222D21" w14:textId="77777777" w:rsidR="00F96839" w:rsidRPr="00215E1C" w:rsidRDefault="00F96839" w:rsidP="00872A07">
            <w:pPr>
              <w:keepNext/>
              <w:spacing w:before="120"/>
              <w:rPr>
                <w:rFonts w:cs="Arial"/>
                <w:b/>
                <w:szCs w:val="20"/>
                <w:lang w:eastAsia="fr-FR"/>
              </w:rPr>
            </w:pPr>
          </w:p>
          <w:p w14:paraId="402A1491" w14:textId="77777777" w:rsidR="00F96839" w:rsidRPr="00215E1C" w:rsidRDefault="00F96839" w:rsidP="00872A07">
            <w:pPr>
              <w:keepNext/>
              <w:spacing w:before="120"/>
              <w:rPr>
                <w:rFonts w:cs="Arial"/>
                <w:b/>
                <w:szCs w:val="20"/>
                <w:lang w:eastAsia="fr-FR"/>
              </w:rPr>
            </w:pPr>
          </w:p>
          <w:p w14:paraId="2963E6C1" w14:textId="77777777" w:rsidR="00F96839" w:rsidRPr="00215E1C" w:rsidRDefault="00F96839" w:rsidP="00872A07">
            <w:pPr>
              <w:keepNext/>
              <w:spacing w:before="120"/>
              <w:rPr>
                <w:rFonts w:cs="Arial"/>
                <w:b/>
                <w:szCs w:val="20"/>
                <w:lang w:eastAsia="fr-FR"/>
              </w:rPr>
            </w:pPr>
          </w:p>
          <w:p w14:paraId="7898390D" w14:textId="77777777" w:rsidR="00F96839" w:rsidRPr="00215E1C" w:rsidRDefault="00F96839" w:rsidP="00872A07">
            <w:pPr>
              <w:keepNext/>
              <w:spacing w:before="120"/>
              <w:rPr>
                <w:rFonts w:cs="Arial"/>
                <w:b/>
                <w:szCs w:val="20"/>
                <w:lang w:eastAsia="fr-FR"/>
              </w:rPr>
            </w:pPr>
          </w:p>
          <w:p w14:paraId="02D197BF" w14:textId="77777777" w:rsidR="00F96839" w:rsidRPr="00215E1C" w:rsidRDefault="00F96839" w:rsidP="00872A07">
            <w:pPr>
              <w:keepNext/>
              <w:spacing w:before="120"/>
              <w:rPr>
                <w:rFonts w:cs="Arial"/>
                <w:b/>
                <w:szCs w:val="20"/>
                <w:lang w:eastAsia="fr-FR"/>
              </w:rPr>
            </w:pPr>
          </w:p>
          <w:p w14:paraId="3DB71CC7" w14:textId="77777777" w:rsidR="00F96839" w:rsidRPr="00215E1C" w:rsidRDefault="00F96839" w:rsidP="00872A07">
            <w:pPr>
              <w:keepNext/>
              <w:spacing w:before="120"/>
              <w:rPr>
                <w:rFonts w:cs="Arial"/>
                <w:b/>
                <w:szCs w:val="20"/>
                <w:lang w:eastAsia="fr-FR"/>
              </w:rPr>
            </w:pPr>
          </w:p>
        </w:tc>
      </w:tr>
      <w:tr w:rsidR="00872A07" w:rsidRPr="00215E1C" w14:paraId="6FA5D76C" w14:textId="77777777" w:rsidTr="00872A07">
        <w:tc>
          <w:tcPr>
            <w:tcW w:w="3712" w:type="dxa"/>
            <w:tcBorders>
              <w:left w:val="double" w:sz="4" w:space="0" w:color="C0504D" w:themeColor="accent2"/>
            </w:tcBorders>
            <w:vAlign w:val="center"/>
          </w:tcPr>
          <w:p w14:paraId="59B08053" w14:textId="77777777" w:rsidR="00F96839" w:rsidRPr="00215E1C" w:rsidRDefault="00F96839" w:rsidP="00872A07">
            <w:pPr>
              <w:keepNext/>
              <w:spacing w:before="120"/>
              <w:jc w:val="right"/>
              <w:rPr>
                <w:rFonts w:cs="Arial"/>
                <w:b/>
                <w:szCs w:val="20"/>
                <w:lang w:eastAsia="fr-FR"/>
              </w:rPr>
            </w:pPr>
            <w:r w:rsidRPr="00215E1C">
              <w:rPr>
                <w:rFonts w:cs="Arial"/>
                <w:b/>
                <w:szCs w:val="20"/>
                <w:lang w:eastAsia="fr-FR"/>
              </w:rPr>
              <w:t>Document de référence :</w:t>
            </w:r>
          </w:p>
        </w:tc>
        <w:tc>
          <w:tcPr>
            <w:tcW w:w="5044" w:type="dxa"/>
            <w:tcBorders>
              <w:right w:val="double" w:sz="4" w:space="0" w:color="C0504D" w:themeColor="accent2"/>
            </w:tcBorders>
          </w:tcPr>
          <w:p w14:paraId="6337D2FB" w14:textId="77777777" w:rsidR="00F96839" w:rsidRPr="00215E1C" w:rsidRDefault="00F96839" w:rsidP="00872A07">
            <w:pPr>
              <w:keepNext/>
              <w:spacing w:before="120"/>
              <w:rPr>
                <w:rFonts w:cs="Arial"/>
                <w:b/>
                <w:szCs w:val="20"/>
                <w:lang w:eastAsia="fr-FR"/>
              </w:rPr>
            </w:pPr>
          </w:p>
        </w:tc>
      </w:tr>
      <w:tr w:rsidR="00872A07" w:rsidRPr="00215E1C" w14:paraId="3D4D3D37" w14:textId="77777777" w:rsidTr="00872A07">
        <w:trPr>
          <w:trHeight w:val="495"/>
        </w:trPr>
        <w:tc>
          <w:tcPr>
            <w:tcW w:w="3712" w:type="dxa"/>
            <w:tcBorders>
              <w:left w:val="double" w:sz="4" w:space="0" w:color="C0504D" w:themeColor="accent2"/>
              <w:bottom w:val="double" w:sz="4" w:space="0" w:color="C0504D" w:themeColor="accent2"/>
            </w:tcBorders>
            <w:vAlign w:val="center"/>
          </w:tcPr>
          <w:p w14:paraId="48464E2F" w14:textId="77777777" w:rsidR="00F96839" w:rsidRPr="00215E1C" w:rsidRDefault="00F96839" w:rsidP="00872A07">
            <w:pPr>
              <w:keepNext/>
              <w:spacing w:before="120"/>
              <w:jc w:val="right"/>
              <w:rPr>
                <w:rFonts w:cs="Arial"/>
                <w:b/>
                <w:szCs w:val="20"/>
                <w:lang w:eastAsia="fr-FR"/>
              </w:rPr>
            </w:pPr>
            <w:r w:rsidRPr="00215E1C">
              <w:rPr>
                <w:rFonts w:cs="Arial"/>
                <w:b/>
                <w:szCs w:val="20"/>
                <w:lang w:eastAsia="fr-FR"/>
              </w:rPr>
              <w:t>Paragraphe / page :</w:t>
            </w:r>
          </w:p>
        </w:tc>
        <w:tc>
          <w:tcPr>
            <w:tcW w:w="5044" w:type="dxa"/>
            <w:tcBorders>
              <w:bottom w:val="double" w:sz="4" w:space="0" w:color="C0504D" w:themeColor="accent2"/>
              <w:right w:val="double" w:sz="4" w:space="0" w:color="C0504D" w:themeColor="accent2"/>
            </w:tcBorders>
          </w:tcPr>
          <w:p w14:paraId="4C3235F8" w14:textId="77777777" w:rsidR="00F96839" w:rsidRPr="00215E1C" w:rsidRDefault="00F96839" w:rsidP="00872A07">
            <w:pPr>
              <w:keepNext/>
              <w:spacing w:before="120"/>
              <w:rPr>
                <w:rFonts w:cs="Arial"/>
                <w:b/>
                <w:szCs w:val="20"/>
                <w:lang w:eastAsia="fr-FR"/>
              </w:rPr>
            </w:pPr>
          </w:p>
        </w:tc>
      </w:tr>
    </w:tbl>
    <w:p w14:paraId="771FB20A" w14:textId="77777777" w:rsidR="00845A1C" w:rsidRPr="00215E1C" w:rsidRDefault="00845A1C" w:rsidP="00215E1C">
      <w:pPr>
        <w:spacing w:before="120"/>
        <w:ind w:left="284"/>
        <w:rPr>
          <w:rFonts w:eastAsia="Times New Roman" w:cs="Arial"/>
          <w:b/>
          <w:szCs w:val="20"/>
          <w:lang w:eastAsia="fr-FR"/>
        </w:rPr>
      </w:pPr>
    </w:p>
    <w:tbl>
      <w:tblPr>
        <w:tblStyle w:val="Grilledutableau1"/>
        <w:tblW w:w="0" w:type="auto"/>
        <w:tblInd w:w="284" w:type="dxa"/>
        <w:tblLook w:val="04A0" w:firstRow="1" w:lastRow="0" w:firstColumn="1" w:lastColumn="0" w:noHBand="0" w:noVBand="1"/>
      </w:tblPr>
      <w:tblGrid>
        <w:gridCol w:w="3712"/>
        <w:gridCol w:w="5044"/>
      </w:tblGrid>
      <w:tr w:rsidR="00C645C9" w:rsidRPr="00215E1C" w14:paraId="6D8C1381" w14:textId="77777777" w:rsidTr="00A908F3">
        <w:tc>
          <w:tcPr>
            <w:tcW w:w="8756" w:type="dxa"/>
            <w:gridSpan w:val="2"/>
            <w:tcBorders>
              <w:top w:val="double" w:sz="4" w:space="0" w:color="C0504D" w:themeColor="accent2"/>
              <w:left w:val="double" w:sz="4" w:space="0" w:color="C0504D" w:themeColor="accent2"/>
              <w:right w:val="double" w:sz="4" w:space="0" w:color="C0504D" w:themeColor="accent2"/>
            </w:tcBorders>
          </w:tcPr>
          <w:p w14:paraId="57F745E6" w14:textId="4D333A3F" w:rsidR="00C645C9" w:rsidRPr="00215E1C" w:rsidRDefault="00C645C9" w:rsidP="00A908F3">
            <w:pPr>
              <w:keepNext/>
              <w:spacing w:before="120"/>
              <w:rPr>
                <w:rFonts w:cs="Arial"/>
                <w:b/>
                <w:i/>
                <w:szCs w:val="20"/>
                <w:lang w:eastAsia="fr-FR"/>
              </w:rPr>
            </w:pPr>
            <w:r w:rsidRPr="00200721">
              <w:rPr>
                <w:rFonts w:cs="Arial"/>
                <w:b/>
                <w:i/>
                <w:color w:val="943634"/>
                <w:szCs w:val="20"/>
                <w:lang w:eastAsia="fr-FR"/>
              </w:rPr>
              <w:t xml:space="preserve">Obligation </w:t>
            </w:r>
            <w:r>
              <w:rPr>
                <w:rFonts w:cs="Arial"/>
                <w:b/>
                <w:i/>
                <w:color w:val="943634"/>
                <w:szCs w:val="20"/>
                <w:lang w:eastAsia="fr-FR"/>
              </w:rPr>
              <w:t>8</w:t>
            </w:r>
            <w:r w:rsidRPr="00200721">
              <w:rPr>
                <w:rFonts w:cs="Arial"/>
                <w:b/>
                <w:i/>
                <w:color w:val="943634"/>
                <w:szCs w:val="20"/>
                <w:lang w:eastAsia="fr-FR"/>
              </w:rPr>
              <w:t> </w:t>
            </w:r>
            <w:r w:rsidRPr="00215E1C">
              <w:rPr>
                <w:rFonts w:cs="Arial"/>
                <w:b/>
                <w:i/>
                <w:szCs w:val="20"/>
                <w:lang w:eastAsia="fr-FR"/>
              </w:rPr>
              <w:t xml:space="preserve">: </w:t>
            </w:r>
          </w:p>
          <w:p w14:paraId="457C141E" w14:textId="77777777" w:rsidR="00C645C9" w:rsidRDefault="00C645C9" w:rsidP="00A908F3">
            <w:pPr>
              <w:keepNext/>
              <w:spacing w:before="120"/>
              <w:rPr>
                <w:rFonts w:cs="Arial"/>
                <w:i/>
                <w:szCs w:val="20"/>
                <w:lang w:eastAsia="fr-FR"/>
              </w:rPr>
            </w:pPr>
            <w:r w:rsidRPr="00C645C9">
              <w:rPr>
                <w:rFonts w:cs="Arial"/>
                <w:i/>
                <w:szCs w:val="20"/>
                <w:lang w:eastAsia="fr-FR"/>
              </w:rPr>
              <w:t>Le titulaire doit se conformer à tous les textes législatifs et réglementaires en vigueur à la date de cette consultation et s’adapter en cas d’évolution en cours de marché à la réglementation applicable, aux normes, avis et certifications en rapport avec les prestations objet du marché</w:t>
            </w:r>
          </w:p>
          <w:p w14:paraId="1CCFDE33" w14:textId="1351D599" w:rsidR="00C645C9" w:rsidRPr="00215E1C" w:rsidRDefault="00C645C9" w:rsidP="00A908F3">
            <w:pPr>
              <w:keepNext/>
              <w:spacing w:before="120"/>
              <w:rPr>
                <w:rFonts w:cs="Arial"/>
                <w:b/>
                <w:i/>
                <w:szCs w:val="20"/>
                <w:lang w:eastAsia="fr-FR"/>
              </w:rPr>
            </w:pPr>
            <w:r w:rsidRPr="00215E1C">
              <w:rPr>
                <w:rFonts w:cs="Arial"/>
                <w:i/>
                <w:szCs w:val="20"/>
                <w:lang w:eastAsia="fr-FR"/>
              </w:rPr>
              <w:t>(</w:t>
            </w:r>
            <w:r w:rsidRPr="00215E1C">
              <w:rPr>
                <w:rFonts w:cs="Arial"/>
                <w:szCs w:val="20"/>
                <w:lang w:eastAsia="fr-FR"/>
              </w:rPr>
              <w:t xml:space="preserve">§ </w:t>
            </w:r>
            <w:r>
              <w:rPr>
                <w:rFonts w:cs="Arial"/>
                <w:szCs w:val="20"/>
                <w:lang w:eastAsia="fr-FR"/>
              </w:rPr>
              <w:t>3.3</w:t>
            </w:r>
            <w:r w:rsidRPr="00215E1C">
              <w:rPr>
                <w:rFonts w:cs="Arial"/>
                <w:szCs w:val="20"/>
                <w:lang w:eastAsia="fr-FR"/>
              </w:rPr>
              <w:t xml:space="preserve"> du CCTP</w:t>
            </w:r>
            <w:r w:rsidRPr="00215E1C">
              <w:rPr>
                <w:rFonts w:cs="Arial"/>
                <w:i/>
                <w:szCs w:val="20"/>
                <w:lang w:eastAsia="fr-FR"/>
              </w:rPr>
              <w:t>)</w:t>
            </w:r>
          </w:p>
        </w:tc>
      </w:tr>
      <w:tr w:rsidR="00C645C9" w:rsidRPr="00215E1C" w14:paraId="36B90355" w14:textId="77777777" w:rsidTr="00A908F3">
        <w:tc>
          <w:tcPr>
            <w:tcW w:w="8756" w:type="dxa"/>
            <w:gridSpan w:val="2"/>
            <w:tcBorders>
              <w:left w:val="double" w:sz="4" w:space="0" w:color="C0504D" w:themeColor="accent2"/>
              <w:right w:val="double" w:sz="4" w:space="0" w:color="C0504D" w:themeColor="accent2"/>
            </w:tcBorders>
          </w:tcPr>
          <w:p w14:paraId="31D538EB" w14:textId="77777777" w:rsidR="00C645C9" w:rsidRPr="00215E1C" w:rsidRDefault="00C645C9" w:rsidP="00A908F3">
            <w:pPr>
              <w:keepNext/>
              <w:spacing w:before="120"/>
              <w:rPr>
                <w:rFonts w:cs="Arial"/>
                <w:i/>
                <w:szCs w:val="20"/>
                <w:lang w:eastAsia="fr-FR"/>
              </w:rPr>
            </w:pPr>
          </w:p>
          <w:p w14:paraId="5BF56F5A" w14:textId="14395BF0" w:rsidR="00C645C9" w:rsidRPr="00215E1C" w:rsidRDefault="00C645C9" w:rsidP="00A908F3">
            <w:pPr>
              <w:keepNext/>
              <w:spacing w:before="120"/>
              <w:rPr>
                <w:rFonts w:cs="Arial"/>
                <w:i/>
                <w:szCs w:val="20"/>
                <w:lang w:eastAsia="fr-FR"/>
              </w:rPr>
            </w:pPr>
            <w:r w:rsidRPr="00215E1C">
              <w:rPr>
                <w:rFonts w:cs="Arial"/>
                <w:i/>
                <w:szCs w:val="20"/>
                <w:lang w:eastAsia="fr-FR"/>
              </w:rPr>
              <w:t xml:space="preserve">A </w:t>
            </w:r>
            <w:r>
              <w:rPr>
                <w:rFonts w:cs="Arial"/>
                <w:i/>
                <w:szCs w:val="20"/>
                <w:lang w:eastAsia="fr-FR"/>
              </w:rPr>
              <w:t>confirmer</w:t>
            </w:r>
            <w:r w:rsidRPr="00215E1C">
              <w:rPr>
                <w:rFonts w:cs="Arial"/>
                <w:i/>
                <w:szCs w:val="20"/>
                <w:lang w:eastAsia="fr-FR"/>
              </w:rPr>
              <w:t>…</w:t>
            </w:r>
          </w:p>
          <w:p w14:paraId="71BDC3AE" w14:textId="77777777" w:rsidR="00C645C9" w:rsidRDefault="00C645C9" w:rsidP="00A908F3">
            <w:pPr>
              <w:keepNext/>
              <w:spacing w:before="120"/>
              <w:rPr>
                <w:rFonts w:cs="Arial"/>
                <w:b/>
                <w:szCs w:val="20"/>
                <w:lang w:eastAsia="fr-FR"/>
              </w:rPr>
            </w:pPr>
          </w:p>
          <w:p w14:paraId="1808F14F" w14:textId="77777777" w:rsidR="00C645C9" w:rsidRDefault="00C645C9" w:rsidP="00A908F3">
            <w:pPr>
              <w:keepNext/>
              <w:spacing w:before="120"/>
              <w:rPr>
                <w:rFonts w:cs="Arial"/>
                <w:b/>
                <w:szCs w:val="20"/>
                <w:lang w:eastAsia="fr-FR"/>
              </w:rPr>
            </w:pPr>
          </w:p>
          <w:p w14:paraId="2A1E2A5C" w14:textId="77777777" w:rsidR="00C645C9" w:rsidRPr="00215E1C" w:rsidRDefault="00C645C9" w:rsidP="00A908F3">
            <w:pPr>
              <w:keepNext/>
              <w:spacing w:before="120"/>
              <w:rPr>
                <w:rFonts w:cs="Arial"/>
                <w:b/>
                <w:szCs w:val="20"/>
                <w:lang w:eastAsia="fr-FR"/>
              </w:rPr>
            </w:pPr>
          </w:p>
          <w:p w14:paraId="624BC9E9" w14:textId="77777777" w:rsidR="00C645C9" w:rsidRPr="00215E1C" w:rsidRDefault="00C645C9" w:rsidP="00A908F3">
            <w:pPr>
              <w:keepNext/>
              <w:spacing w:before="120"/>
              <w:rPr>
                <w:rFonts w:cs="Arial"/>
                <w:b/>
                <w:szCs w:val="20"/>
                <w:lang w:eastAsia="fr-FR"/>
              </w:rPr>
            </w:pPr>
          </w:p>
          <w:p w14:paraId="53364134" w14:textId="77777777" w:rsidR="00C645C9" w:rsidRPr="00215E1C" w:rsidRDefault="00C645C9" w:rsidP="00A908F3">
            <w:pPr>
              <w:keepNext/>
              <w:spacing w:before="120"/>
              <w:rPr>
                <w:rFonts w:cs="Arial"/>
                <w:b/>
                <w:szCs w:val="20"/>
                <w:lang w:eastAsia="fr-FR"/>
              </w:rPr>
            </w:pPr>
          </w:p>
          <w:p w14:paraId="2D460B64" w14:textId="77777777" w:rsidR="00C645C9" w:rsidRPr="00215E1C" w:rsidRDefault="00C645C9" w:rsidP="00A908F3">
            <w:pPr>
              <w:keepNext/>
              <w:spacing w:before="120"/>
              <w:rPr>
                <w:rFonts w:cs="Arial"/>
                <w:b/>
                <w:szCs w:val="20"/>
                <w:lang w:eastAsia="fr-FR"/>
              </w:rPr>
            </w:pPr>
          </w:p>
          <w:p w14:paraId="732FB3E5" w14:textId="77777777" w:rsidR="00C645C9" w:rsidRPr="00215E1C" w:rsidRDefault="00C645C9" w:rsidP="00A908F3">
            <w:pPr>
              <w:keepNext/>
              <w:spacing w:before="120"/>
              <w:rPr>
                <w:rFonts w:cs="Arial"/>
                <w:b/>
                <w:szCs w:val="20"/>
                <w:lang w:eastAsia="fr-FR"/>
              </w:rPr>
            </w:pPr>
          </w:p>
          <w:p w14:paraId="08155DB8" w14:textId="77777777" w:rsidR="00C645C9" w:rsidRPr="00215E1C" w:rsidRDefault="00C645C9" w:rsidP="00A908F3">
            <w:pPr>
              <w:keepNext/>
              <w:spacing w:before="120"/>
              <w:rPr>
                <w:rFonts w:cs="Arial"/>
                <w:b/>
                <w:szCs w:val="20"/>
                <w:lang w:eastAsia="fr-FR"/>
              </w:rPr>
            </w:pPr>
          </w:p>
        </w:tc>
      </w:tr>
      <w:tr w:rsidR="00C645C9" w:rsidRPr="00215E1C" w14:paraId="64A677D5" w14:textId="77777777" w:rsidTr="00A908F3">
        <w:tc>
          <w:tcPr>
            <w:tcW w:w="3712" w:type="dxa"/>
            <w:tcBorders>
              <w:left w:val="double" w:sz="4" w:space="0" w:color="C0504D" w:themeColor="accent2"/>
            </w:tcBorders>
            <w:vAlign w:val="center"/>
          </w:tcPr>
          <w:p w14:paraId="72C1A326" w14:textId="77777777" w:rsidR="00C645C9" w:rsidRPr="00215E1C" w:rsidRDefault="00C645C9" w:rsidP="00A908F3">
            <w:pPr>
              <w:keepNext/>
              <w:spacing w:before="120"/>
              <w:jc w:val="right"/>
              <w:rPr>
                <w:rFonts w:cs="Arial"/>
                <w:b/>
                <w:szCs w:val="20"/>
                <w:lang w:eastAsia="fr-FR"/>
              </w:rPr>
            </w:pPr>
            <w:r w:rsidRPr="00215E1C">
              <w:rPr>
                <w:rFonts w:cs="Arial"/>
                <w:b/>
                <w:szCs w:val="20"/>
                <w:lang w:eastAsia="fr-FR"/>
              </w:rPr>
              <w:t>Document de référence :</w:t>
            </w:r>
          </w:p>
        </w:tc>
        <w:tc>
          <w:tcPr>
            <w:tcW w:w="5044" w:type="dxa"/>
            <w:tcBorders>
              <w:right w:val="double" w:sz="4" w:space="0" w:color="C0504D" w:themeColor="accent2"/>
            </w:tcBorders>
          </w:tcPr>
          <w:p w14:paraId="099CEFC1" w14:textId="77777777" w:rsidR="00C645C9" w:rsidRPr="00215E1C" w:rsidRDefault="00C645C9" w:rsidP="00A908F3">
            <w:pPr>
              <w:keepNext/>
              <w:spacing w:before="120"/>
              <w:rPr>
                <w:rFonts w:cs="Arial"/>
                <w:b/>
                <w:szCs w:val="20"/>
                <w:lang w:eastAsia="fr-FR"/>
              </w:rPr>
            </w:pPr>
          </w:p>
        </w:tc>
      </w:tr>
      <w:tr w:rsidR="00C645C9" w:rsidRPr="00215E1C" w14:paraId="44465EBE" w14:textId="77777777" w:rsidTr="00A908F3">
        <w:trPr>
          <w:trHeight w:val="495"/>
        </w:trPr>
        <w:tc>
          <w:tcPr>
            <w:tcW w:w="3712" w:type="dxa"/>
            <w:tcBorders>
              <w:left w:val="double" w:sz="4" w:space="0" w:color="C0504D" w:themeColor="accent2"/>
              <w:bottom w:val="double" w:sz="4" w:space="0" w:color="C0504D" w:themeColor="accent2"/>
            </w:tcBorders>
            <w:vAlign w:val="center"/>
          </w:tcPr>
          <w:p w14:paraId="61501379" w14:textId="77777777" w:rsidR="00C645C9" w:rsidRPr="00215E1C" w:rsidRDefault="00C645C9" w:rsidP="00A908F3">
            <w:pPr>
              <w:keepNext/>
              <w:spacing w:before="120"/>
              <w:jc w:val="right"/>
              <w:rPr>
                <w:rFonts w:cs="Arial"/>
                <w:b/>
                <w:szCs w:val="20"/>
                <w:lang w:eastAsia="fr-FR"/>
              </w:rPr>
            </w:pPr>
            <w:r w:rsidRPr="00215E1C">
              <w:rPr>
                <w:rFonts w:cs="Arial"/>
                <w:b/>
                <w:szCs w:val="20"/>
                <w:lang w:eastAsia="fr-FR"/>
              </w:rPr>
              <w:t>Paragraphe / page :</w:t>
            </w:r>
          </w:p>
        </w:tc>
        <w:tc>
          <w:tcPr>
            <w:tcW w:w="5044" w:type="dxa"/>
            <w:tcBorders>
              <w:bottom w:val="double" w:sz="4" w:space="0" w:color="C0504D" w:themeColor="accent2"/>
              <w:right w:val="double" w:sz="4" w:space="0" w:color="C0504D" w:themeColor="accent2"/>
            </w:tcBorders>
          </w:tcPr>
          <w:p w14:paraId="5807F4C7" w14:textId="77777777" w:rsidR="00C645C9" w:rsidRPr="00215E1C" w:rsidRDefault="00C645C9" w:rsidP="00A908F3">
            <w:pPr>
              <w:keepNext/>
              <w:spacing w:before="120"/>
              <w:rPr>
                <w:rFonts w:cs="Arial"/>
                <w:b/>
                <w:szCs w:val="20"/>
                <w:lang w:eastAsia="fr-FR"/>
              </w:rPr>
            </w:pPr>
          </w:p>
        </w:tc>
      </w:tr>
    </w:tbl>
    <w:p w14:paraId="15FE29D7" w14:textId="77777777" w:rsidR="00845A1C" w:rsidRPr="00215E1C" w:rsidRDefault="00845A1C" w:rsidP="00215E1C">
      <w:pPr>
        <w:spacing w:before="120"/>
        <w:ind w:left="284"/>
        <w:rPr>
          <w:rFonts w:eastAsia="Times New Roman" w:cs="Arial"/>
          <w:b/>
          <w:szCs w:val="20"/>
          <w:lang w:eastAsia="fr-FR"/>
        </w:rPr>
      </w:pPr>
    </w:p>
    <w:p w14:paraId="7BB0D00F" w14:textId="79F7FD38" w:rsidR="00845A1C" w:rsidRPr="00845A1C" w:rsidRDefault="00845A1C" w:rsidP="00845A1C">
      <w:pPr>
        <w:pStyle w:val="Titre1"/>
      </w:pPr>
      <w:r w:rsidRPr="00845A1C">
        <w:br w:type="page"/>
      </w:r>
      <w:r w:rsidRPr="00845A1C">
        <w:lastRenderedPageBreak/>
        <w:t>Éléments pris en compte dans le jugement du Critère Technique (</w:t>
      </w:r>
      <w:r w:rsidR="00E31422">
        <w:t>45</w:t>
      </w:r>
      <w:r w:rsidRPr="00845A1C">
        <w:t xml:space="preserve"> % de la note finale)</w:t>
      </w:r>
    </w:p>
    <w:p w14:paraId="492AD486" w14:textId="77777777" w:rsidR="00845A1C" w:rsidRPr="00845A1C" w:rsidRDefault="00845A1C" w:rsidP="00845A1C">
      <w:pPr>
        <w:numPr>
          <w:ilvl w:val="0"/>
          <w:numId w:val="68"/>
        </w:numPr>
        <w:spacing w:before="480" w:after="360"/>
        <w:jc w:val="left"/>
        <w:rPr>
          <w:rFonts w:eastAsia="Times New Roman" w:cs="Times New Roman"/>
          <w:b/>
          <w:vanish/>
          <w:color w:val="000080"/>
          <w:sz w:val="28"/>
          <w:szCs w:val="28"/>
          <w:u w:val="single"/>
          <w:lang w:eastAsia="fr-FR"/>
        </w:rPr>
      </w:pPr>
    </w:p>
    <w:p w14:paraId="0B27E2F0" w14:textId="77777777" w:rsidR="00845A1C" w:rsidRPr="00845A1C" w:rsidRDefault="00845A1C" w:rsidP="00845A1C">
      <w:pPr>
        <w:numPr>
          <w:ilvl w:val="0"/>
          <w:numId w:val="68"/>
        </w:numPr>
        <w:spacing w:before="480" w:after="360"/>
        <w:jc w:val="left"/>
        <w:rPr>
          <w:rFonts w:eastAsia="Times New Roman" w:cs="Times New Roman"/>
          <w:b/>
          <w:vanish/>
          <w:color w:val="000080"/>
          <w:sz w:val="28"/>
          <w:szCs w:val="28"/>
          <w:u w:val="single"/>
          <w:lang w:eastAsia="fr-FR"/>
        </w:rPr>
      </w:pPr>
    </w:p>
    <w:p w14:paraId="1439C4E4" w14:textId="77777777" w:rsidR="00845A1C" w:rsidRPr="00845A1C" w:rsidRDefault="00845A1C" w:rsidP="00845A1C">
      <w:pPr>
        <w:numPr>
          <w:ilvl w:val="0"/>
          <w:numId w:val="68"/>
        </w:numPr>
        <w:spacing w:before="480" w:after="360"/>
        <w:jc w:val="left"/>
        <w:rPr>
          <w:rFonts w:eastAsia="Times New Roman" w:cs="Times New Roman"/>
          <w:b/>
          <w:vanish/>
          <w:color w:val="000080"/>
          <w:sz w:val="28"/>
          <w:szCs w:val="28"/>
          <w:u w:val="single"/>
          <w:lang w:eastAsia="fr-FR"/>
        </w:rPr>
      </w:pPr>
    </w:p>
    <w:p w14:paraId="07431F0C" w14:textId="713BB85F" w:rsidR="00845A1C" w:rsidRDefault="00845A1C" w:rsidP="0042047F">
      <w:pPr>
        <w:pStyle w:val="Titre2"/>
        <w:spacing w:after="0"/>
        <w:ind w:left="578" w:hanging="578"/>
        <w:rPr>
          <w:lang w:eastAsia="fr-FR"/>
        </w:rPr>
      </w:pPr>
      <w:r w:rsidRPr="00845A1C">
        <w:rPr>
          <w:lang w:eastAsia="fr-FR"/>
        </w:rPr>
        <w:t xml:space="preserve">Sous-Critère N°1 : </w:t>
      </w:r>
      <w:r w:rsidRPr="0042047F">
        <w:rPr>
          <w:lang w:eastAsia="fr-FR"/>
        </w:rPr>
        <w:t>Méthodologie</w:t>
      </w:r>
      <w:r w:rsidRPr="00845A1C">
        <w:rPr>
          <w:lang w:eastAsia="fr-FR"/>
        </w:rPr>
        <w:t xml:space="preserve"> de projet et Prestations</w:t>
      </w:r>
    </w:p>
    <w:p w14:paraId="1B1D17DD" w14:textId="3623F45B" w:rsidR="0042047F" w:rsidRPr="0042047F" w:rsidRDefault="0042047F" w:rsidP="0042047F">
      <w:pPr>
        <w:spacing w:before="120" w:after="360"/>
        <w:rPr>
          <w:color w:val="002060"/>
          <w:sz w:val="24"/>
          <w:lang w:eastAsia="fr-FR"/>
        </w:rPr>
      </w:pPr>
      <w:r>
        <w:rPr>
          <w:color w:val="002060"/>
          <w:sz w:val="24"/>
          <w:lang w:eastAsia="fr-FR"/>
        </w:rPr>
        <w:t xml:space="preserve">         </w:t>
      </w:r>
      <w:r w:rsidRPr="0042047F">
        <w:rPr>
          <w:color w:val="002060"/>
          <w:sz w:val="24"/>
          <w:lang w:eastAsia="fr-FR"/>
        </w:rPr>
        <w:t>(14% de la note finale)</w:t>
      </w:r>
    </w:p>
    <w:tbl>
      <w:tblPr>
        <w:tblStyle w:val="Grilledutableau1"/>
        <w:tblW w:w="0" w:type="auto"/>
        <w:tblInd w:w="284" w:type="dxa"/>
        <w:tblLook w:val="04A0" w:firstRow="1" w:lastRow="0" w:firstColumn="1" w:lastColumn="0" w:noHBand="0" w:noVBand="1"/>
      </w:tblPr>
      <w:tblGrid>
        <w:gridCol w:w="3711"/>
        <w:gridCol w:w="5045"/>
      </w:tblGrid>
      <w:tr w:rsidR="00845A1C" w:rsidRPr="00845A1C" w14:paraId="4FC0C998" w14:textId="77777777" w:rsidTr="00200721">
        <w:tc>
          <w:tcPr>
            <w:tcW w:w="9002" w:type="dxa"/>
            <w:gridSpan w:val="2"/>
            <w:tcBorders>
              <w:top w:val="double" w:sz="4" w:space="0" w:color="auto"/>
              <w:left w:val="double" w:sz="4" w:space="0" w:color="auto"/>
              <w:right w:val="double" w:sz="4" w:space="0" w:color="auto"/>
            </w:tcBorders>
          </w:tcPr>
          <w:p w14:paraId="350AB606" w14:textId="0EA7F1CD" w:rsidR="00845A1C" w:rsidRPr="00845A1C" w:rsidRDefault="00845A1C" w:rsidP="00200721">
            <w:pPr>
              <w:keepNext/>
              <w:spacing w:before="120"/>
              <w:rPr>
                <w:rFonts w:cs="Arial"/>
                <w:b/>
                <w:i/>
                <w:szCs w:val="20"/>
                <w:lang w:eastAsia="fr-FR"/>
              </w:rPr>
            </w:pPr>
            <w:r w:rsidRPr="00845A1C">
              <w:rPr>
                <w:rFonts w:cs="Arial"/>
                <w:b/>
                <w:i/>
                <w:szCs w:val="20"/>
                <w:lang w:eastAsia="fr-FR"/>
              </w:rPr>
              <w:t>Exigence 1 </w:t>
            </w:r>
            <w:r w:rsidR="00C74DE7" w:rsidRPr="00C74DE7">
              <w:rPr>
                <w:rFonts w:cs="Arial"/>
                <w:i/>
                <w:szCs w:val="20"/>
                <w:lang w:eastAsia="fr-FR"/>
              </w:rPr>
              <w:t xml:space="preserve">(2% de la note finale) </w:t>
            </w:r>
            <w:r w:rsidRPr="00C74DE7">
              <w:rPr>
                <w:rFonts w:cs="Arial"/>
                <w:i/>
                <w:szCs w:val="20"/>
                <w:lang w:eastAsia="fr-FR"/>
              </w:rPr>
              <w:t>:</w:t>
            </w:r>
            <w:r w:rsidRPr="00845A1C">
              <w:rPr>
                <w:rFonts w:cs="Arial"/>
                <w:b/>
                <w:i/>
                <w:szCs w:val="20"/>
                <w:lang w:eastAsia="fr-FR"/>
              </w:rPr>
              <w:t xml:space="preserve"> </w:t>
            </w:r>
          </w:p>
          <w:p w14:paraId="56807840" w14:textId="77777777" w:rsidR="00200721" w:rsidRDefault="00845A1C" w:rsidP="00200721">
            <w:pPr>
              <w:keepNext/>
              <w:spacing w:before="120"/>
              <w:rPr>
                <w:rFonts w:cs="Arial"/>
                <w:szCs w:val="20"/>
                <w:lang w:eastAsia="fr-FR"/>
              </w:rPr>
            </w:pPr>
            <w:r w:rsidRPr="00845A1C">
              <w:rPr>
                <w:rFonts w:cs="Arial"/>
                <w:szCs w:val="20"/>
                <w:lang w:eastAsia="fr-FR"/>
              </w:rPr>
              <w:t>Un responsable opérationnel de compte est attendu pour la gestion des incidents de l’ASP, permettant aux équipes de l’ASP de disposer d’un interlocuteur technique référent en cas d’escalade. Cette prestation vient en complément du service client</w:t>
            </w:r>
          </w:p>
          <w:p w14:paraId="76F5D387" w14:textId="19921B00" w:rsidR="00845A1C" w:rsidRPr="00845A1C" w:rsidRDefault="00845A1C" w:rsidP="00200721">
            <w:pPr>
              <w:keepNext/>
              <w:spacing w:before="120"/>
              <w:rPr>
                <w:rFonts w:cs="Arial"/>
                <w:b/>
                <w:szCs w:val="20"/>
                <w:lang w:eastAsia="fr-FR"/>
              </w:rPr>
            </w:pPr>
            <w:r w:rsidRPr="00845A1C">
              <w:rPr>
                <w:rFonts w:cs="Arial"/>
                <w:szCs w:val="20"/>
                <w:lang w:eastAsia="fr-FR"/>
              </w:rPr>
              <w:t>(</w:t>
            </w:r>
            <w:r w:rsidR="00532B15" w:rsidRPr="00532B15">
              <w:rPr>
                <w:rFonts w:cs="Arial"/>
                <w:szCs w:val="20"/>
                <w:lang w:eastAsia="fr-FR"/>
              </w:rPr>
              <w:t>§</w:t>
            </w:r>
            <w:r w:rsidRPr="00845A1C">
              <w:rPr>
                <w:rFonts w:cs="Arial"/>
                <w:szCs w:val="20"/>
                <w:lang w:eastAsia="fr-FR"/>
              </w:rPr>
              <w:t xml:space="preserve"> </w:t>
            </w:r>
            <w:r w:rsidR="00532B15">
              <w:rPr>
                <w:rFonts w:cs="Arial"/>
                <w:szCs w:val="20"/>
                <w:lang w:eastAsia="fr-FR"/>
              </w:rPr>
              <w:t>2</w:t>
            </w:r>
            <w:r w:rsidRPr="00845A1C">
              <w:rPr>
                <w:rFonts w:cs="Arial"/>
                <w:szCs w:val="20"/>
                <w:lang w:eastAsia="fr-FR"/>
              </w:rPr>
              <w:t>.1.1 du CCTP)</w:t>
            </w:r>
          </w:p>
        </w:tc>
      </w:tr>
      <w:tr w:rsidR="00845A1C" w:rsidRPr="00845A1C" w14:paraId="2FD738A0" w14:textId="77777777" w:rsidTr="00200721">
        <w:tc>
          <w:tcPr>
            <w:tcW w:w="9002" w:type="dxa"/>
            <w:gridSpan w:val="2"/>
            <w:tcBorders>
              <w:left w:val="double" w:sz="4" w:space="0" w:color="auto"/>
              <w:right w:val="double" w:sz="4" w:space="0" w:color="auto"/>
            </w:tcBorders>
          </w:tcPr>
          <w:p w14:paraId="3202A742" w14:textId="77777777" w:rsidR="00845A1C" w:rsidRPr="00845A1C" w:rsidRDefault="00845A1C" w:rsidP="00200721">
            <w:pPr>
              <w:keepNext/>
              <w:spacing w:before="120"/>
              <w:rPr>
                <w:rFonts w:cs="Arial"/>
                <w:i/>
                <w:szCs w:val="20"/>
                <w:lang w:eastAsia="fr-FR"/>
              </w:rPr>
            </w:pPr>
          </w:p>
          <w:p w14:paraId="2AD75D0E" w14:textId="77777777" w:rsidR="00845A1C" w:rsidRPr="00845A1C" w:rsidRDefault="00845A1C" w:rsidP="00200721">
            <w:pPr>
              <w:keepNext/>
              <w:spacing w:before="120"/>
              <w:rPr>
                <w:rFonts w:cs="Arial"/>
                <w:i/>
                <w:szCs w:val="20"/>
                <w:lang w:eastAsia="fr-FR"/>
              </w:rPr>
            </w:pPr>
            <w:r w:rsidRPr="00845A1C">
              <w:rPr>
                <w:rFonts w:cs="Arial"/>
                <w:i/>
                <w:szCs w:val="20"/>
                <w:lang w:eastAsia="fr-FR"/>
              </w:rPr>
              <w:t>A détailler…</w:t>
            </w:r>
          </w:p>
          <w:p w14:paraId="66FFB122" w14:textId="77777777" w:rsidR="00845A1C" w:rsidRDefault="00845A1C" w:rsidP="00200721">
            <w:pPr>
              <w:keepNext/>
              <w:spacing w:before="120"/>
              <w:rPr>
                <w:rFonts w:cs="Arial"/>
                <w:b/>
                <w:szCs w:val="20"/>
                <w:lang w:eastAsia="fr-FR"/>
              </w:rPr>
            </w:pPr>
          </w:p>
          <w:p w14:paraId="64E13C67" w14:textId="60F9B773" w:rsidR="00200721" w:rsidRPr="00845A1C" w:rsidRDefault="00200721" w:rsidP="00200721">
            <w:pPr>
              <w:keepNext/>
              <w:spacing w:before="120"/>
              <w:rPr>
                <w:rFonts w:cs="Arial"/>
                <w:b/>
                <w:szCs w:val="20"/>
                <w:lang w:eastAsia="fr-FR"/>
              </w:rPr>
            </w:pPr>
          </w:p>
        </w:tc>
      </w:tr>
      <w:tr w:rsidR="00845A1C" w:rsidRPr="00845A1C" w14:paraId="001615AD" w14:textId="77777777" w:rsidTr="00200721">
        <w:tc>
          <w:tcPr>
            <w:tcW w:w="3793" w:type="dxa"/>
            <w:tcBorders>
              <w:left w:val="double" w:sz="4" w:space="0" w:color="auto"/>
            </w:tcBorders>
            <w:vAlign w:val="center"/>
          </w:tcPr>
          <w:p w14:paraId="6EA4199B" w14:textId="77777777" w:rsidR="00845A1C" w:rsidRPr="00845A1C" w:rsidRDefault="00845A1C" w:rsidP="00200721">
            <w:pPr>
              <w:keepNext/>
              <w:spacing w:before="120"/>
              <w:jc w:val="right"/>
              <w:rPr>
                <w:rFonts w:cs="Arial"/>
                <w:b/>
                <w:szCs w:val="20"/>
                <w:lang w:eastAsia="fr-FR"/>
              </w:rPr>
            </w:pPr>
            <w:r w:rsidRPr="00845A1C">
              <w:rPr>
                <w:rFonts w:cs="Arial"/>
                <w:b/>
                <w:szCs w:val="20"/>
                <w:lang w:eastAsia="fr-FR"/>
              </w:rPr>
              <w:t>Document de référence :</w:t>
            </w:r>
          </w:p>
        </w:tc>
        <w:tc>
          <w:tcPr>
            <w:tcW w:w="5209" w:type="dxa"/>
            <w:tcBorders>
              <w:right w:val="double" w:sz="4" w:space="0" w:color="auto"/>
            </w:tcBorders>
          </w:tcPr>
          <w:p w14:paraId="28773417" w14:textId="77777777" w:rsidR="00845A1C" w:rsidRPr="00845A1C" w:rsidRDefault="00845A1C" w:rsidP="00200721">
            <w:pPr>
              <w:keepNext/>
              <w:spacing w:before="120"/>
              <w:rPr>
                <w:rFonts w:cs="Arial"/>
                <w:b/>
                <w:szCs w:val="20"/>
                <w:lang w:eastAsia="fr-FR"/>
              </w:rPr>
            </w:pPr>
          </w:p>
        </w:tc>
      </w:tr>
      <w:tr w:rsidR="00845A1C" w:rsidRPr="00845A1C" w14:paraId="2DF26270" w14:textId="77777777" w:rsidTr="00200721">
        <w:tc>
          <w:tcPr>
            <w:tcW w:w="3793" w:type="dxa"/>
            <w:tcBorders>
              <w:left w:val="double" w:sz="4" w:space="0" w:color="auto"/>
              <w:bottom w:val="double" w:sz="4" w:space="0" w:color="auto"/>
            </w:tcBorders>
            <w:vAlign w:val="center"/>
          </w:tcPr>
          <w:p w14:paraId="6A4A2D9D" w14:textId="77777777" w:rsidR="00845A1C" w:rsidRPr="00845A1C" w:rsidRDefault="00845A1C" w:rsidP="00200721">
            <w:pPr>
              <w:keepNext/>
              <w:spacing w:before="120"/>
              <w:jc w:val="right"/>
              <w:rPr>
                <w:rFonts w:cs="Arial"/>
                <w:b/>
                <w:szCs w:val="20"/>
                <w:lang w:eastAsia="fr-FR"/>
              </w:rPr>
            </w:pPr>
            <w:r w:rsidRPr="00845A1C">
              <w:rPr>
                <w:rFonts w:cs="Arial"/>
                <w:b/>
                <w:szCs w:val="20"/>
                <w:lang w:eastAsia="fr-FR"/>
              </w:rPr>
              <w:t>Paragraphe / page :</w:t>
            </w:r>
          </w:p>
        </w:tc>
        <w:tc>
          <w:tcPr>
            <w:tcW w:w="5209" w:type="dxa"/>
            <w:tcBorders>
              <w:bottom w:val="double" w:sz="4" w:space="0" w:color="auto"/>
              <w:right w:val="double" w:sz="4" w:space="0" w:color="auto"/>
            </w:tcBorders>
          </w:tcPr>
          <w:p w14:paraId="3AC4E0D7" w14:textId="77777777" w:rsidR="00845A1C" w:rsidRPr="00845A1C" w:rsidRDefault="00845A1C" w:rsidP="00200721">
            <w:pPr>
              <w:keepNext/>
              <w:spacing w:before="120"/>
              <w:rPr>
                <w:rFonts w:cs="Arial"/>
                <w:b/>
                <w:szCs w:val="20"/>
                <w:lang w:eastAsia="fr-FR"/>
              </w:rPr>
            </w:pPr>
          </w:p>
        </w:tc>
      </w:tr>
    </w:tbl>
    <w:p w14:paraId="46B71D5B" w14:textId="7A3B56F1" w:rsidR="00845A1C" w:rsidRDefault="00845A1C" w:rsidP="00845A1C">
      <w:pPr>
        <w:spacing w:after="0"/>
        <w:ind w:left="284"/>
        <w:rPr>
          <w:rFonts w:eastAsia="Times New Roman" w:cs="Arial"/>
          <w:b/>
          <w:szCs w:val="20"/>
          <w:lang w:eastAsia="fr-FR"/>
        </w:rPr>
      </w:pPr>
    </w:p>
    <w:p w14:paraId="5183437A" w14:textId="77777777" w:rsidR="00200721" w:rsidRDefault="00200721" w:rsidP="00845A1C">
      <w:pPr>
        <w:spacing w:after="0"/>
        <w:ind w:left="284"/>
        <w:rPr>
          <w:rFonts w:eastAsia="Times New Roman" w:cs="Arial"/>
          <w:b/>
          <w:szCs w:val="20"/>
          <w:lang w:eastAsia="fr-FR"/>
        </w:rPr>
      </w:pPr>
    </w:p>
    <w:tbl>
      <w:tblPr>
        <w:tblStyle w:val="Grilledutableau1"/>
        <w:tblW w:w="0" w:type="auto"/>
        <w:tblInd w:w="284" w:type="dxa"/>
        <w:tblLook w:val="04A0" w:firstRow="1" w:lastRow="0" w:firstColumn="1" w:lastColumn="0" w:noHBand="0" w:noVBand="1"/>
      </w:tblPr>
      <w:tblGrid>
        <w:gridCol w:w="3719"/>
        <w:gridCol w:w="5037"/>
      </w:tblGrid>
      <w:tr w:rsidR="00200721" w:rsidRPr="00845A1C" w14:paraId="4893112D" w14:textId="77777777" w:rsidTr="00872A07">
        <w:tc>
          <w:tcPr>
            <w:tcW w:w="9002" w:type="dxa"/>
            <w:gridSpan w:val="2"/>
            <w:tcBorders>
              <w:top w:val="double" w:sz="4" w:space="0" w:color="auto"/>
              <w:left w:val="double" w:sz="4" w:space="0" w:color="auto"/>
              <w:right w:val="double" w:sz="4" w:space="0" w:color="auto"/>
            </w:tcBorders>
          </w:tcPr>
          <w:p w14:paraId="197F1435" w14:textId="206F6287" w:rsidR="00200721" w:rsidRPr="00845A1C" w:rsidRDefault="00200721" w:rsidP="00872A07">
            <w:pPr>
              <w:keepNext/>
              <w:spacing w:before="120"/>
              <w:rPr>
                <w:rFonts w:cs="Arial"/>
                <w:b/>
                <w:i/>
                <w:szCs w:val="20"/>
                <w:lang w:eastAsia="fr-FR"/>
              </w:rPr>
            </w:pPr>
            <w:r w:rsidRPr="00845A1C">
              <w:rPr>
                <w:rFonts w:cs="Arial"/>
                <w:b/>
                <w:i/>
                <w:szCs w:val="20"/>
                <w:lang w:eastAsia="fr-FR"/>
              </w:rPr>
              <w:t xml:space="preserve">Exigence </w:t>
            </w:r>
            <w:r>
              <w:rPr>
                <w:rFonts w:cs="Arial"/>
                <w:b/>
                <w:i/>
                <w:szCs w:val="20"/>
                <w:lang w:eastAsia="fr-FR"/>
              </w:rPr>
              <w:t>4</w:t>
            </w:r>
            <w:r w:rsidRPr="00845A1C">
              <w:rPr>
                <w:rFonts w:cs="Arial"/>
                <w:b/>
                <w:i/>
                <w:szCs w:val="20"/>
                <w:lang w:eastAsia="fr-FR"/>
              </w:rPr>
              <w:t> </w:t>
            </w:r>
            <w:r w:rsidRPr="00C74DE7">
              <w:rPr>
                <w:rFonts w:cs="Arial"/>
                <w:i/>
                <w:szCs w:val="20"/>
                <w:lang w:eastAsia="fr-FR"/>
              </w:rPr>
              <w:t>(2% de la note finale) :</w:t>
            </w:r>
            <w:r w:rsidRPr="00845A1C">
              <w:rPr>
                <w:rFonts w:cs="Arial"/>
                <w:b/>
                <w:i/>
                <w:szCs w:val="20"/>
                <w:lang w:eastAsia="fr-FR"/>
              </w:rPr>
              <w:t xml:space="preserve"> </w:t>
            </w:r>
          </w:p>
          <w:p w14:paraId="346AD8E6" w14:textId="77777777" w:rsidR="00200721" w:rsidRDefault="00200721" w:rsidP="00200721">
            <w:pPr>
              <w:spacing w:after="0"/>
              <w:rPr>
                <w:lang w:eastAsia="fr-FR"/>
              </w:rPr>
            </w:pPr>
            <w:r w:rsidRPr="00386023">
              <w:rPr>
                <w:lang w:eastAsia="fr-FR"/>
              </w:rPr>
              <w:t>Le titulaire propose dans son offre une méthodologie de suivi des prestations dans leur exécution :</w:t>
            </w:r>
          </w:p>
          <w:p w14:paraId="020FB2B2" w14:textId="77777777" w:rsidR="00200721" w:rsidRDefault="00200721" w:rsidP="00200721">
            <w:pPr>
              <w:pStyle w:val="StyleMP-puces"/>
              <w:spacing w:after="0"/>
              <w:ind w:left="714" w:hanging="357"/>
            </w:pPr>
            <w:r w:rsidRPr="00386023">
              <w:t>Il spécifie l’organisation générale qu’il met en œuvre pour mener à bien le suivi d’exécution</w:t>
            </w:r>
            <w:r>
              <w:t> :</w:t>
            </w:r>
          </w:p>
          <w:p w14:paraId="2F47008D" w14:textId="77777777" w:rsidR="00200721" w:rsidRDefault="00200721" w:rsidP="00200721">
            <w:pPr>
              <w:pStyle w:val="conformit"/>
              <w:numPr>
                <w:ilvl w:val="1"/>
                <w:numId w:val="69"/>
              </w:numPr>
              <w:spacing w:before="0" w:after="0"/>
              <w:ind w:left="924" w:hanging="357"/>
              <w:rPr>
                <w:szCs w:val="20"/>
              </w:rPr>
            </w:pPr>
            <w:r w:rsidRPr="00386023">
              <w:rPr>
                <w:szCs w:val="20"/>
              </w:rPr>
              <w:t>Mise en place d’un service client</w:t>
            </w:r>
          </w:p>
          <w:p w14:paraId="51ECE94E" w14:textId="77777777" w:rsidR="00200721" w:rsidRDefault="00200721" w:rsidP="00200721">
            <w:pPr>
              <w:pStyle w:val="conformit"/>
              <w:numPr>
                <w:ilvl w:val="1"/>
                <w:numId w:val="69"/>
              </w:numPr>
              <w:spacing w:before="0" w:after="0"/>
              <w:ind w:left="924" w:hanging="357"/>
              <w:rPr>
                <w:szCs w:val="20"/>
              </w:rPr>
            </w:pPr>
            <w:r w:rsidRPr="00386023">
              <w:rPr>
                <w:szCs w:val="20"/>
              </w:rPr>
              <w:t>Tâches incombant à chaque acteur du projet défini (personnel interne, intervention de personne tierce, représentant de l'ASP)</w:t>
            </w:r>
          </w:p>
          <w:p w14:paraId="08BF3C24" w14:textId="77777777" w:rsidR="00200721" w:rsidRDefault="00200721" w:rsidP="00200721">
            <w:pPr>
              <w:pStyle w:val="StyleMP-puces"/>
              <w:spacing w:after="0"/>
              <w:ind w:left="714" w:hanging="357"/>
            </w:pPr>
            <w:r w:rsidRPr="00386023">
              <w:t>Assistance des gestionnaires : l’offre du titulaire décrit les mécanismes qu’il met en place pour assister les gestionnaires de l'ASP dans les tâches de gestion suivantes. Il propose notamment des outils informatisés pour effectuer ces tâches</w:t>
            </w:r>
            <w:r>
              <w:t> :</w:t>
            </w:r>
          </w:p>
          <w:p w14:paraId="2B72ECA6" w14:textId="77777777" w:rsidR="00200721" w:rsidRDefault="00200721" w:rsidP="00200721">
            <w:pPr>
              <w:pStyle w:val="conformit"/>
              <w:numPr>
                <w:ilvl w:val="1"/>
                <w:numId w:val="69"/>
              </w:numPr>
              <w:spacing w:before="0" w:after="0"/>
              <w:ind w:left="924" w:hanging="357"/>
              <w:rPr>
                <w:szCs w:val="20"/>
              </w:rPr>
            </w:pPr>
            <w:r w:rsidRPr="00386023">
              <w:rPr>
                <w:szCs w:val="20"/>
              </w:rPr>
              <w:t>Processus de commandes</w:t>
            </w:r>
          </w:p>
          <w:p w14:paraId="72ED5F4A" w14:textId="77777777" w:rsidR="00200721" w:rsidRPr="002D2D52" w:rsidRDefault="00200721" w:rsidP="00200721">
            <w:pPr>
              <w:pStyle w:val="conformit"/>
              <w:numPr>
                <w:ilvl w:val="1"/>
                <w:numId w:val="69"/>
              </w:numPr>
              <w:spacing w:before="0" w:after="0"/>
              <w:ind w:left="924" w:hanging="357"/>
              <w:rPr>
                <w:b/>
                <w:i/>
                <w:szCs w:val="20"/>
              </w:rPr>
            </w:pPr>
            <w:r w:rsidRPr="00386023">
              <w:rPr>
                <w:szCs w:val="20"/>
              </w:rPr>
              <w:t>Suivi statistique</w:t>
            </w:r>
          </w:p>
          <w:p w14:paraId="176D828F" w14:textId="77777777" w:rsidR="00200721" w:rsidRPr="002D2D52" w:rsidRDefault="00200721" w:rsidP="00200721">
            <w:pPr>
              <w:pStyle w:val="conformit"/>
              <w:numPr>
                <w:ilvl w:val="1"/>
                <w:numId w:val="69"/>
              </w:numPr>
              <w:spacing w:before="0" w:after="0"/>
              <w:ind w:left="924" w:hanging="357"/>
              <w:rPr>
                <w:b/>
                <w:i/>
                <w:szCs w:val="20"/>
              </w:rPr>
            </w:pPr>
            <w:r w:rsidRPr="00386023">
              <w:rPr>
                <w:szCs w:val="20"/>
              </w:rPr>
              <w:t>Ajout / suppression / évolution d'options et droits</w:t>
            </w:r>
          </w:p>
          <w:p w14:paraId="3B3703A1" w14:textId="62B7F7A8" w:rsidR="00200721" w:rsidRPr="00845A1C" w:rsidRDefault="00200721" w:rsidP="00200721">
            <w:pPr>
              <w:keepNext/>
              <w:spacing w:before="120"/>
              <w:rPr>
                <w:rFonts w:cs="Arial"/>
                <w:b/>
                <w:szCs w:val="20"/>
                <w:lang w:eastAsia="fr-FR"/>
              </w:rPr>
            </w:pPr>
            <w:r w:rsidRPr="00845A1C">
              <w:rPr>
                <w:szCs w:val="20"/>
              </w:rPr>
              <w:t>(</w:t>
            </w:r>
            <w:r w:rsidRPr="00532B15">
              <w:rPr>
                <w:szCs w:val="20"/>
              </w:rPr>
              <w:t>§</w:t>
            </w:r>
            <w:r w:rsidRPr="00845A1C">
              <w:rPr>
                <w:szCs w:val="20"/>
              </w:rPr>
              <w:t xml:space="preserve"> </w:t>
            </w:r>
            <w:r>
              <w:rPr>
                <w:szCs w:val="20"/>
              </w:rPr>
              <w:t>2</w:t>
            </w:r>
            <w:r w:rsidRPr="00845A1C">
              <w:rPr>
                <w:szCs w:val="20"/>
              </w:rPr>
              <w:t>.</w:t>
            </w:r>
            <w:r>
              <w:rPr>
                <w:szCs w:val="20"/>
              </w:rPr>
              <w:t>3</w:t>
            </w:r>
            <w:r w:rsidRPr="00845A1C">
              <w:rPr>
                <w:szCs w:val="20"/>
              </w:rPr>
              <w:t xml:space="preserve"> du CCTP)</w:t>
            </w:r>
          </w:p>
        </w:tc>
      </w:tr>
      <w:tr w:rsidR="00200721" w:rsidRPr="00845A1C" w14:paraId="009D2DDC" w14:textId="77777777" w:rsidTr="00872A07">
        <w:tc>
          <w:tcPr>
            <w:tcW w:w="9002" w:type="dxa"/>
            <w:gridSpan w:val="2"/>
            <w:tcBorders>
              <w:left w:val="double" w:sz="4" w:space="0" w:color="auto"/>
              <w:right w:val="double" w:sz="4" w:space="0" w:color="auto"/>
            </w:tcBorders>
          </w:tcPr>
          <w:p w14:paraId="4D06D572" w14:textId="77777777" w:rsidR="00200721" w:rsidRPr="00845A1C" w:rsidRDefault="00200721" w:rsidP="00872A07">
            <w:pPr>
              <w:keepNext/>
              <w:spacing w:before="120"/>
              <w:rPr>
                <w:rFonts w:cs="Arial"/>
                <w:i/>
                <w:szCs w:val="20"/>
                <w:lang w:eastAsia="fr-FR"/>
              </w:rPr>
            </w:pPr>
          </w:p>
          <w:p w14:paraId="1A37580C" w14:textId="77777777" w:rsidR="00200721" w:rsidRPr="00845A1C" w:rsidRDefault="00200721" w:rsidP="00872A07">
            <w:pPr>
              <w:keepNext/>
              <w:spacing w:before="120"/>
              <w:rPr>
                <w:rFonts w:cs="Arial"/>
                <w:i/>
                <w:szCs w:val="20"/>
                <w:lang w:eastAsia="fr-FR"/>
              </w:rPr>
            </w:pPr>
            <w:r w:rsidRPr="00845A1C">
              <w:rPr>
                <w:rFonts w:cs="Arial"/>
                <w:i/>
                <w:szCs w:val="20"/>
                <w:lang w:eastAsia="fr-FR"/>
              </w:rPr>
              <w:t>A détailler…</w:t>
            </w:r>
          </w:p>
          <w:p w14:paraId="1A1C11BE" w14:textId="77777777" w:rsidR="00200721" w:rsidRPr="00845A1C" w:rsidRDefault="00200721" w:rsidP="00872A07">
            <w:pPr>
              <w:keepNext/>
              <w:spacing w:before="120"/>
              <w:rPr>
                <w:rFonts w:cs="Arial"/>
                <w:b/>
                <w:szCs w:val="20"/>
                <w:lang w:eastAsia="fr-FR"/>
              </w:rPr>
            </w:pPr>
          </w:p>
          <w:p w14:paraId="41E17047" w14:textId="77777777" w:rsidR="00200721" w:rsidRPr="00845A1C" w:rsidRDefault="00200721" w:rsidP="00872A07">
            <w:pPr>
              <w:keepNext/>
              <w:spacing w:before="120"/>
              <w:rPr>
                <w:rFonts w:cs="Arial"/>
                <w:b/>
                <w:szCs w:val="20"/>
                <w:lang w:eastAsia="fr-FR"/>
              </w:rPr>
            </w:pPr>
          </w:p>
        </w:tc>
      </w:tr>
      <w:tr w:rsidR="00200721" w:rsidRPr="00845A1C" w14:paraId="6350ABDF" w14:textId="77777777" w:rsidTr="00872A07">
        <w:tc>
          <w:tcPr>
            <w:tcW w:w="3793" w:type="dxa"/>
            <w:tcBorders>
              <w:left w:val="double" w:sz="4" w:space="0" w:color="auto"/>
            </w:tcBorders>
            <w:vAlign w:val="center"/>
          </w:tcPr>
          <w:p w14:paraId="28F51123" w14:textId="77777777" w:rsidR="00200721" w:rsidRPr="00845A1C" w:rsidRDefault="00200721" w:rsidP="00872A07">
            <w:pPr>
              <w:keepNext/>
              <w:spacing w:before="120"/>
              <w:jc w:val="right"/>
              <w:rPr>
                <w:rFonts w:cs="Arial"/>
                <w:b/>
                <w:szCs w:val="20"/>
                <w:lang w:eastAsia="fr-FR"/>
              </w:rPr>
            </w:pPr>
            <w:r w:rsidRPr="00845A1C">
              <w:rPr>
                <w:rFonts w:cs="Arial"/>
                <w:b/>
                <w:szCs w:val="20"/>
                <w:lang w:eastAsia="fr-FR"/>
              </w:rPr>
              <w:t>Document de référence :</w:t>
            </w:r>
          </w:p>
        </w:tc>
        <w:tc>
          <w:tcPr>
            <w:tcW w:w="5209" w:type="dxa"/>
            <w:tcBorders>
              <w:right w:val="double" w:sz="4" w:space="0" w:color="auto"/>
            </w:tcBorders>
          </w:tcPr>
          <w:p w14:paraId="5C9F38BE" w14:textId="77777777" w:rsidR="00200721" w:rsidRPr="00845A1C" w:rsidRDefault="00200721" w:rsidP="00872A07">
            <w:pPr>
              <w:keepNext/>
              <w:spacing w:before="120"/>
              <w:rPr>
                <w:rFonts w:cs="Arial"/>
                <w:b/>
                <w:szCs w:val="20"/>
                <w:lang w:eastAsia="fr-FR"/>
              </w:rPr>
            </w:pPr>
          </w:p>
        </w:tc>
      </w:tr>
      <w:tr w:rsidR="00200721" w:rsidRPr="00845A1C" w14:paraId="200DA99A" w14:textId="77777777" w:rsidTr="00200721">
        <w:trPr>
          <w:trHeight w:val="492"/>
        </w:trPr>
        <w:tc>
          <w:tcPr>
            <w:tcW w:w="3793" w:type="dxa"/>
            <w:tcBorders>
              <w:left w:val="double" w:sz="4" w:space="0" w:color="auto"/>
              <w:bottom w:val="double" w:sz="4" w:space="0" w:color="auto"/>
            </w:tcBorders>
            <w:vAlign w:val="center"/>
          </w:tcPr>
          <w:p w14:paraId="28DE8040" w14:textId="77777777" w:rsidR="00200721" w:rsidRPr="00845A1C" w:rsidRDefault="00200721" w:rsidP="00872A07">
            <w:pPr>
              <w:keepNext/>
              <w:spacing w:before="120"/>
              <w:jc w:val="right"/>
              <w:rPr>
                <w:rFonts w:cs="Arial"/>
                <w:b/>
                <w:szCs w:val="20"/>
                <w:lang w:eastAsia="fr-FR"/>
              </w:rPr>
            </w:pPr>
            <w:r w:rsidRPr="00845A1C">
              <w:rPr>
                <w:rFonts w:cs="Arial"/>
                <w:b/>
                <w:szCs w:val="20"/>
                <w:lang w:eastAsia="fr-FR"/>
              </w:rPr>
              <w:t>Paragraphe / page :</w:t>
            </w:r>
          </w:p>
        </w:tc>
        <w:tc>
          <w:tcPr>
            <w:tcW w:w="5209" w:type="dxa"/>
            <w:tcBorders>
              <w:bottom w:val="double" w:sz="4" w:space="0" w:color="auto"/>
              <w:right w:val="double" w:sz="4" w:space="0" w:color="auto"/>
            </w:tcBorders>
          </w:tcPr>
          <w:p w14:paraId="7AEAE2D9" w14:textId="77777777" w:rsidR="00200721" w:rsidRPr="00845A1C" w:rsidRDefault="00200721" w:rsidP="00872A07">
            <w:pPr>
              <w:keepNext/>
              <w:spacing w:before="120"/>
              <w:rPr>
                <w:rFonts w:cs="Arial"/>
                <w:b/>
                <w:szCs w:val="20"/>
                <w:lang w:eastAsia="fr-FR"/>
              </w:rPr>
            </w:pPr>
          </w:p>
        </w:tc>
      </w:tr>
    </w:tbl>
    <w:p w14:paraId="4C838426" w14:textId="6C718C3B" w:rsidR="00200721" w:rsidRDefault="00200721" w:rsidP="00845A1C">
      <w:pPr>
        <w:spacing w:after="0"/>
        <w:ind w:left="284"/>
        <w:rPr>
          <w:rFonts w:eastAsia="Times New Roman" w:cs="Arial"/>
          <w:b/>
          <w:szCs w:val="20"/>
          <w:lang w:eastAsia="fr-FR"/>
        </w:rPr>
      </w:pPr>
    </w:p>
    <w:tbl>
      <w:tblPr>
        <w:tblStyle w:val="Grilledutableau1"/>
        <w:tblW w:w="0" w:type="auto"/>
        <w:tblInd w:w="284" w:type="dxa"/>
        <w:tblLook w:val="04A0" w:firstRow="1" w:lastRow="0" w:firstColumn="1" w:lastColumn="0" w:noHBand="0" w:noVBand="1"/>
      </w:tblPr>
      <w:tblGrid>
        <w:gridCol w:w="3711"/>
        <w:gridCol w:w="5045"/>
      </w:tblGrid>
      <w:tr w:rsidR="00200721" w:rsidRPr="00845A1C" w14:paraId="1CB05A7D" w14:textId="77777777" w:rsidTr="00E820D0">
        <w:tc>
          <w:tcPr>
            <w:tcW w:w="8756" w:type="dxa"/>
            <w:gridSpan w:val="2"/>
            <w:tcBorders>
              <w:top w:val="double" w:sz="4" w:space="0" w:color="auto"/>
              <w:left w:val="double" w:sz="4" w:space="0" w:color="auto"/>
              <w:right w:val="double" w:sz="4" w:space="0" w:color="auto"/>
            </w:tcBorders>
          </w:tcPr>
          <w:p w14:paraId="643ED6E6" w14:textId="16AABE75" w:rsidR="00200721" w:rsidRPr="00845A1C" w:rsidRDefault="00200721" w:rsidP="00872A07">
            <w:pPr>
              <w:keepNext/>
              <w:spacing w:before="120"/>
              <w:rPr>
                <w:rFonts w:cs="Arial"/>
                <w:b/>
                <w:i/>
                <w:szCs w:val="20"/>
                <w:lang w:eastAsia="fr-FR"/>
              </w:rPr>
            </w:pPr>
            <w:r w:rsidRPr="00845A1C">
              <w:rPr>
                <w:rFonts w:cs="Arial"/>
                <w:b/>
                <w:i/>
                <w:szCs w:val="20"/>
                <w:lang w:eastAsia="fr-FR"/>
              </w:rPr>
              <w:lastRenderedPageBreak/>
              <w:t xml:space="preserve">Exigence </w:t>
            </w:r>
            <w:r>
              <w:rPr>
                <w:rFonts w:cs="Arial"/>
                <w:b/>
                <w:i/>
                <w:szCs w:val="20"/>
                <w:lang w:eastAsia="fr-FR"/>
              </w:rPr>
              <w:t>5</w:t>
            </w:r>
            <w:r w:rsidRPr="00845A1C">
              <w:rPr>
                <w:rFonts w:cs="Arial"/>
                <w:b/>
                <w:i/>
                <w:szCs w:val="20"/>
                <w:lang w:eastAsia="fr-FR"/>
              </w:rPr>
              <w:t> </w:t>
            </w:r>
            <w:r w:rsidRPr="00C74DE7">
              <w:rPr>
                <w:rFonts w:cs="Arial"/>
                <w:i/>
                <w:szCs w:val="20"/>
                <w:lang w:eastAsia="fr-FR"/>
              </w:rPr>
              <w:t>(2% de la note finale) :</w:t>
            </w:r>
            <w:r w:rsidRPr="00845A1C">
              <w:rPr>
                <w:rFonts w:cs="Arial"/>
                <w:b/>
                <w:i/>
                <w:szCs w:val="20"/>
                <w:lang w:eastAsia="fr-FR"/>
              </w:rPr>
              <w:t xml:space="preserve"> </w:t>
            </w:r>
          </w:p>
          <w:p w14:paraId="398BDB3C" w14:textId="77777777" w:rsidR="00200721" w:rsidRDefault="00200721" w:rsidP="00200721">
            <w:pPr>
              <w:keepNext/>
              <w:spacing w:after="0"/>
              <w:rPr>
                <w:rFonts w:cs="Times New Roman"/>
                <w:szCs w:val="20"/>
                <w:lang w:eastAsia="fr-FR"/>
              </w:rPr>
            </w:pPr>
            <w:r w:rsidRPr="00845A1C">
              <w:rPr>
                <w:rFonts w:cs="Times New Roman"/>
                <w:szCs w:val="20"/>
                <w:lang w:eastAsia="fr-FR"/>
              </w:rPr>
              <w:t>Le titulaire s’engage sur le respect des délais demandés (démarrage du marché et délais sur les numéros intelligents) et précise dans son offre s’il est en mesure de proposer des délais plus avantageux</w:t>
            </w:r>
          </w:p>
          <w:p w14:paraId="48B9D86B" w14:textId="45667147" w:rsidR="00200721" w:rsidRPr="00845A1C" w:rsidRDefault="00200721" w:rsidP="00200721">
            <w:pPr>
              <w:keepNext/>
              <w:spacing w:before="120"/>
              <w:rPr>
                <w:rFonts w:cs="Arial"/>
                <w:b/>
                <w:szCs w:val="20"/>
                <w:lang w:eastAsia="fr-FR"/>
              </w:rPr>
            </w:pPr>
            <w:r w:rsidRPr="00845A1C">
              <w:rPr>
                <w:szCs w:val="20"/>
              </w:rPr>
              <w:t>(</w:t>
            </w:r>
            <w:r w:rsidRPr="00532B15">
              <w:rPr>
                <w:szCs w:val="20"/>
              </w:rPr>
              <w:t>§</w:t>
            </w:r>
            <w:r w:rsidRPr="00845A1C">
              <w:rPr>
                <w:szCs w:val="20"/>
              </w:rPr>
              <w:t xml:space="preserve"> </w:t>
            </w:r>
            <w:r>
              <w:rPr>
                <w:szCs w:val="20"/>
              </w:rPr>
              <w:t>2</w:t>
            </w:r>
            <w:r w:rsidRPr="00845A1C">
              <w:rPr>
                <w:szCs w:val="20"/>
              </w:rPr>
              <w:t>.</w:t>
            </w:r>
            <w:r>
              <w:rPr>
                <w:szCs w:val="20"/>
              </w:rPr>
              <w:t>4</w:t>
            </w:r>
            <w:r w:rsidRPr="00845A1C">
              <w:rPr>
                <w:szCs w:val="20"/>
              </w:rPr>
              <w:t>.</w:t>
            </w:r>
            <w:r>
              <w:rPr>
                <w:szCs w:val="20"/>
              </w:rPr>
              <w:t>1</w:t>
            </w:r>
            <w:r w:rsidRPr="00845A1C">
              <w:rPr>
                <w:szCs w:val="20"/>
              </w:rPr>
              <w:t xml:space="preserve"> du CCTP)</w:t>
            </w:r>
          </w:p>
        </w:tc>
      </w:tr>
      <w:tr w:rsidR="00200721" w:rsidRPr="00845A1C" w14:paraId="045FE432" w14:textId="77777777" w:rsidTr="00E820D0">
        <w:tc>
          <w:tcPr>
            <w:tcW w:w="8756" w:type="dxa"/>
            <w:gridSpan w:val="2"/>
            <w:tcBorders>
              <w:left w:val="double" w:sz="4" w:space="0" w:color="auto"/>
              <w:right w:val="double" w:sz="4" w:space="0" w:color="auto"/>
            </w:tcBorders>
          </w:tcPr>
          <w:p w14:paraId="348C2A2E" w14:textId="77777777" w:rsidR="00200721" w:rsidRPr="00845A1C" w:rsidRDefault="00200721" w:rsidP="00872A07">
            <w:pPr>
              <w:keepNext/>
              <w:spacing w:before="120"/>
              <w:rPr>
                <w:rFonts w:cs="Arial"/>
                <w:i/>
                <w:szCs w:val="20"/>
                <w:lang w:eastAsia="fr-FR"/>
              </w:rPr>
            </w:pPr>
          </w:p>
          <w:p w14:paraId="003AE61B" w14:textId="77777777" w:rsidR="00200721" w:rsidRPr="00845A1C" w:rsidRDefault="00200721" w:rsidP="00872A07">
            <w:pPr>
              <w:keepNext/>
              <w:spacing w:before="120"/>
              <w:rPr>
                <w:rFonts w:cs="Arial"/>
                <w:i/>
                <w:szCs w:val="20"/>
                <w:lang w:eastAsia="fr-FR"/>
              </w:rPr>
            </w:pPr>
            <w:r w:rsidRPr="00845A1C">
              <w:rPr>
                <w:rFonts w:cs="Arial"/>
                <w:i/>
                <w:szCs w:val="20"/>
                <w:lang w:eastAsia="fr-FR"/>
              </w:rPr>
              <w:t>A détailler…</w:t>
            </w:r>
          </w:p>
          <w:p w14:paraId="6E9A408B" w14:textId="77777777" w:rsidR="00200721" w:rsidRPr="00845A1C" w:rsidRDefault="00200721" w:rsidP="00872A07">
            <w:pPr>
              <w:keepNext/>
              <w:spacing w:before="120"/>
              <w:rPr>
                <w:rFonts w:cs="Arial"/>
                <w:b/>
                <w:szCs w:val="20"/>
                <w:lang w:eastAsia="fr-FR"/>
              </w:rPr>
            </w:pPr>
          </w:p>
          <w:p w14:paraId="2EAB112E" w14:textId="77777777" w:rsidR="00200721" w:rsidRPr="00845A1C" w:rsidRDefault="00200721" w:rsidP="00872A07">
            <w:pPr>
              <w:keepNext/>
              <w:spacing w:before="120"/>
              <w:rPr>
                <w:rFonts w:cs="Arial"/>
                <w:b/>
                <w:szCs w:val="20"/>
                <w:lang w:eastAsia="fr-FR"/>
              </w:rPr>
            </w:pPr>
          </w:p>
          <w:p w14:paraId="73BEDD29" w14:textId="77777777" w:rsidR="00200721" w:rsidRDefault="00200721" w:rsidP="00872A07">
            <w:pPr>
              <w:keepNext/>
              <w:spacing w:before="120"/>
              <w:rPr>
                <w:rFonts w:cs="Arial"/>
                <w:b/>
                <w:szCs w:val="20"/>
                <w:lang w:eastAsia="fr-FR"/>
              </w:rPr>
            </w:pPr>
          </w:p>
          <w:p w14:paraId="76399FA0" w14:textId="77777777" w:rsidR="00E820D0" w:rsidRDefault="00E820D0" w:rsidP="00872A07">
            <w:pPr>
              <w:keepNext/>
              <w:spacing w:before="120"/>
              <w:rPr>
                <w:rFonts w:cs="Arial"/>
                <w:b/>
                <w:szCs w:val="20"/>
                <w:lang w:eastAsia="fr-FR"/>
              </w:rPr>
            </w:pPr>
          </w:p>
          <w:p w14:paraId="75062CB8" w14:textId="77777777" w:rsidR="00200721" w:rsidRPr="00845A1C" w:rsidRDefault="00200721" w:rsidP="00872A07">
            <w:pPr>
              <w:keepNext/>
              <w:spacing w:before="120"/>
              <w:rPr>
                <w:rFonts w:cs="Arial"/>
                <w:b/>
                <w:szCs w:val="20"/>
                <w:lang w:eastAsia="fr-FR"/>
              </w:rPr>
            </w:pPr>
          </w:p>
          <w:p w14:paraId="08EE963E" w14:textId="77777777" w:rsidR="00200721" w:rsidRPr="00845A1C" w:rsidRDefault="00200721" w:rsidP="00872A07">
            <w:pPr>
              <w:keepNext/>
              <w:spacing w:before="120"/>
              <w:rPr>
                <w:rFonts w:cs="Arial"/>
                <w:b/>
                <w:szCs w:val="20"/>
                <w:lang w:eastAsia="fr-FR"/>
              </w:rPr>
            </w:pPr>
          </w:p>
          <w:p w14:paraId="440684B1" w14:textId="77777777" w:rsidR="00200721" w:rsidRPr="00845A1C" w:rsidRDefault="00200721" w:rsidP="00872A07">
            <w:pPr>
              <w:keepNext/>
              <w:spacing w:before="120"/>
              <w:rPr>
                <w:rFonts w:cs="Arial"/>
                <w:b/>
                <w:szCs w:val="20"/>
                <w:lang w:eastAsia="fr-FR"/>
              </w:rPr>
            </w:pPr>
          </w:p>
          <w:p w14:paraId="491D4EAB" w14:textId="77777777" w:rsidR="00200721" w:rsidRPr="00845A1C" w:rsidRDefault="00200721" w:rsidP="00872A07">
            <w:pPr>
              <w:keepNext/>
              <w:spacing w:before="120"/>
              <w:rPr>
                <w:rFonts w:cs="Arial"/>
                <w:b/>
                <w:szCs w:val="20"/>
                <w:lang w:eastAsia="fr-FR"/>
              </w:rPr>
            </w:pPr>
          </w:p>
        </w:tc>
      </w:tr>
      <w:tr w:rsidR="00200721" w:rsidRPr="00845A1C" w14:paraId="30C3123A" w14:textId="77777777" w:rsidTr="00E820D0">
        <w:tc>
          <w:tcPr>
            <w:tcW w:w="3711" w:type="dxa"/>
            <w:tcBorders>
              <w:left w:val="double" w:sz="4" w:space="0" w:color="auto"/>
            </w:tcBorders>
            <w:vAlign w:val="center"/>
          </w:tcPr>
          <w:p w14:paraId="6DC1FF1E" w14:textId="77777777" w:rsidR="00200721" w:rsidRPr="00845A1C" w:rsidRDefault="00200721" w:rsidP="00872A07">
            <w:pPr>
              <w:keepNext/>
              <w:spacing w:before="120"/>
              <w:jc w:val="right"/>
              <w:rPr>
                <w:rFonts w:cs="Arial"/>
                <w:b/>
                <w:szCs w:val="20"/>
                <w:lang w:eastAsia="fr-FR"/>
              </w:rPr>
            </w:pPr>
            <w:r w:rsidRPr="00845A1C">
              <w:rPr>
                <w:rFonts w:cs="Arial"/>
                <w:b/>
                <w:szCs w:val="20"/>
                <w:lang w:eastAsia="fr-FR"/>
              </w:rPr>
              <w:t>Document de référence :</w:t>
            </w:r>
          </w:p>
        </w:tc>
        <w:tc>
          <w:tcPr>
            <w:tcW w:w="5045" w:type="dxa"/>
            <w:tcBorders>
              <w:right w:val="double" w:sz="4" w:space="0" w:color="auto"/>
            </w:tcBorders>
          </w:tcPr>
          <w:p w14:paraId="46652180" w14:textId="77777777" w:rsidR="00200721" w:rsidRPr="00845A1C" w:rsidRDefault="00200721" w:rsidP="00872A07">
            <w:pPr>
              <w:keepNext/>
              <w:spacing w:before="120"/>
              <w:rPr>
                <w:rFonts w:cs="Arial"/>
                <w:b/>
                <w:szCs w:val="20"/>
                <w:lang w:eastAsia="fr-FR"/>
              </w:rPr>
            </w:pPr>
          </w:p>
        </w:tc>
      </w:tr>
      <w:tr w:rsidR="00200721" w:rsidRPr="00845A1C" w14:paraId="5823312D" w14:textId="77777777" w:rsidTr="00E820D0">
        <w:trPr>
          <w:trHeight w:val="563"/>
        </w:trPr>
        <w:tc>
          <w:tcPr>
            <w:tcW w:w="3711" w:type="dxa"/>
            <w:tcBorders>
              <w:left w:val="double" w:sz="4" w:space="0" w:color="auto"/>
              <w:bottom w:val="double" w:sz="4" w:space="0" w:color="auto"/>
            </w:tcBorders>
            <w:vAlign w:val="center"/>
          </w:tcPr>
          <w:p w14:paraId="469F1608" w14:textId="77777777" w:rsidR="00200721" w:rsidRPr="00845A1C" w:rsidRDefault="00200721" w:rsidP="00872A07">
            <w:pPr>
              <w:keepNext/>
              <w:spacing w:before="120"/>
              <w:jc w:val="right"/>
              <w:rPr>
                <w:rFonts w:cs="Arial"/>
                <w:b/>
                <w:szCs w:val="20"/>
                <w:lang w:eastAsia="fr-FR"/>
              </w:rPr>
            </w:pPr>
            <w:r w:rsidRPr="00845A1C">
              <w:rPr>
                <w:rFonts w:cs="Arial"/>
                <w:b/>
                <w:szCs w:val="20"/>
                <w:lang w:eastAsia="fr-FR"/>
              </w:rPr>
              <w:t>Paragraphe / page :</w:t>
            </w:r>
          </w:p>
        </w:tc>
        <w:tc>
          <w:tcPr>
            <w:tcW w:w="5045" w:type="dxa"/>
            <w:tcBorders>
              <w:bottom w:val="double" w:sz="4" w:space="0" w:color="auto"/>
              <w:right w:val="double" w:sz="4" w:space="0" w:color="auto"/>
            </w:tcBorders>
          </w:tcPr>
          <w:p w14:paraId="601D1E60" w14:textId="77777777" w:rsidR="00200721" w:rsidRPr="00845A1C" w:rsidRDefault="00200721" w:rsidP="00872A07">
            <w:pPr>
              <w:keepNext/>
              <w:spacing w:before="120"/>
              <w:rPr>
                <w:rFonts w:cs="Arial"/>
                <w:b/>
                <w:szCs w:val="20"/>
                <w:lang w:eastAsia="fr-FR"/>
              </w:rPr>
            </w:pPr>
          </w:p>
        </w:tc>
      </w:tr>
    </w:tbl>
    <w:p w14:paraId="50D05AF9" w14:textId="0EBEAC50" w:rsidR="00200721" w:rsidRDefault="00200721" w:rsidP="00845A1C">
      <w:pPr>
        <w:spacing w:after="0"/>
        <w:ind w:left="284"/>
        <w:rPr>
          <w:rFonts w:eastAsia="Times New Roman" w:cs="Arial"/>
          <w:b/>
          <w:szCs w:val="20"/>
          <w:lang w:eastAsia="fr-FR"/>
        </w:rPr>
      </w:pPr>
    </w:p>
    <w:p w14:paraId="43E528B8" w14:textId="77777777" w:rsidR="00200721" w:rsidRDefault="00200721" w:rsidP="00845A1C">
      <w:pPr>
        <w:spacing w:after="0"/>
        <w:ind w:left="284"/>
        <w:rPr>
          <w:rFonts w:eastAsia="Times New Roman" w:cs="Arial"/>
          <w:b/>
          <w:szCs w:val="20"/>
          <w:lang w:eastAsia="fr-FR"/>
        </w:rPr>
      </w:pPr>
    </w:p>
    <w:tbl>
      <w:tblPr>
        <w:tblStyle w:val="Grilledutableau1"/>
        <w:tblW w:w="0" w:type="auto"/>
        <w:tblInd w:w="284" w:type="dxa"/>
        <w:tblLook w:val="04A0" w:firstRow="1" w:lastRow="0" w:firstColumn="1" w:lastColumn="0" w:noHBand="0" w:noVBand="1"/>
      </w:tblPr>
      <w:tblGrid>
        <w:gridCol w:w="3715"/>
        <w:gridCol w:w="5041"/>
      </w:tblGrid>
      <w:tr w:rsidR="00200721" w:rsidRPr="00845A1C" w14:paraId="20D90587" w14:textId="77777777" w:rsidTr="00872A07">
        <w:tc>
          <w:tcPr>
            <w:tcW w:w="9002" w:type="dxa"/>
            <w:gridSpan w:val="2"/>
            <w:tcBorders>
              <w:top w:val="double" w:sz="4" w:space="0" w:color="auto"/>
              <w:left w:val="double" w:sz="4" w:space="0" w:color="auto"/>
              <w:right w:val="double" w:sz="4" w:space="0" w:color="auto"/>
            </w:tcBorders>
          </w:tcPr>
          <w:p w14:paraId="0D6CD5AE" w14:textId="44ACD759" w:rsidR="00200721" w:rsidRPr="00845A1C" w:rsidRDefault="00200721" w:rsidP="00872A07">
            <w:pPr>
              <w:keepNext/>
              <w:spacing w:before="120"/>
              <w:rPr>
                <w:rFonts w:cs="Arial"/>
                <w:b/>
                <w:i/>
                <w:szCs w:val="20"/>
                <w:lang w:eastAsia="fr-FR"/>
              </w:rPr>
            </w:pPr>
            <w:r w:rsidRPr="00845A1C">
              <w:rPr>
                <w:rFonts w:cs="Arial"/>
                <w:b/>
                <w:i/>
                <w:szCs w:val="20"/>
                <w:lang w:eastAsia="fr-FR"/>
              </w:rPr>
              <w:t xml:space="preserve">Exigence </w:t>
            </w:r>
            <w:r>
              <w:rPr>
                <w:rFonts w:cs="Arial"/>
                <w:b/>
                <w:i/>
                <w:szCs w:val="20"/>
                <w:lang w:eastAsia="fr-FR"/>
              </w:rPr>
              <w:t>6</w:t>
            </w:r>
            <w:r w:rsidRPr="00845A1C">
              <w:rPr>
                <w:rFonts w:cs="Arial"/>
                <w:b/>
                <w:i/>
                <w:szCs w:val="20"/>
                <w:lang w:eastAsia="fr-FR"/>
              </w:rPr>
              <w:t> </w:t>
            </w:r>
            <w:r w:rsidRPr="00C74DE7">
              <w:rPr>
                <w:rFonts w:cs="Arial"/>
                <w:i/>
                <w:szCs w:val="20"/>
                <w:lang w:eastAsia="fr-FR"/>
              </w:rPr>
              <w:t>(2% de la note finale) :</w:t>
            </w:r>
            <w:r w:rsidRPr="00845A1C">
              <w:rPr>
                <w:rFonts w:cs="Arial"/>
                <w:b/>
                <w:i/>
                <w:szCs w:val="20"/>
                <w:lang w:eastAsia="fr-FR"/>
              </w:rPr>
              <w:t xml:space="preserve"> </w:t>
            </w:r>
          </w:p>
          <w:p w14:paraId="294D6759" w14:textId="77777777" w:rsidR="00200721" w:rsidRDefault="00200721" w:rsidP="00872A07">
            <w:pPr>
              <w:keepNext/>
              <w:spacing w:before="120"/>
              <w:rPr>
                <w:rFonts w:cs="Times New Roman"/>
                <w:szCs w:val="20"/>
                <w:lang w:eastAsia="fr-FR"/>
              </w:rPr>
            </w:pPr>
            <w:r w:rsidRPr="00200721">
              <w:rPr>
                <w:rFonts w:cs="Times New Roman"/>
                <w:szCs w:val="20"/>
                <w:lang w:eastAsia="fr-FR"/>
              </w:rPr>
              <w:t>Une prestation d’accompagnement global de la mise en place doit être proposée, comprenant l’ensemble de la chefferie de projet, la coordination des opérations et l’accompagnement au déploiement de manière globale</w:t>
            </w:r>
          </w:p>
          <w:p w14:paraId="0655B3A2" w14:textId="5F3903A3" w:rsidR="00200721" w:rsidRPr="00845A1C" w:rsidRDefault="00200721" w:rsidP="00872A07">
            <w:pPr>
              <w:keepNext/>
              <w:spacing w:before="120"/>
              <w:rPr>
                <w:rFonts w:cs="Arial"/>
                <w:b/>
                <w:szCs w:val="20"/>
                <w:lang w:eastAsia="fr-FR"/>
              </w:rPr>
            </w:pPr>
            <w:r w:rsidRPr="00200721">
              <w:rPr>
                <w:rFonts w:cs="Times New Roman"/>
                <w:szCs w:val="20"/>
                <w:lang w:eastAsia="fr-FR"/>
              </w:rPr>
              <w:t>(§ 2.4.2 du CCTP)</w:t>
            </w:r>
          </w:p>
        </w:tc>
      </w:tr>
      <w:tr w:rsidR="00200721" w:rsidRPr="00845A1C" w14:paraId="7EBBCA41" w14:textId="77777777" w:rsidTr="00872A07">
        <w:tc>
          <w:tcPr>
            <w:tcW w:w="9002" w:type="dxa"/>
            <w:gridSpan w:val="2"/>
            <w:tcBorders>
              <w:left w:val="double" w:sz="4" w:space="0" w:color="auto"/>
              <w:right w:val="double" w:sz="4" w:space="0" w:color="auto"/>
            </w:tcBorders>
          </w:tcPr>
          <w:p w14:paraId="40B5BDF2" w14:textId="77777777" w:rsidR="00200721" w:rsidRPr="00845A1C" w:rsidRDefault="00200721" w:rsidP="00872A07">
            <w:pPr>
              <w:keepNext/>
              <w:spacing w:before="120"/>
              <w:rPr>
                <w:rFonts w:cs="Arial"/>
                <w:i/>
                <w:szCs w:val="20"/>
                <w:lang w:eastAsia="fr-FR"/>
              </w:rPr>
            </w:pPr>
          </w:p>
          <w:p w14:paraId="1744C5B5" w14:textId="77777777" w:rsidR="00200721" w:rsidRPr="00845A1C" w:rsidRDefault="00200721" w:rsidP="00872A07">
            <w:pPr>
              <w:keepNext/>
              <w:spacing w:before="120"/>
              <w:rPr>
                <w:rFonts w:cs="Arial"/>
                <w:i/>
                <w:szCs w:val="20"/>
                <w:lang w:eastAsia="fr-FR"/>
              </w:rPr>
            </w:pPr>
            <w:r w:rsidRPr="00845A1C">
              <w:rPr>
                <w:rFonts w:cs="Arial"/>
                <w:i/>
                <w:szCs w:val="20"/>
                <w:lang w:eastAsia="fr-FR"/>
              </w:rPr>
              <w:t>A détailler…</w:t>
            </w:r>
          </w:p>
          <w:p w14:paraId="44616D99" w14:textId="77777777" w:rsidR="00200721" w:rsidRPr="00845A1C" w:rsidRDefault="00200721" w:rsidP="00872A07">
            <w:pPr>
              <w:keepNext/>
              <w:spacing w:before="120"/>
              <w:rPr>
                <w:rFonts w:cs="Arial"/>
                <w:b/>
                <w:szCs w:val="20"/>
                <w:lang w:eastAsia="fr-FR"/>
              </w:rPr>
            </w:pPr>
          </w:p>
          <w:p w14:paraId="68B64CF0" w14:textId="77777777" w:rsidR="00200721" w:rsidRPr="00845A1C" w:rsidRDefault="00200721" w:rsidP="00872A07">
            <w:pPr>
              <w:keepNext/>
              <w:spacing w:before="120"/>
              <w:rPr>
                <w:rFonts w:cs="Arial"/>
                <w:b/>
                <w:szCs w:val="20"/>
                <w:lang w:eastAsia="fr-FR"/>
              </w:rPr>
            </w:pPr>
          </w:p>
          <w:p w14:paraId="34B28288" w14:textId="77777777" w:rsidR="00200721" w:rsidRDefault="00200721" w:rsidP="00872A07">
            <w:pPr>
              <w:keepNext/>
              <w:spacing w:before="120"/>
              <w:rPr>
                <w:rFonts w:cs="Arial"/>
                <w:b/>
                <w:szCs w:val="20"/>
                <w:lang w:eastAsia="fr-FR"/>
              </w:rPr>
            </w:pPr>
          </w:p>
          <w:p w14:paraId="3F467219" w14:textId="77777777" w:rsidR="00200721" w:rsidRDefault="00200721" w:rsidP="00872A07">
            <w:pPr>
              <w:keepNext/>
              <w:spacing w:before="120"/>
              <w:rPr>
                <w:rFonts w:cs="Arial"/>
                <w:b/>
                <w:szCs w:val="20"/>
                <w:lang w:eastAsia="fr-FR"/>
              </w:rPr>
            </w:pPr>
          </w:p>
          <w:p w14:paraId="0C9408FE" w14:textId="71B5D434" w:rsidR="00200721" w:rsidRDefault="00200721" w:rsidP="00872A07">
            <w:pPr>
              <w:keepNext/>
              <w:spacing w:before="120"/>
              <w:rPr>
                <w:rFonts w:cs="Arial"/>
                <w:b/>
                <w:szCs w:val="20"/>
                <w:lang w:eastAsia="fr-FR"/>
              </w:rPr>
            </w:pPr>
          </w:p>
          <w:p w14:paraId="679ACCEB" w14:textId="77777777" w:rsidR="00E820D0" w:rsidRPr="00845A1C" w:rsidRDefault="00E820D0" w:rsidP="00872A07">
            <w:pPr>
              <w:keepNext/>
              <w:spacing w:before="120"/>
              <w:rPr>
                <w:rFonts w:cs="Arial"/>
                <w:b/>
                <w:szCs w:val="20"/>
                <w:lang w:eastAsia="fr-FR"/>
              </w:rPr>
            </w:pPr>
          </w:p>
          <w:p w14:paraId="2629BEEF" w14:textId="77777777" w:rsidR="00200721" w:rsidRPr="00845A1C" w:rsidRDefault="00200721" w:rsidP="00872A07">
            <w:pPr>
              <w:keepNext/>
              <w:spacing w:before="120"/>
              <w:rPr>
                <w:rFonts w:cs="Arial"/>
                <w:b/>
                <w:szCs w:val="20"/>
                <w:lang w:eastAsia="fr-FR"/>
              </w:rPr>
            </w:pPr>
          </w:p>
          <w:p w14:paraId="2A8E9551" w14:textId="77777777" w:rsidR="00200721" w:rsidRPr="00845A1C" w:rsidRDefault="00200721" w:rsidP="00872A07">
            <w:pPr>
              <w:keepNext/>
              <w:spacing w:before="120"/>
              <w:rPr>
                <w:rFonts w:cs="Arial"/>
                <w:b/>
                <w:szCs w:val="20"/>
                <w:lang w:eastAsia="fr-FR"/>
              </w:rPr>
            </w:pPr>
          </w:p>
          <w:p w14:paraId="3B030AA2" w14:textId="77777777" w:rsidR="00200721" w:rsidRPr="00845A1C" w:rsidRDefault="00200721" w:rsidP="00872A07">
            <w:pPr>
              <w:keepNext/>
              <w:spacing w:before="120"/>
              <w:rPr>
                <w:rFonts w:cs="Arial"/>
                <w:b/>
                <w:szCs w:val="20"/>
                <w:lang w:eastAsia="fr-FR"/>
              </w:rPr>
            </w:pPr>
          </w:p>
        </w:tc>
      </w:tr>
      <w:tr w:rsidR="00200721" w:rsidRPr="00845A1C" w14:paraId="10F3D569" w14:textId="77777777" w:rsidTr="00872A07">
        <w:tc>
          <w:tcPr>
            <w:tcW w:w="3793" w:type="dxa"/>
            <w:tcBorders>
              <w:left w:val="double" w:sz="4" w:space="0" w:color="auto"/>
            </w:tcBorders>
            <w:vAlign w:val="center"/>
          </w:tcPr>
          <w:p w14:paraId="054B24EA" w14:textId="77777777" w:rsidR="00200721" w:rsidRPr="00845A1C" w:rsidRDefault="00200721" w:rsidP="00872A07">
            <w:pPr>
              <w:keepNext/>
              <w:spacing w:before="120"/>
              <w:jc w:val="right"/>
              <w:rPr>
                <w:rFonts w:cs="Arial"/>
                <w:b/>
                <w:szCs w:val="20"/>
                <w:lang w:eastAsia="fr-FR"/>
              </w:rPr>
            </w:pPr>
            <w:r w:rsidRPr="00845A1C">
              <w:rPr>
                <w:rFonts w:cs="Arial"/>
                <w:b/>
                <w:szCs w:val="20"/>
                <w:lang w:eastAsia="fr-FR"/>
              </w:rPr>
              <w:t>Document de référence :</w:t>
            </w:r>
          </w:p>
        </w:tc>
        <w:tc>
          <w:tcPr>
            <w:tcW w:w="5209" w:type="dxa"/>
            <w:tcBorders>
              <w:right w:val="double" w:sz="4" w:space="0" w:color="auto"/>
            </w:tcBorders>
          </w:tcPr>
          <w:p w14:paraId="2ED3DDE1" w14:textId="77777777" w:rsidR="00200721" w:rsidRPr="00845A1C" w:rsidRDefault="00200721" w:rsidP="00872A07">
            <w:pPr>
              <w:keepNext/>
              <w:spacing w:before="120"/>
              <w:rPr>
                <w:rFonts w:cs="Arial"/>
                <w:b/>
                <w:szCs w:val="20"/>
                <w:lang w:eastAsia="fr-FR"/>
              </w:rPr>
            </w:pPr>
          </w:p>
        </w:tc>
      </w:tr>
      <w:tr w:rsidR="00200721" w:rsidRPr="00845A1C" w14:paraId="621E8280" w14:textId="77777777" w:rsidTr="00872A07">
        <w:tc>
          <w:tcPr>
            <w:tcW w:w="3793" w:type="dxa"/>
            <w:tcBorders>
              <w:left w:val="double" w:sz="4" w:space="0" w:color="auto"/>
              <w:bottom w:val="double" w:sz="4" w:space="0" w:color="auto"/>
            </w:tcBorders>
            <w:vAlign w:val="center"/>
          </w:tcPr>
          <w:p w14:paraId="754EDA5C" w14:textId="77777777" w:rsidR="00200721" w:rsidRPr="00845A1C" w:rsidRDefault="00200721" w:rsidP="00872A07">
            <w:pPr>
              <w:keepNext/>
              <w:spacing w:before="120"/>
              <w:jc w:val="right"/>
              <w:rPr>
                <w:rFonts w:cs="Arial"/>
                <w:b/>
                <w:szCs w:val="20"/>
                <w:lang w:eastAsia="fr-FR"/>
              </w:rPr>
            </w:pPr>
            <w:r w:rsidRPr="00845A1C">
              <w:rPr>
                <w:rFonts w:cs="Arial"/>
                <w:b/>
                <w:szCs w:val="20"/>
                <w:lang w:eastAsia="fr-FR"/>
              </w:rPr>
              <w:t>Paragraphe / page :</w:t>
            </w:r>
          </w:p>
        </w:tc>
        <w:tc>
          <w:tcPr>
            <w:tcW w:w="5209" w:type="dxa"/>
            <w:tcBorders>
              <w:bottom w:val="double" w:sz="4" w:space="0" w:color="auto"/>
              <w:right w:val="double" w:sz="4" w:space="0" w:color="auto"/>
            </w:tcBorders>
          </w:tcPr>
          <w:p w14:paraId="6D1BE49E" w14:textId="77777777" w:rsidR="00200721" w:rsidRPr="00845A1C" w:rsidRDefault="00200721" w:rsidP="00872A07">
            <w:pPr>
              <w:keepNext/>
              <w:spacing w:before="120"/>
              <w:rPr>
                <w:rFonts w:cs="Arial"/>
                <w:b/>
                <w:szCs w:val="20"/>
                <w:lang w:eastAsia="fr-FR"/>
              </w:rPr>
            </w:pPr>
          </w:p>
        </w:tc>
      </w:tr>
    </w:tbl>
    <w:p w14:paraId="7003DB96" w14:textId="06147A87" w:rsidR="00845A1C" w:rsidRDefault="00845A1C" w:rsidP="00200721">
      <w:pPr>
        <w:spacing w:after="0"/>
        <w:rPr>
          <w:rFonts w:eastAsia="Times New Roman" w:cs="Arial"/>
          <w:sz w:val="22"/>
          <w:szCs w:val="22"/>
          <w:lang w:eastAsia="fr-FR"/>
        </w:rPr>
      </w:pPr>
    </w:p>
    <w:tbl>
      <w:tblPr>
        <w:tblStyle w:val="Grilledutableau1"/>
        <w:tblW w:w="0" w:type="auto"/>
        <w:tblInd w:w="284" w:type="dxa"/>
        <w:tblLook w:val="04A0" w:firstRow="1" w:lastRow="0" w:firstColumn="1" w:lastColumn="0" w:noHBand="0" w:noVBand="1"/>
      </w:tblPr>
      <w:tblGrid>
        <w:gridCol w:w="3723"/>
        <w:gridCol w:w="5033"/>
      </w:tblGrid>
      <w:tr w:rsidR="00200721" w:rsidRPr="00845A1C" w14:paraId="17A25982" w14:textId="77777777" w:rsidTr="00E820D0">
        <w:tc>
          <w:tcPr>
            <w:tcW w:w="8756" w:type="dxa"/>
            <w:gridSpan w:val="2"/>
            <w:tcBorders>
              <w:top w:val="double" w:sz="4" w:space="0" w:color="auto"/>
              <w:left w:val="double" w:sz="4" w:space="0" w:color="auto"/>
              <w:right w:val="double" w:sz="4" w:space="0" w:color="auto"/>
            </w:tcBorders>
          </w:tcPr>
          <w:p w14:paraId="368055D5" w14:textId="69698068" w:rsidR="00200721" w:rsidRPr="00845A1C" w:rsidRDefault="00200721" w:rsidP="00872A07">
            <w:pPr>
              <w:keepNext/>
              <w:spacing w:before="120"/>
              <w:rPr>
                <w:rFonts w:cs="Arial"/>
                <w:b/>
                <w:i/>
                <w:szCs w:val="20"/>
                <w:lang w:eastAsia="fr-FR"/>
              </w:rPr>
            </w:pPr>
            <w:r w:rsidRPr="00845A1C">
              <w:rPr>
                <w:rFonts w:cs="Arial"/>
                <w:b/>
                <w:i/>
                <w:szCs w:val="20"/>
                <w:lang w:eastAsia="fr-FR"/>
              </w:rPr>
              <w:lastRenderedPageBreak/>
              <w:t xml:space="preserve">Exigence </w:t>
            </w:r>
            <w:r>
              <w:rPr>
                <w:rFonts w:cs="Arial"/>
                <w:b/>
                <w:i/>
                <w:szCs w:val="20"/>
                <w:lang w:eastAsia="fr-FR"/>
              </w:rPr>
              <w:t>7</w:t>
            </w:r>
            <w:r w:rsidRPr="00845A1C">
              <w:rPr>
                <w:rFonts w:cs="Arial"/>
                <w:b/>
                <w:i/>
                <w:szCs w:val="20"/>
                <w:lang w:eastAsia="fr-FR"/>
              </w:rPr>
              <w:t> </w:t>
            </w:r>
            <w:r w:rsidRPr="00C74DE7">
              <w:rPr>
                <w:rFonts w:cs="Arial"/>
                <w:i/>
                <w:szCs w:val="20"/>
                <w:lang w:eastAsia="fr-FR"/>
              </w:rPr>
              <w:t>(2% de la note finale) :</w:t>
            </w:r>
            <w:r w:rsidRPr="00845A1C">
              <w:rPr>
                <w:rFonts w:cs="Arial"/>
                <w:b/>
                <w:i/>
                <w:szCs w:val="20"/>
                <w:lang w:eastAsia="fr-FR"/>
              </w:rPr>
              <w:t xml:space="preserve"> </w:t>
            </w:r>
          </w:p>
          <w:p w14:paraId="28E85126" w14:textId="77777777" w:rsidR="00200721" w:rsidRDefault="00200721" w:rsidP="00200721">
            <w:pPr>
              <w:spacing w:after="0"/>
              <w:rPr>
                <w:lang w:eastAsia="fr-FR"/>
              </w:rPr>
            </w:pPr>
            <w:r w:rsidRPr="00340C67">
              <w:rPr>
                <w:lang w:eastAsia="fr-FR"/>
              </w:rPr>
              <w:t xml:space="preserve">Le titulaire propose dans son offre une méthodologie de déploiement des numéros intelligents </w:t>
            </w:r>
            <w:r w:rsidRPr="00386023">
              <w:rPr>
                <w:lang w:eastAsia="fr-FR"/>
              </w:rPr>
              <w:t>:</w:t>
            </w:r>
          </w:p>
          <w:p w14:paraId="737DE277" w14:textId="77777777" w:rsidR="00200721" w:rsidRDefault="00200721" w:rsidP="00200721">
            <w:pPr>
              <w:pStyle w:val="StyleMP-puces"/>
              <w:spacing w:after="0"/>
              <w:ind w:left="714" w:hanging="357"/>
            </w:pPr>
            <w:r w:rsidRPr="00340C67">
              <w:t>Pas de construction de nouveaux numéros en remplacement des existants au lancement du marché</w:t>
            </w:r>
          </w:p>
          <w:p w14:paraId="3F65E0E6" w14:textId="77777777" w:rsidR="00200721" w:rsidRDefault="00200721" w:rsidP="00200721">
            <w:pPr>
              <w:pStyle w:val="StyleMP-puces"/>
              <w:spacing w:after="0"/>
              <w:ind w:left="714" w:hanging="357"/>
            </w:pPr>
            <w:r w:rsidRPr="00340C67">
              <w:t>Portabilités des services sans coupure et en HNO (heures non ouvrées)</w:t>
            </w:r>
          </w:p>
          <w:p w14:paraId="4271A029" w14:textId="77777777" w:rsidR="00200721" w:rsidRDefault="00200721" w:rsidP="00200721">
            <w:pPr>
              <w:pStyle w:val="StyleMP-puces"/>
              <w:spacing w:after="0"/>
              <w:ind w:left="714" w:hanging="357"/>
            </w:pPr>
            <w:r w:rsidRPr="00340C67">
              <w:t>Les tâches incombant à chaque acteur du projet défini :</w:t>
            </w:r>
          </w:p>
          <w:p w14:paraId="1C1A1F1C" w14:textId="77777777" w:rsidR="00200721" w:rsidRDefault="00200721" w:rsidP="00200721">
            <w:pPr>
              <w:pStyle w:val="conformit"/>
              <w:numPr>
                <w:ilvl w:val="1"/>
                <w:numId w:val="69"/>
              </w:numPr>
              <w:spacing w:before="0" w:after="0"/>
              <w:ind w:left="924" w:hanging="357"/>
              <w:rPr>
                <w:szCs w:val="20"/>
              </w:rPr>
            </w:pPr>
            <w:r w:rsidRPr="00340C67">
              <w:rPr>
                <w:szCs w:val="20"/>
              </w:rPr>
              <w:t>Ressources ASP</w:t>
            </w:r>
          </w:p>
          <w:p w14:paraId="31284353" w14:textId="77777777" w:rsidR="00200721" w:rsidRDefault="00200721" w:rsidP="00200721">
            <w:pPr>
              <w:pStyle w:val="conformit"/>
              <w:numPr>
                <w:ilvl w:val="1"/>
                <w:numId w:val="69"/>
              </w:numPr>
              <w:spacing w:before="0" w:after="0"/>
              <w:ind w:left="924" w:hanging="357"/>
              <w:rPr>
                <w:szCs w:val="20"/>
              </w:rPr>
            </w:pPr>
            <w:r w:rsidRPr="00340C67">
              <w:rPr>
                <w:szCs w:val="20"/>
              </w:rPr>
              <w:t>Ressources Opérateur</w:t>
            </w:r>
          </w:p>
          <w:p w14:paraId="70AB8BEF" w14:textId="77777777" w:rsidR="00200721" w:rsidRDefault="00200721" w:rsidP="00200721">
            <w:pPr>
              <w:pStyle w:val="StyleMP-puces"/>
              <w:spacing w:after="0"/>
              <w:ind w:left="714" w:hanging="357"/>
            </w:pPr>
            <w:r w:rsidRPr="00340C67">
              <w:t>Les points de validation, les jalons et le chemin critique</w:t>
            </w:r>
            <w:r>
              <w:t> :</w:t>
            </w:r>
          </w:p>
          <w:p w14:paraId="0024464A" w14:textId="77777777" w:rsidR="00200721" w:rsidRDefault="00200721" w:rsidP="00200721">
            <w:pPr>
              <w:pStyle w:val="conformit"/>
              <w:numPr>
                <w:ilvl w:val="1"/>
                <w:numId w:val="69"/>
              </w:numPr>
              <w:spacing w:before="0" w:after="0"/>
              <w:ind w:left="924" w:hanging="357"/>
              <w:rPr>
                <w:szCs w:val="20"/>
              </w:rPr>
            </w:pPr>
            <w:r w:rsidRPr="00340C67">
              <w:rPr>
                <w:szCs w:val="20"/>
              </w:rPr>
              <w:t>Tests et recette des accès et modalités des tests (montage en parallèle…etc.)</w:t>
            </w:r>
          </w:p>
          <w:p w14:paraId="0AA93F1B" w14:textId="77777777" w:rsidR="00200721" w:rsidRPr="00340C67" w:rsidRDefault="00200721" w:rsidP="00200721">
            <w:pPr>
              <w:pStyle w:val="conformit"/>
              <w:numPr>
                <w:ilvl w:val="1"/>
                <w:numId w:val="69"/>
              </w:numPr>
              <w:spacing w:before="0" w:after="0"/>
              <w:ind w:left="924" w:hanging="357"/>
            </w:pPr>
            <w:r w:rsidRPr="00340C67">
              <w:rPr>
                <w:szCs w:val="20"/>
              </w:rPr>
              <w:t>Procédure de bascule</w:t>
            </w:r>
          </w:p>
          <w:p w14:paraId="19E6A775" w14:textId="77777777" w:rsidR="00200721" w:rsidRDefault="00200721" w:rsidP="00200721">
            <w:pPr>
              <w:pStyle w:val="conformit"/>
              <w:spacing w:before="0" w:after="0"/>
            </w:pPr>
            <w:r w:rsidRPr="00340C67">
              <w:t>Il montre, à travers un planning détaillé, cette organisation, et particulièrement :</w:t>
            </w:r>
          </w:p>
          <w:p w14:paraId="40B301A5" w14:textId="77777777" w:rsidR="00200721" w:rsidRDefault="00200721" w:rsidP="00200721">
            <w:pPr>
              <w:pStyle w:val="StyleMP-puces"/>
              <w:spacing w:after="0"/>
              <w:ind w:left="714" w:hanging="357"/>
            </w:pPr>
            <w:r w:rsidRPr="00340C67">
              <w:t>Les tâches incombant à chaque acteur du projet défini (personnel interne, intervention de personne tierce</w:t>
            </w:r>
            <w:r>
              <w:t xml:space="preserve"> et</w:t>
            </w:r>
            <w:r w:rsidRPr="00340C67">
              <w:t xml:space="preserve"> représentant de l'ASP)</w:t>
            </w:r>
          </w:p>
          <w:p w14:paraId="2E52F2D8" w14:textId="77777777" w:rsidR="00200721" w:rsidRDefault="00200721" w:rsidP="00200721">
            <w:pPr>
              <w:pStyle w:val="StyleMP-puces"/>
              <w:spacing w:after="0"/>
            </w:pPr>
            <w:r>
              <w:t>Les points de validation, les jalons et le chemin critique</w:t>
            </w:r>
          </w:p>
          <w:p w14:paraId="3F3B06CF" w14:textId="77777777" w:rsidR="00200721" w:rsidRDefault="00200721" w:rsidP="00200721">
            <w:pPr>
              <w:pStyle w:val="StyleMP-puces"/>
              <w:spacing w:after="0"/>
            </w:pPr>
            <w:r>
              <w:t>Les phases critiques et les points de retour arrière en cas de dysfonctionnement dans le déploiement</w:t>
            </w:r>
          </w:p>
          <w:p w14:paraId="568111D5" w14:textId="77777777" w:rsidR="00200721" w:rsidRDefault="00200721" w:rsidP="00200721">
            <w:pPr>
              <w:spacing w:after="0"/>
            </w:pPr>
            <w:r w:rsidRPr="004F7F76">
              <w:t xml:space="preserve">La prestation initiale de mise en œuvre intègre a minima un accompagnement pour la reprise </w:t>
            </w:r>
            <w:r w:rsidRPr="003A448F">
              <w:t>de 3 SVI (programmations telles que présentées en exemple dans les exigences 16 &amp; 17)</w:t>
            </w:r>
          </w:p>
          <w:p w14:paraId="7235DE69" w14:textId="30960207" w:rsidR="00200721" w:rsidRPr="00845A1C" w:rsidRDefault="00200721" w:rsidP="00200721">
            <w:pPr>
              <w:keepNext/>
              <w:spacing w:before="120"/>
              <w:rPr>
                <w:rFonts w:cs="Arial"/>
                <w:b/>
                <w:szCs w:val="20"/>
                <w:lang w:eastAsia="fr-FR"/>
              </w:rPr>
            </w:pPr>
            <w:r w:rsidRPr="003A448F">
              <w:rPr>
                <w:rFonts w:cs="Arial"/>
                <w:szCs w:val="20"/>
                <w:lang w:eastAsia="fr-FR"/>
              </w:rPr>
              <w:t>(§ 2.</w:t>
            </w:r>
            <w:r>
              <w:rPr>
                <w:rFonts w:cs="Arial"/>
                <w:szCs w:val="20"/>
                <w:lang w:eastAsia="fr-FR"/>
              </w:rPr>
              <w:t>4</w:t>
            </w:r>
            <w:r w:rsidRPr="003A448F">
              <w:rPr>
                <w:rFonts w:cs="Arial"/>
                <w:szCs w:val="20"/>
                <w:lang w:eastAsia="fr-FR"/>
              </w:rPr>
              <w:t>.2 du CCTP)</w:t>
            </w:r>
          </w:p>
        </w:tc>
      </w:tr>
      <w:tr w:rsidR="00200721" w:rsidRPr="00845A1C" w14:paraId="055AC2FE" w14:textId="77777777" w:rsidTr="00E820D0">
        <w:tc>
          <w:tcPr>
            <w:tcW w:w="8756" w:type="dxa"/>
            <w:gridSpan w:val="2"/>
            <w:tcBorders>
              <w:left w:val="double" w:sz="4" w:space="0" w:color="auto"/>
              <w:right w:val="double" w:sz="4" w:space="0" w:color="auto"/>
            </w:tcBorders>
          </w:tcPr>
          <w:p w14:paraId="4A509157" w14:textId="77777777" w:rsidR="00200721" w:rsidRPr="00845A1C" w:rsidRDefault="00200721" w:rsidP="00872A07">
            <w:pPr>
              <w:keepNext/>
              <w:spacing w:before="120"/>
              <w:rPr>
                <w:rFonts w:cs="Arial"/>
                <w:i/>
                <w:szCs w:val="20"/>
                <w:lang w:eastAsia="fr-FR"/>
              </w:rPr>
            </w:pPr>
          </w:p>
          <w:p w14:paraId="0FE48A87" w14:textId="77777777" w:rsidR="00200721" w:rsidRPr="00845A1C" w:rsidRDefault="00200721" w:rsidP="00872A07">
            <w:pPr>
              <w:keepNext/>
              <w:spacing w:before="120"/>
              <w:rPr>
                <w:rFonts w:cs="Arial"/>
                <w:i/>
                <w:szCs w:val="20"/>
                <w:lang w:eastAsia="fr-FR"/>
              </w:rPr>
            </w:pPr>
            <w:r w:rsidRPr="00845A1C">
              <w:rPr>
                <w:rFonts w:cs="Arial"/>
                <w:i/>
                <w:szCs w:val="20"/>
                <w:lang w:eastAsia="fr-FR"/>
              </w:rPr>
              <w:t>A détailler…</w:t>
            </w:r>
          </w:p>
          <w:p w14:paraId="4DA3214D" w14:textId="77777777" w:rsidR="00200721" w:rsidRPr="00845A1C" w:rsidRDefault="00200721" w:rsidP="00872A07">
            <w:pPr>
              <w:keepNext/>
              <w:spacing w:before="120"/>
              <w:rPr>
                <w:rFonts w:cs="Arial"/>
                <w:b/>
                <w:szCs w:val="20"/>
                <w:lang w:eastAsia="fr-FR"/>
              </w:rPr>
            </w:pPr>
          </w:p>
          <w:p w14:paraId="06417306" w14:textId="77777777" w:rsidR="00200721" w:rsidRPr="00845A1C" w:rsidRDefault="00200721" w:rsidP="00872A07">
            <w:pPr>
              <w:keepNext/>
              <w:spacing w:before="120"/>
              <w:rPr>
                <w:rFonts w:cs="Arial"/>
                <w:b/>
                <w:szCs w:val="20"/>
                <w:lang w:eastAsia="fr-FR"/>
              </w:rPr>
            </w:pPr>
          </w:p>
          <w:p w14:paraId="17E65DD0" w14:textId="77777777" w:rsidR="00200721" w:rsidRDefault="00200721" w:rsidP="00872A07">
            <w:pPr>
              <w:keepNext/>
              <w:spacing w:before="120"/>
              <w:rPr>
                <w:rFonts w:cs="Arial"/>
                <w:b/>
                <w:szCs w:val="20"/>
                <w:lang w:eastAsia="fr-FR"/>
              </w:rPr>
            </w:pPr>
          </w:p>
          <w:p w14:paraId="7BA9A39D" w14:textId="1BADC4F9" w:rsidR="00200721" w:rsidRDefault="00200721" w:rsidP="00872A07">
            <w:pPr>
              <w:keepNext/>
              <w:spacing w:before="120"/>
              <w:rPr>
                <w:rFonts w:cs="Arial"/>
                <w:b/>
                <w:szCs w:val="20"/>
                <w:lang w:eastAsia="fr-FR"/>
              </w:rPr>
            </w:pPr>
          </w:p>
          <w:p w14:paraId="746A4411" w14:textId="2BC2488C" w:rsidR="00E820D0" w:rsidRDefault="00E820D0" w:rsidP="00872A07">
            <w:pPr>
              <w:keepNext/>
              <w:spacing w:before="120"/>
              <w:rPr>
                <w:rFonts w:cs="Arial"/>
                <w:b/>
                <w:szCs w:val="20"/>
                <w:lang w:eastAsia="fr-FR"/>
              </w:rPr>
            </w:pPr>
          </w:p>
          <w:p w14:paraId="5765ECD0" w14:textId="7C3ACC1D" w:rsidR="00E820D0" w:rsidRDefault="00E820D0" w:rsidP="00872A07">
            <w:pPr>
              <w:keepNext/>
              <w:spacing w:before="120"/>
              <w:rPr>
                <w:rFonts w:cs="Arial"/>
                <w:b/>
                <w:szCs w:val="20"/>
                <w:lang w:eastAsia="fr-FR"/>
              </w:rPr>
            </w:pPr>
          </w:p>
          <w:p w14:paraId="76B56B98" w14:textId="28ED9830" w:rsidR="00E820D0" w:rsidRDefault="00E820D0" w:rsidP="00872A07">
            <w:pPr>
              <w:keepNext/>
              <w:spacing w:before="120"/>
              <w:rPr>
                <w:rFonts w:cs="Arial"/>
                <w:b/>
                <w:szCs w:val="20"/>
                <w:lang w:eastAsia="fr-FR"/>
              </w:rPr>
            </w:pPr>
          </w:p>
          <w:p w14:paraId="3DF4278E" w14:textId="5A9E3C50" w:rsidR="00E820D0" w:rsidRDefault="00E820D0" w:rsidP="00872A07">
            <w:pPr>
              <w:keepNext/>
              <w:spacing w:before="120"/>
              <w:rPr>
                <w:rFonts w:cs="Arial"/>
                <w:b/>
                <w:szCs w:val="20"/>
                <w:lang w:eastAsia="fr-FR"/>
              </w:rPr>
            </w:pPr>
          </w:p>
          <w:p w14:paraId="037CBF14" w14:textId="63BB18F6" w:rsidR="00E820D0" w:rsidRDefault="00E820D0" w:rsidP="00872A07">
            <w:pPr>
              <w:keepNext/>
              <w:spacing w:before="120"/>
              <w:rPr>
                <w:rFonts w:cs="Arial"/>
                <w:b/>
                <w:szCs w:val="20"/>
                <w:lang w:eastAsia="fr-FR"/>
              </w:rPr>
            </w:pPr>
          </w:p>
          <w:p w14:paraId="1BB98623" w14:textId="375BAE5A" w:rsidR="00E820D0" w:rsidRDefault="00E820D0" w:rsidP="00872A07">
            <w:pPr>
              <w:keepNext/>
              <w:spacing w:before="120"/>
              <w:rPr>
                <w:rFonts w:cs="Arial"/>
                <w:b/>
                <w:szCs w:val="20"/>
                <w:lang w:eastAsia="fr-FR"/>
              </w:rPr>
            </w:pPr>
          </w:p>
          <w:p w14:paraId="533C9107" w14:textId="5594ADAE" w:rsidR="00E820D0" w:rsidRDefault="00E820D0" w:rsidP="00872A07">
            <w:pPr>
              <w:keepNext/>
              <w:spacing w:before="120"/>
              <w:rPr>
                <w:rFonts w:cs="Arial"/>
                <w:b/>
                <w:szCs w:val="20"/>
                <w:lang w:eastAsia="fr-FR"/>
              </w:rPr>
            </w:pPr>
          </w:p>
          <w:p w14:paraId="43D7DAE1" w14:textId="4AF4CE71" w:rsidR="00E820D0" w:rsidRDefault="00E820D0" w:rsidP="00872A07">
            <w:pPr>
              <w:keepNext/>
              <w:spacing w:before="120"/>
              <w:rPr>
                <w:rFonts w:cs="Arial"/>
                <w:b/>
                <w:szCs w:val="20"/>
                <w:lang w:eastAsia="fr-FR"/>
              </w:rPr>
            </w:pPr>
          </w:p>
          <w:p w14:paraId="2CA0A3B0" w14:textId="29B45A3A" w:rsidR="00E820D0" w:rsidRDefault="00E820D0" w:rsidP="00872A07">
            <w:pPr>
              <w:keepNext/>
              <w:spacing w:before="120"/>
              <w:rPr>
                <w:rFonts w:cs="Arial"/>
                <w:b/>
                <w:szCs w:val="20"/>
                <w:lang w:eastAsia="fr-FR"/>
              </w:rPr>
            </w:pPr>
          </w:p>
          <w:p w14:paraId="06F61AE5" w14:textId="2A728308" w:rsidR="00E820D0" w:rsidRDefault="00E820D0" w:rsidP="00872A07">
            <w:pPr>
              <w:keepNext/>
              <w:spacing w:before="120"/>
              <w:rPr>
                <w:rFonts w:cs="Arial"/>
                <w:b/>
                <w:szCs w:val="20"/>
                <w:lang w:eastAsia="fr-FR"/>
              </w:rPr>
            </w:pPr>
          </w:p>
          <w:p w14:paraId="0A3FD666" w14:textId="77777777" w:rsidR="00E820D0" w:rsidRDefault="00E820D0" w:rsidP="00872A07">
            <w:pPr>
              <w:keepNext/>
              <w:spacing w:before="120"/>
              <w:rPr>
                <w:rFonts w:cs="Arial"/>
                <w:b/>
                <w:szCs w:val="20"/>
                <w:lang w:eastAsia="fr-FR"/>
              </w:rPr>
            </w:pPr>
          </w:p>
          <w:p w14:paraId="35F6C0F0" w14:textId="77777777" w:rsidR="00200721" w:rsidRPr="00845A1C" w:rsidRDefault="00200721" w:rsidP="00872A07">
            <w:pPr>
              <w:keepNext/>
              <w:spacing w:before="120"/>
              <w:rPr>
                <w:rFonts w:cs="Arial"/>
                <w:b/>
                <w:szCs w:val="20"/>
                <w:lang w:eastAsia="fr-FR"/>
              </w:rPr>
            </w:pPr>
          </w:p>
          <w:p w14:paraId="56547740" w14:textId="77777777" w:rsidR="00200721" w:rsidRPr="00845A1C" w:rsidRDefault="00200721" w:rsidP="00872A07">
            <w:pPr>
              <w:keepNext/>
              <w:spacing w:before="120"/>
              <w:rPr>
                <w:rFonts w:cs="Arial"/>
                <w:b/>
                <w:szCs w:val="20"/>
                <w:lang w:eastAsia="fr-FR"/>
              </w:rPr>
            </w:pPr>
          </w:p>
          <w:p w14:paraId="016FB7B5" w14:textId="77777777" w:rsidR="00200721" w:rsidRPr="00845A1C" w:rsidRDefault="00200721" w:rsidP="00872A07">
            <w:pPr>
              <w:keepNext/>
              <w:spacing w:before="120"/>
              <w:rPr>
                <w:rFonts w:cs="Arial"/>
                <w:b/>
                <w:szCs w:val="20"/>
                <w:lang w:eastAsia="fr-FR"/>
              </w:rPr>
            </w:pPr>
          </w:p>
          <w:p w14:paraId="35E74BFC" w14:textId="77777777" w:rsidR="00200721" w:rsidRPr="00845A1C" w:rsidRDefault="00200721" w:rsidP="00872A07">
            <w:pPr>
              <w:keepNext/>
              <w:spacing w:before="120"/>
              <w:rPr>
                <w:rFonts w:cs="Arial"/>
                <w:b/>
                <w:szCs w:val="20"/>
                <w:lang w:eastAsia="fr-FR"/>
              </w:rPr>
            </w:pPr>
          </w:p>
        </w:tc>
      </w:tr>
      <w:tr w:rsidR="00200721" w:rsidRPr="00845A1C" w14:paraId="40C0F611" w14:textId="77777777" w:rsidTr="00E820D0">
        <w:tc>
          <w:tcPr>
            <w:tcW w:w="3723" w:type="dxa"/>
            <w:tcBorders>
              <w:left w:val="double" w:sz="4" w:space="0" w:color="auto"/>
            </w:tcBorders>
            <w:vAlign w:val="center"/>
          </w:tcPr>
          <w:p w14:paraId="05F72AF2" w14:textId="77777777" w:rsidR="00200721" w:rsidRPr="00845A1C" w:rsidRDefault="00200721" w:rsidP="00872A07">
            <w:pPr>
              <w:keepNext/>
              <w:spacing w:before="120"/>
              <w:jc w:val="right"/>
              <w:rPr>
                <w:rFonts w:cs="Arial"/>
                <w:b/>
                <w:szCs w:val="20"/>
                <w:lang w:eastAsia="fr-FR"/>
              </w:rPr>
            </w:pPr>
            <w:r w:rsidRPr="00845A1C">
              <w:rPr>
                <w:rFonts w:cs="Arial"/>
                <w:b/>
                <w:szCs w:val="20"/>
                <w:lang w:eastAsia="fr-FR"/>
              </w:rPr>
              <w:t>Document de référence :</w:t>
            </w:r>
          </w:p>
        </w:tc>
        <w:tc>
          <w:tcPr>
            <w:tcW w:w="5033" w:type="dxa"/>
            <w:tcBorders>
              <w:right w:val="double" w:sz="4" w:space="0" w:color="auto"/>
            </w:tcBorders>
          </w:tcPr>
          <w:p w14:paraId="763740E1" w14:textId="77777777" w:rsidR="00200721" w:rsidRPr="00845A1C" w:rsidRDefault="00200721" w:rsidP="00872A07">
            <w:pPr>
              <w:keepNext/>
              <w:spacing w:before="120"/>
              <w:rPr>
                <w:rFonts w:cs="Arial"/>
                <w:b/>
                <w:szCs w:val="20"/>
                <w:lang w:eastAsia="fr-FR"/>
              </w:rPr>
            </w:pPr>
          </w:p>
        </w:tc>
      </w:tr>
      <w:tr w:rsidR="00200721" w:rsidRPr="00845A1C" w14:paraId="0D625A06" w14:textId="77777777" w:rsidTr="00E820D0">
        <w:tc>
          <w:tcPr>
            <w:tcW w:w="3723" w:type="dxa"/>
            <w:tcBorders>
              <w:left w:val="double" w:sz="4" w:space="0" w:color="auto"/>
              <w:bottom w:val="double" w:sz="4" w:space="0" w:color="auto"/>
            </w:tcBorders>
            <w:vAlign w:val="center"/>
          </w:tcPr>
          <w:p w14:paraId="45ACCD9B" w14:textId="77777777" w:rsidR="00200721" w:rsidRPr="00845A1C" w:rsidRDefault="00200721" w:rsidP="00872A07">
            <w:pPr>
              <w:keepNext/>
              <w:spacing w:before="120"/>
              <w:jc w:val="right"/>
              <w:rPr>
                <w:rFonts w:cs="Arial"/>
                <w:b/>
                <w:szCs w:val="20"/>
                <w:lang w:eastAsia="fr-FR"/>
              </w:rPr>
            </w:pPr>
            <w:r w:rsidRPr="00845A1C">
              <w:rPr>
                <w:rFonts w:cs="Arial"/>
                <w:b/>
                <w:szCs w:val="20"/>
                <w:lang w:eastAsia="fr-FR"/>
              </w:rPr>
              <w:t>Paragraphe / page :</w:t>
            </w:r>
          </w:p>
        </w:tc>
        <w:tc>
          <w:tcPr>
            <w:tcW w:w="5033" w:type="dxa"/>
            <w:tcBorders>
              <w:bottom w:val="double" w:sz="4" w:space="0" w:color="auto"/>
              <w:right w:val="double" w:sz="4" w:space="0" w:color="auto"/>
            </w:tcBorders>
          </w:tcPr>
          <w:p w14:paraId="11588E93" w14:textId="77777777" w:rsidR="00200721" w:rsidRPr="00845A1C" w:rsidRDefault="00200721" w:rsidP="00872A07">
            <w:pPr>
              <w:keepNext/>
              <w:spacing w:before="120"/>
              <w:rPr>
                <w:rFonts w:cs="Arial"/>
                <w:b/>
                <w:szCs w:val="20"/>
                <w:lang w:eastAsia="fr-FR"/>
              </w:rPr>
            </w:pPr>
          </w:p>
        </w:tc>
      </w:tr>
    </w:tbl>
    <w:p w14:paraId="5C1F43FE" w14:textId="112449A3" w:rsidR="00200721" w:rsidRDefault="00200721" w:rsidP="00845A1C">
      <w:pPr>
        <w:spacing w:after="0"/>
        <w:ind w:left="284"/>
        <w:rPr>
          <w:rFonts w:eastAsia="Times New Roman" w:cs="Arial"/>
          <w:sz w:val="22"/>
          <w:szCs w:val="22"/>
          <w:u w:val="single"/>
          <w:lang w:eastAsia="fr-FR"/>
        </w:rPr>
      </w:pPr>
    </w:p>
    <w:tbl>
      <w:tblPr>
        <w:tblStyle w:val="Grilledutableau1"/>
        <w:tblW w:w="0" w:type="auto"/>
        <w:tblInd w:w="284" w:type="dxa"/>
        <w:tblLook w:val="04A0" w:firstRow="1" w:lastRow="0" w:firstColumn="1" w:lastColumn="0" w:noHBand="0" w:noVBand="1"/>
      </w:tblPr>
      <w:tblGrid>
        <w:gridCol w:w="3719"/>
        <w:gridCol w:w="5037"/>
      </w:tblGrid>
      <w:tr w:rsidR="00200721" w:rsidRPr="00845A1C" w14:paraId="57879A8B" w14:textId="77777777" w:rsidTr="00872A07">
        <w:tc>
          <w:tcPr>
            <w:tcW w:w="9002" w:type="dxa"/>
            <w:gridSpan w:val="2"/>
            <w:tcBorders>
              <w:top w:val="double" w:sz="4" w:space="0" w:color="auto"/>
              <w:left w:val="double" w:sz="4" w:space="0" w:color="auto"/>
              <w:right w:val="double" w:sz="4" w:space="0" w:color="auto"/>
            </w:tcBorders>
          </w:tcPr>
          <w:p w14:paraId="10182EA9" w14:textId="221040E2" w:rsidR="00200721" w:rsidRPr="00845A1C" w:rsidRDefault="00200721" w:rsidP="00872A07">
            <w:pPr>
              <w:keepNext/>
              <w:spacing w:before="120"/>
              <w:rPr>
                <w:rFonts w:cs="Arial"/>
                <w:b/>
                <w:i/>
                <w:szCs w:val="20"/>
                <w:lang w:eastAsia="fr-FR"/>
              </w:rPr>
            </w:pPr>
            <w:r w:rsidRPr="00845A1C">
              <w:rPr>
                <w:rFonts w:cs="Arial"/>
                <w:b/>
                <w:i/>
                <w:szCs w:val="20"/>
                <w:lang w:eastAsia="fr-FR"/>
              </w:rPr>
              <w:lastRenderedPageBreak/>
              <w:t xml:space="preserve">Exigence </w:t>
            </w:r>
            <w:r w:rsidR="008A3292">
              <w:rPr>
                <w:rFonts w:cs="Arial"/>
                <w:b/>
                <w:i/>
                <w:szCs w:val="20"/>
                <w:lang w:eastAsia="fr-FR"/>
              </w:rPr>
              <w:t>13</w:t>
            </w:r>
            <w:r w:rsidRPr="00845A1C">
              <w:rPr>
                <w:rFonts w:cs="Arial"/>
                <w:b/>
                <w:i/>
                <w:szCs w:val="20"/>
                <w:lang w:eastAsia="fr-FR"/>
              </w:rPr>
              <w:t> </w:t>
            </w:r>
            <w:r w:rsidRPr="00C74DE7">
              <w:rPr>
                <w:rFonts w:cs="Arial"/>
                <w:i/>
                <w:szCs w:val="20"/>
                <w:lang w:eastAsia="fr-FR"/>
              </w:rPr>
              <w:t>(2% de la note finale) :</w:t>
            </w:r>
            <w:r w:rsidRPr="00845A1C">
              <w:rPr>
                <w:rFonts w:cs="Arial"/>
                <w:b/>
                <w:i/>
                <w:szCs w:val="20"/>
                <w:lang w:eastAsia="fr-FR"/>
              </w:rPr>
              <w:t xml:space="preserve"> </w:t>
            </w:r>
          </w:p>
          <w:p w14:paraId="135F51AB" w14:textId="77777777" w:rsidR="008A3292" w:rsidRDefault="008A3292" w:rsidP="008A3292">
            <w:pPr>
              <w:pStyle w:val="StyleMP-puces"/>
              <w:numPr>
                <w:ilvl w:val="0"/>
                <w:numId w:val="0"/>
              </w:numPr>
              <w:spacing w:after="0"/>
            </w:pPr>
            <w:r>
              <w:t>Les conditions de portage des numéros et coûts associés, doivent être précisés et notamment :</w:t>
            </w:r>
          </w:p>
          <w:p w14:paraId="4ACCC218" w14:textId="77777777" w:rsidR="008A3292" w:rsidRDefault="008A3292" w:rsidP="008A3292">
            <w:pPr>
              <w:pStyle w:val="StyleMP-puces"/>
              <w:spacing w:after="0"/>
            </w:pPr>
            <w:r>
              <w:t xml:space="preserve">Les modalités administratives de basculement d’un opérateur vers un autre (procédures) </w:t>
            </w:r>
          </w:p>
          <w:p w14:paraId="2C3EFCAB" w14:textId="77777777" w:rsidR="008A3292" w:rsidRDefault="008A3292" w:rsidP="008A3292">
            <w:pPr>
              <w:pStyle w:val="StyleMP-puces"/>
              <w:spacing w:after="0"/>
            </w:pPr>
            <w:r>
              <w:t xml:space="preserve">Les modalités et contraintes techniques </w:t>
            </w:r>
          </w:p>
          <w:p w14:paraId="076FFFD2" w14:textId="77777777" w:rsidR="008A3292" w:rsidRDefault="008A3292" w:rsidP="008A3292">
            <w:pPr>
              <w:pStyle w:val="StyleMP-puces"/>
              <w:spacing w:after="0"/>
            </w:pPr>
            <w:r>
              <w:t>La capacité de migration en 30 minutes (heures non ouvrées, avant 8h00 ou après 18h30) afin que les appelants ne soient pas impactés</w:t>
            </w:r>
          </w:p>
          <w:p w14:paraId="6EB5CAA4" w14:textId="77777777" w:rsidR="008A3292" w:rsidRDefault="008A3292" w:rsidP="008A3292">
            <w:pPr>
              <w:pStyle w:val="StyleMP-puces"/>
              <w:spacing w:after="0"/>
            </w:pPr>
            <w:r>
              <w:t xml:space="preserve">Les délais de mise en place conformément à la demande de l'ASP </w:t>
            </w:r>
            <w:r w:rsidRPr="0035067E">
              <w:t>(§ 2.4.</w:t>
            </w:r>
            <w:r>
              <w:t>1</w:t>
            </w:r>
            <w:r w:rsidRPr="0035067E">
              <w:t xml:space="preserve"> du CCTP)</w:t>
            </w:r>
          </w:p>
          <w:p w14:paraId="4F2BEDFD" w14:textId="77777777" w:rsidR="008A3292" w:rsidRDefault="008A3292" w:rsidP="008A3292">
            <w:pPr>
              <w:pStyle w:val="StyleMP-puces"/>
              <w:numPr>
                <w:ilvl w:val="0"/>
                <w:numId w:val="0"/>
              </w:numPr>
              <w:spacing w:after="0"/>
              <w:ind w:left="720" w:hanging="360"/>
            </w:pPr>
            <w:r>
              <w:t>Les frais de portabilité font partie intégrante des frais de mise en service d’un numéro</w:t>
            </w:r>
          </w:p>
          <w:p w14:paraId="7FE03614" w14:textId="6355D8DA" w:rsidR="00200721" w:rsidRPr="00845A1C" w:rsidRDefault="008A3292" w:rsidP="008A3292">
            <w:pPr>
              <w:keepNext/>
              <w:spacing w:before="120"/>
              <w:rPr>
                <w:rFonts w:cs="Arial"/>
                <w:b/>
                <w:szCs w:val="20"/>
                <w:lang w:eastAsia="fr-FR"/>
              </w:rPr>
            </w:pPr>
            <w:r w:rsidRPr="003A448F">
              <w:rPr>
                <w:rFonts w:cs="Arial"/>
                <w:szCs w:val="20"/>
                <w:lang w:eastAsia="fr-FR"/>
              </w:rPr>
              <w:t xml:space="preserve"> (§ 2.</w:t>
            </w:r>
            <w:r>
              <w:rPr>
                <w:rFonts w:cs="Arial"/>
                <w:szCs w:val="20"/>
                <w:lang w:eastAsia="fr-FR"/>
              </w:rPr>
              <w:t>4</w:t>
            </w:r>
            <w:r w:rsidRPr="003A448F">
              <w:rPr>
                <w:rFonts w:cs="Arial"/>
                <w:szCs w:val="20"/>
                <w:lang w:eastAsia="fr-FR"/>
              </w:rPr>
              <w:t>.</w:t>
            </w:r>
            <w:r>
              <w:rPr>
                <w:rFonts w:cs="Arial"/>
                <w:szCs w:val="20"/>
                <w:lang w:eastAsia="fr-FR"/>
              </w:rPr>
              <w:t>4</w:t>
            </w:r>
            <w:r w:rsidRPr="003A448F">
              <w:rPr>
                <w:rFonts w:cs="Arial"/>
                <w:szCs w:val="20"/>
                <w:lang w:eastAsia="fr-FR"/>
              </w:rPr>
              <w:t xml:space="preserve"> du CCTP)</w:t>
            </w:r>
          </w:p>
        </w:tc>
      </w:tr>
      <w:tr w:rsidR="00200721" w:rsidRPr="00845A1C" w14:paraId="71E06900" w14:textId="77777777" w:rsidTr="00872A07">
        <w:tc>
          <w:tcPr>
            <w:tcW w:w="9002" w:type="dxa"/>
            <w:gridSpan w:val="2"/>
            <w:tcBorders>
              <w:left w:val="double" w:sz="4" w:space="0" w:color="auto"/>
              <w:right w:val="double" w:sz="4" w:space="0" w:color="auto"/>
            </w:tcBorders>
          </w:tcPr>
          <w:p w14:paraId="0840BB50" w14:textId="77777777" w:rsidR="00200721" w:rsidRPr="00845A1C" w:rsidRDefault="00200721" w:rsidP="00872A07">
            <w:pPr>
              <w:keepNext/>
              <w:spacing w:before="120"/>
              <w:rPr>
                <w:rFonts w:cs="Arial"/>
                <w:i/>
                <w:szCs w:val="20"/>
                <w:lang w:eastAsia="fr-FR"/>
              </w:rPr>
            </w:pPr>
          </w:p>
          <w:p w14:paraId="365EA65C" w14:textId="77777777" w:rsidR="00200721" w:rsidRPr="00845A1C" w:rsidRDefault="00200721" w:rsidP="00872A07">
            <w:pPr>
              <w:keepNext/>
              <w:spacing w:before="120"/>
              <w:rPr>
                <w:rFonts w:cs="Arial"/>
                <w:i/>
                <w:szCs w:val="20"/>
                <w:lang w:eastAsia="fr-FR"/>
              </w:rPr>
            </w:pPr>
            <w:r w:rsidRPr="00845A1C">
              <w:rPr>
                <w:rFonts w:cs="Arial"/>
                <w:i/>
                <w:szCs w:val="20"/>
                <w:lang w:eastAsia="fr-FR"/>
              </w:rPr>
              <w:t>A détailler…</w:t>
            </w:r>
          </w:p>
          <w:p w14:paraId="5DB75289" w14:textId="77777777" w:rsidR="008A3292" w:rsidRPr="00845A1C" w:rsidRDefault="008A3292" w:rsidP="00872A07">
            <w:pPr>
              <w:keepNext/>
              <w:spacing w:before="120"/>
              <w:rPr>
                <w:rFonts w:cs="Arial"/>
                <w:b/>
                <w:szCs w:val="20"/>
                <w:lang w:eastAsia="fr-FR"/>
              </w:rPr>
            </w:pPr>
          </w:p>
          <w:p w14:paraId="7588ABBF" w14:textId="77777777" w:rsidR="00200721" w:rsidRDefault="00200721" w:rsidP="00872A07">
            <w:pPr>
              <w:keepNext/>
              <w:spacing w:before="120"/>
              <w:rPr>
                <w:rFonts w:cs="Arial"/>
                <w:b/>
                <w:szCs w:val="20"/>
                <w:lang w:eastAsia="fr-FR"/>
              </w:rPr>
            </w:pPr>
          </w:p>
          <w:p w14:paraId="1731A2F1" w14:textId="77777777" w:rsidR="00200721" w:rsidRDefault="00200721" w:rsidP="00872A07">
            <w:pPr>
              <w:keepNext/>
              <w:spacing w:before="120"/>
              <w:rPr>
                <w:rFonts w:cs="Arial"/>
                <w:b/>
                <w:szCs w:val="20"/>
                <w:lang w:eastAsia="fr-FR"/>
              </w:rPr>
            </w:pPr>
          </w:p>
          <w:p w14:paraId="6644C865" w14:textId="77777777" w:rsidR="00200721" w:rsidRPr="00845A1C" w:rsidRDefault="00200721" w:rsidP="00872A07">
            <w:pPr>
              <w:keepNext/>
              <w:spacing w:before="120"/>
              <w:rPr>
                <w:rFonts w:cs="Arial"/>
                <w:b/>
                <w:szCs w:val="20"/>
                <w:lang w:eastAsia="fr-FR"/>
              </w:rPr>
            </w:pPr>
          </w:p>
          <w:p w14:paraId="77C8CA84" w14:textId="77777777" w:rsidR="00200721" w:rsidRPr="00845A1C" w:rsidRDefault="00200721" w:rsidP="00872A07">
            <w:pPr>
              <w:keepNext/>
              <w:spacing w:before="120"/>
              <w:rPr>
                <w:rFonts w:cs="Arial"/>
                <w:b/>
                <w:szCs w:val="20"/>
                <w:lang w:eastAsia="fr-FR"/>
              </w:rPr>
            </w:pPr>
          </w:p>
          <w:p w14:paraId="6D0E2582" w14:textId="77777777" w:rsidR="00200721" w:rsidRPr="00845A1C" w:rsidRDefault="00200721" w:rsidP="00872A07">
            <w:pPr>
              <w:keepNext/>
              <w:spacing w:before="120"/>
              <w:rPr>
                <w:rFonts w:cs="Arial"/>
                <w:b/>
                <w:szCs w:val="20"/>
                <w:lang w:eastAsia="fr-FR"/>
              </w:rPr>
            </w:pPr>
          </w:p>
          <w:p w14:paraId="52C1DA4C" w14:textId="77777777" w:rsidR="00200721" w:rsidRPr="00845A1C" w:rsidRDefault="00200721" w:rsidP="00872A07">
            <w:pPr>
              <w:keepNext/>
              <w:spacing w:before="120"/>
              <w:rPr>
                <w:rFonts w:cs="Arial"/>
                <w:b/>
                <w:szCs w:val="20"/>
                <w:lang w:eastAsia="fr-FR"/>
              </w:rPr>
            </w:pPr>
          </w:p>
        </w:tc>
      </w:tr>
      <w:tr w:rsidR="00200721" w:rsidRPr="00845A1C" w14:paraId="0AC74F69" w14:textId="77777777" w:rsidTr="00872A07">
        <w:tc>
          <w:tcPr>
            <w:tcW w:w="3793" w:type="dxa"/>
            <w:tcBorders>
              <w:left w:val="double" w:sz="4" w:space="0" w:color="auto"/>
            </w:tcBorders>
            <w:vAlign w:val="center"/>
          </w:tcPr>
          <w:p w14:paraId="49292B92" w14:textId="77777777" w:rsidR="00200721" w:rsidRPr="00845A1C" w:rsidRDefault="00200721" w:rsidP="00872A07">
            <w:pPr>
              <w:keepNext/>
              <w:spacing w:before="120"/>
              <w:jc w:val="right"/>
              <w:rPr>
                <w:rFonts w:cs="Arial"/>
                <w:b/>
                <w:szCs w:val="20"/>
                <w:lang w:eastAsia="fr-FR"/>
              </w:rPr>
            </w:pPr>
            <w:r w:rsidRPr="00845A1C">
              <w:rPr>
                <w:rFonts w:cs="Arial"/>
                <w:b/>
                <w:szCs w:val="20"/>
                <w:lang w:eastAsia="fr-FR"/>
              </w:rPr>
              <w:t>Document de référence :</w:t>
            </w:r>
          </w:p>
        </w:tc>
        <w:tc>
          <w:tcPr>
            <w:tcW w:w="5209" w:type="dxa"/>
            <w:tcBorders>
              <w:right w:val="double" w:sz="4" w:space="0" w:color="auto"/>
            </w:tcBorders>
          </w:tcPr>
          <w:p w14:paraId="4B796292" w14:textId="77777777" w:rsidR="00200721" w:rsidRPr="00845A1C" w:rsidRDefault="00200721" w:rsidP="00872A07">
            <w:pPr>
              <w:keepNext/>
              <w:spacing w:before="120"/>
              <w:rPr>
                <w:rFonts w:cs="Arial"/>
                <w:b/>
                <w:szCs w:val="20"/>
                <w:lang w:eastAsia="fr-FR"/>
              </w:rPr>
            </w:pPr>
          </w:p>
        </w:tc>
      </w:tr>
      <w:tr w:rsidR="00200721" w:rsidRPr="00845A1C" w14:paraId="5711CD31" w14:textId="77777777" w:rsidTr="00872A07">
        <w:tc>
          <w:tcPr>
            <w:tcW w:w="3793" w:type="dxa"/>
            <w:tcBorders>
              <w:left w:val="double" w:sz="4" w:space="0" w:color="auto"/>
              <w:bottom w:val="double" w:sz="4" w:space="0" w:color="auto"/>
            </w:tcBorders>
            <w:vAlign w:val="center"/>
          </w:tcPr>
          <w:p w14:paraId="1B3E36DA" w14:textId="77777777" w:rsidR="00200721" w:rsidRPr="00845A1C" w:rsidRDefault="00200721" w:rsidP="00872A07">
            <w:pPr>
              <w:keepNext/>
              <w:spacing w:before="120"/>
              <w:jc w:val="right"/>
              <w:rPr>
                <w:rFonts w:cs="Arial"/>
                <w:b/>
                <w:szCs w:val="20"/>
                <w:lang w:eastAsia="fr-FR"/>
              </w:rPr>
            </w:pPr>
            <w:r w:rsidRPr="00845A1C">
              <w:rPr>
                <w:rFonts w:cs="Arial"/>
                <w:b/>
                <w:szCs w:val="20"/>
                <w:lang w:eastAsia="fr-FR"/>
              </w:rPr>
              <w:t>Paragraphe / page :</w:t>
            </w:r>
          </w:p>
        </w:tc>
        <w:tc>
          <w:tcPr>
            <w:tcW w:w="5209" w:type="dxa"/>
            <w:tcBorders>
              <w:bottom w:val="double" w:sz="4" w:space="0" w:color="auto"/>
              <w:right w:val="double" w:sz="4" w:space="0" w:color="auto"/>
            </w:tcBorders>
          </w:tcPr>
          <w:p w14:paraId="3CCB1C84" w14:textId="77777777" w:rsidR="00200721" w:rsidRPr="00845A1C" w:rsidRDefault="00200721" w:rsidP="00872A07">
            <w:pPr>
              <w:keepNext/>
              <w:spacing w:before="120"/>
              <w:rPr>
                <w:rFonts w:cs="Arial"/>
                <w:b/>
                <w:szCs w:val="20"/>
                <w:lang w:eastAsia="fr-FR"/>
              </w:rPr>
            </w:pPr>
          </w:p>
        </w:tc>
      </w:tr>
    </w:tbl>
    <w:p w14:paraId="3829A132" w14:textId="77777777" w:rsidR="00200721" w:rsidRPr="00845A1C" w:rsidRDefault="00200721" w:rsidP="00845A1C">
      <w:pPr>
        <w:spacing w:after="0"/>
        <w:ind w:left="284"/>
        <w:rPr>
          <w:rFonts w:eastAsia="Times New Roman" w:cs="Arial"/>
          <w:sz w:val="22"/>
          <w:szCs w:val="22"/>
          <w:u w:val="single"/>
          <w:lang w:eastAsia="fr-FR"/>
        </w:rPr>
      </w:pPr>
    </w:p>
    <w:p w14:paraId="048BA8AB" w14:textId="77777777" w:rsidR="00845A1C" w:rsidRPr="00845A1C" w:rsidRDefault="00845A1C" w:rsidP="00845A1C">
      <w:pPr>
        <w:spacing w:after="0"/>
        <w:ind w:left="284"/>
        <w:rPr>
          <w:rFonts w:eastAsia="Times New Roman" w:cs="Arial"/>
          <w:sz w:val="22"/>
          <w:szCs w:val="22"/>
          <w:u w:val="single"/>
          <w:lang w:eastAsia="fr-FR"/>
        </w:rPr>
      </w:pPr>
    </w:p>
    <w:tbl>
      <w:tblPr>
        <w:tblStyle w:val="Grilledutableau1"/>
        <w:tblW w:w="0" w:type="auto"/>
        <w:tblInd w:w="284" w:type="dxa"/>
        <w:tblLook w:val="04A0" w:firstRow="1" w:lastRow="0" w:firstColumn="1" w:lastColumn="0" w:noHBand="0" w:noVBand="1"/>
      </w:tblPr>
      <w:tblGrid>
        <w:gridCol w:w="3711"/>
        <w:gridCol w:w="5045"/>
      </w:tblGrid>
      <w:tr w:rsidR="008A3292" w:rsidRPr="00845A1C" w14:paraId="79ED9C86" w14:textId="77777777" w:rsidTr="00872A07">
        <w:tc>
          <w:tcPr>
            <w:tcW w:w="9002" w:type="dxa"/>
            <w:gridSpan w:val="2"/>
            <w:tcBorders>
              <w:top w:val="double" w:sz="4" w:space="0" w:color="auto"/>
              <w:left w:val="double" w:sz="4" w:space="0" w:color="auto"/>
              <w:right w:val="double" w:sz="4" w:space="0" w:color="auto"/>
            </w:tcBorders>
          </w:tcPr>
          <w:p w14:paraId="3F5E55E5" w14:textId="492F54BF" w:rsidR="008A3292" w:rsidRPr="00845A1C" w:rsidRDefault="008A3292" w:rsidP="00872A07">
            <w:pPr>
              <w:keepNext/>
              <w:spacing w:before="120"/>
              <w:rPr>
                <w:rFonts w:cs="Arial"/>
                <w:b/>
                <w:i/>
                <w:szCs w:val="20"/>
                <w:lang w:eastAsia="fr-FR"/>
              </w:rPr>
            </w:pPr>
            <w:r w:rsidRPr="00845A1C">
              <w:rPr>
                <w:rFonts w:cs="Arial"/>
                <w:b/>
                <w:i/>
                <w:szCs w:val="20"/>
                <w:lang w:eastAsia="fr-FR"/>
              </w:rPr>
              <w:t xml:space="preserve">Exigence </w:t>
            </w:r>
            <w:r>
              <w:rPr>
                <w:rFonts w:cs="Arial"/>
                <w:b/>
                <w:i/>
                <w:szCs w:val="20"/>
                <w:lang w:eastAsia="fr-FR"/>
              </w:rPr>
              <w:t>24</w:t>
            </w:r>
            <w:r w:rsidRPr="00845A1C">
              <w:rPr>
                <w:rFonts w:cs="Arial"/>
                <w:b/>
                <w:i/>
                <w:szCs w:val="20"/>
                <w:lang w:eastAsia="fr-FR"/>
              </w:rPr>
              <w:t> </w:t>
            </w:r>
            <w:r w:rsidRPr="00C74DE7">
              <w:rPr>
                <w:rFonts w:cs="Arial"/>
                <w:i/>
                <w:szCs w:val="20"/>
                <w:lang w:eastAsia="fr-FR"/>
              </w:rPr>
              <w:t>(2% de la note finale) :</w:t>
            </w:r>
            <w:r w:rsidRPr="00845A1C">
              <w:rPr>
                <w:rFonts w:cs="Arial"/>
                <w:b/>
                <w:i/>
                <w:szCs w:val="20"/>
                <w:lang w:eastAsia="fr-FR"/>
              </w:rPr>
              <w:t xml:space="preserve"> </w:t>
            </w:r>
          </w:p>
          <w:p w14:paraId="5456483D" w14:textId="77777777" w:rsidR="008A3292" w:rsidRDefault="008A3292" w:rsidP="008A3292">
            <w:pPr>
              <w:spacing w:after="0"/>
            </w:pPr>
            <w:r w:rsidRPr="007C6743">
              <w:t>Doit être précisée la capacité à former les équipes de l’ASP à la gestion de la plateforme (outil) et à les rendre autonomes dans la gestion des modifications des arbres de routages et dans l’accès aux données statistiques</w:t>
            </w:r>
          </w:p>
          <w:p w14:paraId="0E84062D" w14:textId="0D1E33F0" w:rsidR="008A3292" w:rsidRPr="00845A1C" w:rsidRDefault="008A3292" w:rsidP="008A3292">
            <w:pPr>
              <w:keepNext/>
              <w:spacing w:before="120"/>
              <w:rPr>
                <w:rFonts w:cs="Arial"/>
                <w:b/>
                <w:szCs w:val="20"/>
                <w:lang w:eastAsia="fr-FR"/>
              </w:rPr>
            </w:pPr>
            <w:r w:rsidRPr="003A448F">
              <w:rPr>
                <w:rFonts w:cs="Arial"/>
                <w:szCs w:val="20"/>
                <w:lang w:eastAsia="fr-FR"/>
              </w:rPr>
              <w:t>(§ 2.</w:t>
            </w:r>
            <w:r>
              <w:rPr>
                <w:rFonts w:cs="Arial"/>
                <w:szCs w:val="20"/>
                <w:lang w:eastAsia="fr-FR"/>
              </w:rPr>
              <w:t>4</w:t>
            </w:r>
            <w:r w:rsidRPr="003A448F">
              <w:rPr>
                <w:rFonts w:cs="Arial"/>
                <w:szCs w:val="20"/>
                <w:lang w:eastAsia="fr-FR"/>
              </w:rPr>
              <w:t>.</w:t>
            </w:r>
            <w:r>
              <w:rPr>
                <w:rFonts w:cs="Arial"/>
                <w:szCs w:val="20"/>
                <w:lang w:eastAsia="fr-FR"/>
              </w:rPr>
              <w:t>5</w:t>
            </w:r>
            <w:r w:rsidRPr="003A448F">
              <w:rPr>
                <w:rFonts w:cs="Arial"/>
                <w:szCs w:val="20"/>
                <w:lang w:eastAsia="fr-FR"/>
              </w:rPr>
              <w:t xml:space="preserve"> du CCTP)</w:t>
            </w:r>
          </w:p>
        </w:tc>
      </w:tr>
      <w:tr w:rsidR="008A3292" w:rsidRPr="00845A1C" w14:paraId="6C0B04E9" w14:textId="77777777" w:rsidTr="00872A07">
        <w:tc>
          <w:tcPr>
            <w:tcW w:w="9002" w:type="dxa"/>
            <w:gridSpan w:val="2"/>
            <w:tcBorders>
              <w:left w:val="double" w:sz="4" w:space="0" w:color="auto"/>
              <w:right w:val="double" w:sz="4" w:space="0" w:color="auto"/>
            </w:tcBorders>
          </w:tcPr>
          <w:p w14:paraId="2B9AB904" w14:textId="77777777" w:rsidR="008A3292" w:rsidRPr="00845A1C" w:rsidRDefault="008A3292" w:rsidP="00872A07">
            <w:pPr>
              <w:keepNext/>
              <w:spacing w:before="120"/>
              <w:rPr>
                <w:rFonts w:cs="Arial"/>
                <w:i/>
                <w:szCs w:val="20"/>
                <w:lang w:eastAsia="fr-FR"/>
              </w:rPr>
            </w:pPr>
          </w:p>
          <w:p w14:paraId="69B89D80" w14:textId="77777777" w:rsidR="008A3292" w:rsidRPr="00845A1C" w:rsidRDefault="008A3292" w:rsidP="00872A07">
            <w:pPr>
              <w:keepNext/>
              <w:spacing w:before="120"/>
              <w:rPr>
                <w:rFonts w:cs="Arial"/>
                <w:i/>
                <w:szCs w:val="20"/>
                <w:lang w:eastAsia="fr-FR"/>
              </w:rPr>
            </w:pPr>
            <w:r w:rsidRPr="00845A1C">
              <w:rPr>
                <w:rFonts w:cs="Arial"/>
                <w:i/>
                <w:szCs w:val="20"/>
                <w:lang w:eastAsia="fr-FR"/>
              </w:rPr>
              <w:t>A détailler…</w:t>
            </w:r>
          </w:p>
          <w:p w14:paraId="6A7F298A" w14:textId="77777777" w:rsidR="008A3292" w:rsidRPr="00845A1C" w:rsidRDefault="008A3292" w:rsidP="00872A07">
            <w:pPr>
              <w:keepNext/>
              <w:spacing w:before="120"/>
              <w:rPr>
                <w:rFonts w:cs="Arial"/>
                <w:b/>
                <w:szCs w:val="20"/>
                <w:lang w:eastAsia="fr-FR"/>
              </w:rPr>
            </w:pPr>
          </w:p>
          <w:p w14:paraId="2B697E82" w14:textId="77777777" w:rsidR="008A3292" w:rsidRPr="00845A1C" w:rsidRDefault="008A3292" w:rsidP="00872A07">
            <w:pPr>
              <w:keepNext/>
              <w:spacing w:before="120"/>
              <w:rPr>
                <w:rFonts w:cs="Arial"/>
                <w:b/>
                <w:szCs w:val="20"/>
                <w:lang w:eastAsia="fr-FR"/>
              </w:rPr>
            </w:pPr>
          </w:p>
          <w:p w14:paraId="759C84DF" w14:textId="77777777" w:rsidR="00E820D0" w:rsidRDefault="00E820D0" w:rsidP="008A3292">
            <w:pPr>
              <w:keepNext/>
              <w:tabs>
                <w:tab w:val="left" w:pos="1245"/>
              </w:tabs>
              <w:spacing w:before="120"/>
              <w:rPr>
                <w:rFonts w:cs="Arial"/>
                <w:b/>
                <w:szCs w:val="20"/>
                <w:lang w:eastAsia="fr-FR"/>
              </w:rPr>
            </w:pPr>
          </w:p>
          <w:p w14:paraId="3832BBCB" w14:textId="77777777" w:rsidR="008A3292" w:rsidRDefault="008A3292" w:rsidP="00872A07">
            <w:pPr>
              <w:keepNext/>
              <w:spacing w:before="120"/>
              <w:rPr>
                <w:rFonts w:cs="Arial"/>
                <w:b/>
                <w:szCs w:val="20"/>
                <w:lang w:eastAsia="fr-FR"/>
              </w:rPr>
            </w:pPr>
          </w:p>
          <w:p w14:paraId="0D5B33EA" w14:textId="77777777" w:rsidR="008A3292" w:rsidRPr="00845A1C" w:rsidRDefault="008A3292" w:rsidP="00872A07">
            <w:pPr>
              <w:keepNext/>
              <w:spacing w:before="120"/>
              <w:rPr>
                <w:rFonts w:cs="Arial"/>
                <w:b/>
                <w:szCs w:val="20"/>
                <w:lang w:eastAsia="fr-FR"/>
              </w:rPr>
            </w:pPr>
          </w:p>
          <w:p w14:paraId="7EE35153" w14:textId="77777777" w:rsidR="008A3292" w:rsidRPr="00845A1C" w:rsidRDefault="008A3292" w:rsidP="00872A07">
            <w:pPr>
              <w:keepNext/>
              <w:spacing w:before="120"/>
              <w:rPr>
                <w:rFonts w:cs="Arial"/>
                <w:b/>
                <w:szCs w:val="20"/>
                <w:lang w:eastAsia="fr-FR"/>
              </w:rPr>
            </w:pPr>
          </w:p>
          <w:p w14:paraId="71B3DBA1" w14:textId="77777777" w:rsidR="008A3292" w:rsidRPr="00845A1C" w:rsidRDefault="008A3292" w:rsidP="00872A07">
            <w:pPr>
              <w:keepNext/>
              <w:spacing w:before="120"/>
              <w:rPr>
                <w:rFonts w:cs="Arial"/>
                <w:b/>
                <w:szCs w:val="20"/>
                <w:lang w:eastAsia="fr-FR"/>
              </w:rPr>
            </w:pPr>
          </w:p>
          <w:p w14:paraId="1BFDA0B5" w14:textId="77777777" w:rsidR="008A3292" w:rsidRPr="00845A1C" w:rsidRDefault="008A3292" w:rsidP="00872A07">
            <w:pPr>
              <w:keepNext/>
              <w:spacing w:before="120"/>
              <w:rPr>
                <w:rFonts w:cs="Arial"/>
                <w:b/>
                <w:szCs w:val="20"/>
                <w:lang w:eastAsia="fr-FR"/>
              </w:rPr>
            </w:pPr>
          </w:p>
        </w:tc>
      </w:tr>
      <w:tr w:rsidR="008A3292" w:rsidRPr="00845A1C" w14:paraId="486AC36C" w14:textId="77777777" w:rsidTr="00872A07">
        <w:tc>
          <w:tcPr>
            <w:tcW w:w="3793" w:type="dxa"/>
            <w:tcBorders>
              <w:left w:val="double" w:sz="4" w:space="0" w:color="auto"/>
            </w:tcBorders>
            <w:vAlign w:val="center"/>
          </w:tcPr>
          <w:p w14:paraId="7DC85195" w14:textId="77777777" w:rsidR="008A3292" w:rsidRPr="00845A1C" w:rsidRDefault="008A3292" w:rsidP="00872A07">
            <w:pPr>
              <w:keepNext/>
              <w:spacing w:before="120"/>
              <w:jc w:val="right"/>
              <w:rPr>
                <w:rFonts w:cs="Arial"/>
                <w:b/>
                <w:szCs w:val="20"/>
                <w:lang w:eastAsia="fr-FR"/>
              </w:rPr>
            </w:pPr>
            <w:r w:rsidRPr="00845A1C">
              <w:rPr>
                <w:rFonts w:cs="Arial"/>
                <w:b/>
                <w:szCs w:val="20"/>
                <w:lang w:eastAsia="fr-FR"/>
              </w:rPr>
              <w:t>Document de référence :</w:t>
            </w:r>
          </w:p>
        </w:tc>
        <w:tc>
          <w:tcPr>
            <w:tcW w:w="5209" w:type="dxa"/>
            <w:tcBorders>
              <w:right w:val="double" w:sz="4" w:space="0" w:color="auto"/>
            </w:tcBorders>
          </w:tcPr>
          <w:p w14:paraId="08EEB38C" w14:textId="77777777" w:rsidR="008A3292" w:rsidRPr="00845A1C" w:rsidRDefault="008A3292" w:rsidP="00872A07">
            <w:pPr>
              <w:keepNext/>
              <w:spacing w:before="120"/>
              <w:rPr>
                <w:rFonts w:cs="Arial"/>
                <w:b/>
                <w:szCs w:val="20"/>
                <w:lang w:eastAsia="fr-FR"/>
              </w:rPr>
            </w:pPr>
          </w:p>
        </w:tc>
      </w:tr>
      <w:tr w:rsidR="008A3292" w:rsidRPr="00845A1C" w14:paraId="07DADC67" w14:textId="77777777" w:rsidTr="00872A07">
        <w:tc>
          <w:tcPr>
            <w:tcW w:w="3793" w:type="dxa"/>
            <w:tcBorders>
              <w:left w:val="double" w:sz="4" w:space="0" w:color="auto"/>
              <w:bottom w:val="double" w:sz="4" w:space="0" w:color="auto"/>
            </w:tcBorders>
            <w:vAlign w:val="center"/>
          </w:tcPr>
          <w:p w14:paraId="42D7DD9A" w14:textId="77777777" w:rsidR="008A3292" w:rsidRPr="00845A1C" w:rsidRDefault="008A3292" w:rsidP="00872A07">
            <w:pPr>
              <w:keepNext/>
              <w:spacing w:before="120"/>
              <w:jc w:val="right"/>
              <w:rPr>
                <w:rFonts w:cs="Arial"/>
                <w:b/>
                <w:szCs w:val="20"/>
                <w:lang w:eastAsia="fr-FR"/>
              </w:rPr>
            </w:pPr>
            <w:r w:rsidRPr="00845A1C">
              <w:rPr>
                <w:rFonts w:cs="Arial"/>
                <w:b/>
                <w:szCs w:val="20"/>
                <w:lang w:eastAsia="fr-FR"/>
              </w:rPr>
              <w:t>Paragraphe / page :</w:t>
            </w:r>
          </w:p>
        </w:tc>
        <w:tc>
          <w:tcPr>
            <w:tcW w:w="5209" w:type="dxa"/>
            <w:tcBorders>
              <w:bottom w:val="double" w:sz="4" w:space="0" w:color="auto"/>
              <w:right w:val="double" w:sz="4" w:space="0" w:color="auto"/>
            </w:tcBorders>
          </w:tcPr>
          <w:p w14:paraId="6E5D2ED7" w14:textId="77777777" w:rsidR="008A3292" w:rsidRPr="00845A1C" w:rsidRDefault="008A3292" w:rsidP="00872A07">
            <w:pPr>
              <w:keepNext/>
              <w:spacing w:before="120"/>
              <w:rPr>
                <w:rFonts w:cs="Arial"/>
                <w:b/>
                <w:szCs w:val="20"/>
                <w:lang w:eastAsia="fr-FR"/>
              </w:rPr>
            </w:pPr>
          </w:p>
        </w:tc>
      </w:tr>
    </w:tbl>
    <w:p w14:paraId="7CD25932" w14:textId="77777777" w:rsidR="00845A1C" w:rsidRPr="00845A1C" w:rsidRDefault="00845A1C" w:rsidP="00845A1C">
      <w:pPr>
        <w:spacing w:after="0"/>
        <w:ind w:left="284"/>
        <w:rPr>
          <w:rFonts w:eastAsia="Times New Roman" w:cs="Arial"/>
          <w:sz w:val="22"/>
          <w:szCs w:val="22"/>
          <w:u w:val="single"/>
          <w:lang w:eastAsia="fr-FR"/>
        </w:rPr>
      </w:pPr>
    </w:p>
    <w:p w14:paraId="2BE6E9B1" w14:textId="3FE48766" w:rsidR="00845A1C" w:rsidRDefault="00845A1C" w:rsidP="0042047F">
      <w:pPr>
        <w:pStyle w:val="Titre2"/>
        <w:spacing w:after="0"/>
        <w:ind w:left="578" w:hanging="578"/>
        <w:rPr>
          <w:lang w:eastAsia="fr-FR"/>
        </w:rPr>
      </w:pPr>
      <w:r w:rsidRPr="00845A1C">
        <w:rPr>
          <w:lang w:eastAsia="fr-FR"/>
        </w:rPr>
        <w:lastRenderedPageBreak/>
        <w:t>Sous-Critère N°2 : Architecture de la solution (couverture, disponibilité, etc.)</w:t>
      </w:r>
    </w:p>
    <w:p w14:paraId="041F4B14" w14:textId="6BDB3B4D" w:rsidR="0042047F" w:rsidRDefault="0042047F" w:rsidP="0042047F">
      <w:pPr>
        <w:spacing w:before="120" w:after="360"/>
        <w:rPr>
          <w:color w:val="002060"/>
          <w:sz w:val="24"/>
          <w:lang w:eastAsia="fr-FR"/>
        </w:rPr>
      </w:pPr>
      <w:r>
        <w:rPr>
          <w:color w:val="002060"/>
          <w:sz w:val="24"/>
          <w:lang w:eastAsia="fr-FR"/>
        </w:rPr>
        <w:t xml:space="preserve">         </w:t>
      </w:r>
      <w:r w:rsidRPr="0042047F">
        <w:rPr>
          <w:color w:val="002060"/>
          <w:sz w:val="24"/>
          <w:lang w:eastAsia="fr-FR"/>
        </w:rPr>
        <w:t>(1</w:t>
      </w:r>
      <w:r>
        <w:rPr>
          <w:color w:val="002060"/>
          <w:sz w:val="24"/>
          <w:lang w:eastAsia="fr-FR"/>
        </w:rPr>
        <w:t>6</w:t>
      </w:r>
      <w:r w:rsidRPr="0042047F">
        <w:rPr>
          <w:color w:val="002060"/>
          <w:sz w:val="24"/>
          <w:lang w:eastAsia="fr-FR"/>
        </w:rPr>
        <w:t>% de la note finale)</w:t>
      </w:r>
    </w:p>
    <w:tbl>
      <w:tblPr>
        <w:tblStyle w:val="Grilledutableau1"/>
        <w:tblW w:w="0" w:type="auto"/>
        <w:tblInd w:w="284" w:type="dxa"/>
        <w:tblLook w:val="04A0" w:firstRow="1" w:lastRow="0" w:firstColumn="1" w:lastColumn="0" w:noHBand="0" w:noVBand="1"/>
      </w:tblPr>
      <w:tblGrid>
        <w:gridCol w:w="3719"/>
        <w:gridCol w:w="5037"/>
      </w:tblGrid>
      <w:tr w:rsidR="00E820D0" w:rsidRPr="00845A1C" w14:paraId="1B05AA10" w14:textId="77777777" w:rsidTr="00872A07">
        <w:tc>
          <w:tcPr>
            <w:tcW w:w="9002" w:type="dxa"/>
            <w:gridSpan w:val="2"/>
            <w:tcBorders>
              <w:top w:val="double" w:sz="4" w:space="0" w:color="auto"/>
              <w:left w:val="double" w:sz="4" w:space="0" w:color="auto"/>
              <w:right w:val="double" w:sz="4" w:space="0" w:color="auto"/>
            </w:tcBorders>
          </w:tcPr>
          <w:p w14:paraId="7E9991EB" w14:textId="402E915E" w:rsidR="00E820D0" w:rsidRPr="00845A1C" w:rsidRDefault="00E820D0" w:rsidP="00872A07">
            <w:pPr>
              <w:keepNext/>
              <w:spacing w:before="120"/>
              <w:rPr>
                <w:rFonts w:cs="Arial"/>
                <w:b/>
                <w:i/>
                <w:szCs w:val="20"/>
                <w:lang w:eastAsia="fr-FR"/>
              </w:rPr>
            </w:pPr>
            <w:r w:rsidRPr="00845A1C">
              <w:rPr>
                <w:rFonts w:cs="Arial"/>
                <w:b/>
                <w:i/>
                <w:szCs w:val="20"/>
                <w:lang w:eastAsia="fr-FR"/>
              </w:rPr>
              <w:t xml:space="preserve">Exigence </w:t>
            </w:r>
            <w:r>
              <w:rPr>
                <w:rFonts w:cs="Arial"/>
                <w:b/>
                <w:i/>
                <w:szCs w:val="20"/>
                <w:lang w:eastAsia="fr-FR"/>
              </w:rPr>
              <w:t>2</w:t>
            </w:r>
            <w:r w:rsidRPr="00845A1C">
              <w:rPr>
                <w:rFonts w:cs="Arial"/>
                <w:b/>
                <w:i/>
                <w:szCs w:val="20"/>
                <w:lang w:eastAsia="fr-FR"/>
              </w:rPr>
              <w:t> </w:t>
            </w:r>
            <w:r w:rsidRPr="00C74DE7">
              <w:rPr>
                <w:rFonts w:cs="Arial"/>
                <w:i/>
                <w:szCs w:val="20"/>
                <w:lang w:eastAsia="fr-FR"/>
              </w:rPr>
              <w:t>(2% de la note finale) :</w:t>
            </w:r>
            <w:r w:rsidRPr="00845A1C">
              <w:rPr>
                <w:rFonts w:cs="Arial"/>
                <w:b/>
                <w:i/>
                <w:szCs w:val="20"/>
                <w:lang w:eastAsia="fr-FR"/>
              </w:rPr>
              <w:t xml:space="preserve"> </w:t>
            </w:r>
          </w:p>
          <w:p w14:paraId="731C76C0" w14:textId="77777777" w:rsidR="00E820D0" w:rsidRDefault="00E820D0" w:rsidP="00E820D0">
            <w:pPr>
              <w:spacing w:after="0"/>
              <w:rPr>
                <w:lang w:eastAsia="fr-FR"/>
              </w:rPr>
            </w:pPr>
            <w:r w:rsidRPr="00203236">
              <w:rPr>
                <w:lang w:eastAsia="fr-FR"/>
              </w:rPr>
              <w:t>Les méthodes de résolution des incidents techniques doivent être décrites</w:t>
            </w:r>
            <w:r>
              <w:rPr>
                <w:lang w:eastAsia="fr-FR"/>
              </w:rPr>
              <w:t> :</w:t>
            </w:r>
          </w:p>
          <w:p w14:paraId="26048F59" w14:textId="77777777" w:rsidR="00E820D0" w:rsidRDefault="00E820D0" w:rsidP="00E820D0">
            <w:pPr>
              <w:pStyle w:val="StyleMP-puces"/>
              <w:spacing w:after="0"/>
              <w:ind w:left="714" w:hanging="357"/>
            </w:pPr>
            <w:r w:rsidRPr="00203236">
              <w:t>Modalités de signalisation (par téléphone, par courriel, etc.)</w:t>
            </w:r>
          </w:p>
          <w:p w14:paraId="17FC1CE1" w14:textId="77777777" w:rsidR="00E820D0" w:rsidRDefault="00E820D0" w:rsidP="00E820D0">
            <w:pPr>
              <w:pStyle w:val="StyleMP-puces"/>
              <w:spacing w:after="0"/>
              <w:ind w:left="714" w:hanging="357"/>
            </w:pPr>
            <w:r w:rsidRPr="00203236">
              <w:t>Moyens de suivi des incidents (outils de pilotage, de suivi des incidents)</w:t>
            </w:r>
          </w:p>
          <w:p w14:paraId="3DECAB85" w14:textId="77777777" w:rsidR="00E820D0" w:rsidRDefault="00E820D0" w:rsidP="00E820D0">
            <w:pPr>
              <w:pStyle w:val="StyleMP-puces"/>
              <w:spacing w:after="0"/>
              <w:ind w:left="714" w:hanging="357"/>
            </w:pPr>
            <w:r w:rsidRPr="00203236">
              <w:t>Suivi en ligne (après déclaration), par courriel, par téléphone</w:t>
            </w:r>
          </w:p>
          <w:p w14:paraId="3B7CE79B" w14:textId="77777777" w:rsidR="00E820D0" w:rsidRDefault="00E820D0" w:rsidP="00E820D0">
            <w:pPr>
              <w:pStyle w:val="StyleMP-puces"/>
              <w:spacing w:after="0"/>
              <w:ind w:left="714" w:hanging="357"/>
            </w:pPr>
            <w:r w:rsidRPr="00203236">
              <w:t>Niveaux d’engagements pour chaque typologie d’incident</w:t>
            </w:r>
          </w:p>
          <w:p w14:paraId="41CDFA6D" w14:textId="77777777" w:rsidR="00E820D0" w:rsidRDefault="00E820D0" w:rsidP="00E820D0">
            <w:pPr>
              <w:pStyle w:val="StyleMP-puces"/>
              <w:spacing w:after="0"/>
              <w:ind w:left="714" w:hanging="357"/>
            </w:pPr>
            <w:r w:rsidRPr="00203236">
              <w:t>Modalités de clôture et d’édition d’un rapport d’intervention</w:t>
            </w:r>
          </w:p>
          <w:p w14:paraId="160D0EA0" w14:textId="77777777" w:rsidR="00E820D0" w:rsidRDefault="00E820D0" w:rsidP="00E820D0">
            <w:pPr>
              <w:keepNext/>
              <w:spacing w:after="0"/>
              <w:rPr>
                <w:rFonts w:cs="Arial"/>
                <w:szCs w:val="20"/>
                <w:lang w:eastAsia="fr-FR"/>
              </w:rPr>
            </w:pPr>
            <w:r w:rsidRPr="00203236">
              <w:t>Le lien qui est effectué avec le service client dans le cadre de ces résolutions doit être décrit</w:t>
            </w:r>
            <w:r w:rsidRPr="00845A1C">
              <w:rPr>
                <w:rFonts w:cs="Arial"/>
                <w:szCs w:val="20"/>
                <w:lang w:eastAsia="fr-FR"/>
              </w:rPr>
              <w:t xml:space="preserve"> </w:t>
            </w:r>
          </w:p>
          <w:p w14:paraId="16AD8CF7" w14:textId="0DF6E09A" w:rsidR="00E820D0" w:rsidRPr="00845A1C" w:rsidRDefault="00E820D0" w:rsidP="00E820D0">
            <w:pPr>
              <w:keepNext/>
              <w:spacing w:before="120"/>
              <w:rPr>
                <w:rFonts w:cs="Arial"/>
                <w:b/>
                <w:szCs w:val="20"/>
                <w:lang w:eastAsia="fr-FR"/>
              </w:rPr>
            </w:pPr>
            <w:r w:rsidRPr="00845A1C">
              <w:rPr>
                <w:rFonts w:cs="Arial"/>
                <w:szCs w:val="20"/>
                <w:lang w:eastAsia="fr-FR"/>
              </w:rPr>
              <w:t>(</w:t>
            </w:r>
            <w:r w:rsidRPr="00532B15">
              <w:rPr>
                <w:rFonts w:cs="Arial"/>
                <w:szCs w:val="20"/>
                <w:lang w:eastAsia="fr-FR"/>
              </w:rPr>
              <w:t>§</w:t>
            </w:r>
            <w:r w:rsidRPr="00845A1C">
              <w:rPr>
                <w:rFonts w:cs="Arial"/>
                <w:szCs w:val="20"/>
                <w:lang w:eastAsia="fr-FR"/>
              </w:rPr>
              <w:t xml:space="preserve"> </w:t>
            </w:r>
            <w:r>
              <w:rPr>
                <w:rFonts w:cs="Arial"/>
                <w:szCs w:val="20"/>
                <w:lang w:eastAsia="fr-FR"/>
              </w:rPr>
              <w:t>2</w:t>
            </w:r>
            <w:r w:rsidRPr="00845A1C">
              <w:rPr>
                <w:rFonts w:cs="Arial"/>
                <w:szCs w:val="20"/>
                <w:lang w:eastAsia="fr-FR"/>
              </w:rPr>
              <w:t>.</w:t>
            </w:r>
            <w:r>
              <w:rPr>
                <w:rFonts w:cs="Arial"/>
                <w:szCs w:val="20"/>
                <w:lang w:eastAsia="fr-FR"/>
              </w:rPr>
              <w:t>2</w:t>
            </w:r>
            <w:r w:rsidRPr="00845A1C">
              <w:rPr>
                <w:rFonts w:cs="Arial"/>
                <w:szCs w:val="20"/>
                <w:lang w:eastAsia="fr-FR"/>
              </w:rPr>
              <w:t>.1 du CCTP)</w:t>
            </w:r>
          </w:p>
        </w:tc>
      </w:tr>
      <w:tr w:rsidR="00E820D0" w:rsidRPr="00845A1C" w14:paraId="14D6DAEE" w14:textId="77777777" w:rsidTr="00872A07">
        <w:tc>
          <w:tcPr>
            <w:tcW w:w="9002" w:type="dxa"/>
            <w:gridSpan w:val="2"/>
            <w:tcBorders>
              <w:left w:val="double" w:sz="4" w:space="0" w:color="auto"/>
              <w:right w:val="double" w:sz="4" w:space="0" w:color="auto"/>
            </w:tcBorders>
          </w:tcPr>
          <w:p w14:paraId="4359E27B" w14:textId="77777777" w:rsidR="00E820D0" w:rsidRPr="00845A1C" w:rsidRDefault="00E820D0" w:rsidP="00872A07">
            <w:pPr>
              <w:keepNext/>
              <w:spacing w:before="120"/>
              <w:rPr>
                <w:rFonts w:cs="Arial"/>
                <w:i/>
                <w:szCs w:val="20"/>
                <w:lang w:eastAsia="fr-FR"/>
              </w:rPr>
            </w:pPr>
          </w:p>
          <w:p w14:paraId="6A526B23" w14:textId="77777777" w:rsidR="00E820D0" w:rsidRPr="00845A1C" w:rsidRDefault="00E820D0" w:rsidP="00872A07">
            <w:pPr>
              <w:keepNext/>
              <w:spacing w:before="120"/>
              <w:rPr>
                <w:rFonts w:cs="Arial"/>
                <w:i/>
                <w:szCs w:val="20"/>
                <w:lang w:eastAsia="fr-FR"/>
              </w:rPr>
            </w:pPr>
            <w:r w:rsidRPr="00845A1C">
              <w:rPr>
                <w:rFonts w:cs="Arial"/>
                <w:i/>
                <w:szCs w:val="20"/>
                <w:lang w:eastAsia="fr-FR"/>
              </w:rPr>
              <w:t>A détailler…</w:t>
            </w:r>
          </w:p>
          <w:p w14:paraId="76E5117A" w14:textId="77777777" w:rsidR="00E820D0" w:rsidRPr="00845A1C" w:rsidRDefault="00E820D0" w:rsidP="00872A07">
            <w:pPr>
              <w:keepNext/>
              <w:spacing w:before="120"/>
              <w:rPr>
                <w:rFonts w:cs="Arial"/>
                <w:b/>
                <w:szCs w:val="20"/>
                <w:lang w:eastAsia="fr-FR"/>
              </w:rPr>
            </w:pPr>
          </w:p>
          <w:p w14:paraId="3FDBD918" w14:textId="77777777" w:rsidR="00E820D0" w:rsidRPr="00845A1C" w:rsidRDefault="00E820D0" w:rsidP="00872A07">
            <w:pPr>
              <w:keepNext/>
              <w:spacing w:before="120"/>
              <w:rPr>
                <w:rFonts w:cs="Arial"/>
                <w:b/>
                <w:szCs w:val="20"/>
                <w:lang w:eastAsia="fr-FR"/>
              </w:rPr>
            </w:pPr>
          </w:p>
          <w:p w14:paraId="3EE8879C" w14:textId="77777777" w:rsidR="00E820D0" w:rsidRPr="00845A1C" w:rsidRDefault="00E820D0" w:rsidP="00872A07">
            <w:pPr>
              <w:keepNext/>
              <w:spacing w:before="120"/>
              <w:rPr>
                <w:rFonts w:cs="Arial"/>
                <w:b/>
                <w:szCs w:val="20"/>
                <w:lang w:eastAsia="fr-FR"/>
              </w:rPr>
            </w:pPr>
          </w:p>
          <w:p w14:paraId="3B4D0573" w14:textId="77777777" w:rsidR="00E820D0" w:rsidRPr="00845A1C" w:rsidRDefault="00E820D0" w:rsidP="00872A07">
            <w:pPr>
              <w:keepNext/>
              <w:spacing w:before="120"/>
              <w:rPr>
                <w:rFonts w:cs="Arial"/>
                <w:b/>
                <w:szCs w:val="20"/>
                <w:lang w:eastAsia="fr-FR"/>
              </w:rPr>
            </w:pPr>
          </w:p>
        </w:tc>
      </w:tr>
      <w:tr w:rsidR="00E820D0" w:rsidRPr="00845A1C" w14:paraId="1C444D0F" w14:textId="77777777" w:rsidTr="00872A07">
        <w:tc>
          <w:tcPr>
            <w:tcW w:w="3793" w:type="dxa"/>
            <w:tcBorders>
              <w:left w:val="double" w:sz="4" w:space="0" w:color="auto"/>
            </w:tcBorders>
            <w:vAlign w:val="center"/>
          </w:tcPr>
          <w:p w14:paraId="1199A140" w14:textId="77777777" w:rsidR="00E820D0" w:rsidRPr="00845A1C" w:rsidRDefault="00E820D0" w:rsidP="00872A07">
            <w:pPr>
              <w:keepNext/>
              <w:spacing w:before="120"/>
              <w:jc w:val="right"/>
              <w:rPr>
                <w:rFonts w:cs="Arial"/>
                <w:b/>
                <w:szCs w:val="20"/>
                <w:lang w:eastAsia="fr-FR"/>
              </w:rPr>
            </w:pPr>
            <w:r w:rsidRPr="00845A1C">
              <w:rPr>
                <w:rFonts w:cs="Arial"/>
                <w:b/>
                <w:szCs w:val="20"/>
                <w:lang w:eastAsia="fr-FR"/>
              </w:rPr>
              <w:t>Document de référence :</w:t>
            </w:r>
          </w:p>
        </w:tc>
        <w:tc>
          <w:tcPr>
            <w:tcW w:w="5209" w:type="dxa"/>
            <w:tcBorders>
              <w:right w:val="double" w:sz="4" w:space="0" w:color="auto"/>
            </w:tcBorders>
          </w:tcPr>
          <w:p w14:paraId="4DCBBDFC" w14:textId="77777777" w:rsidR="00E820D0" w:rsidRPr="00845A1C" w:rsidRDefault="00E820D0" w:rsidP="00872A07">
            <w:pPr>
              <w:keepNext/>
              <w:spacing w:before="120"/>
              <w:rPr>
                <w:rFonts w:cs="Arial"/>
                <w:b/>
                <w:szCs w:val="20"/>
                <w:lang w:eastAsia="fr-FR"/>
              </w:rPr>
            </w:pPr>
          </w:p>
        </w:tc>
      </w:tr>
      <w:tr w:rsidR="00E820D0" w:rsidRPr="00845A1C" w14:paraId="07A0D596" w14:textId="77777777" w:rsidTr="00872A07">
        <w:tc>
          <w:tcPr>
            <w:tcW w:w="3793" w:type="dxa"/>
            <w:tcBorders>
              <w:left w:val="double" w:sz="4" w:space="0" w:color="auto"/>
              <w:bottom w:val="double" w:sz="4" w:space="0" w:color="auto"/>
            </w:tcBorders>
            <w:vAlign w:val="center"/>
          </w:tcPr>
          <w:p w14:paraId="034CEA21" w14:textId="77777777" w:rsidR="00E820D0" w:rsidRPr="00845A1C" w:rsidRDefault="00E820D0" w:rsidP="00872A07">
            <w:pPr>
              <w:keepNext/>
              <w:spacing w:before="120"/>
              <w:jc w:val="right"/>
              <w:rPr>
                <w:rFonts w:cs="Arial"/>
                <w:b/>
                <w:szCs w:val="20"/>
                <w:lang w:eastAsia="fr-FR"/>
              </w:rPr>
            </w:pPr>
            <w:r w:rsidRPr="00845A1C">
              <w:rPr>
                <w:rFonts w:cs="Arial"/>
                <w:b/>
                <w:szCs w:val="20"/>
                <w:lang w:eastAsia="fr-FR"/>
              </w:rPr>
              <w:t>Paragraphe / page :</w:t>
            </w:r>
          </w:p>
        </w:tc>
        <w:tc>
          <w:tcPr>
            <w:tcW w:w="5209" w:type="dxa"/>
            <w:tcBorders>
              <w:bottom w:val="double" w:sz="4" w:space="0" w:color="auto"/>
              <w:right w:val="double" w:sz="4" w:space="0" w:color="auto"/>
            </w:tcBorders>
          </w:tcPr>
          <w:p w14:paraId="38BEB7E0" w14:textId="77777777" w:rsidR="00E820D0" w:rsidRPr="00845A1C" w:rsidRDefault="00E820D0" w:rsidP="00872A07">
            <w:pPr>
              <w:keepNext/>
              <w:spacing w:before="120"/>
              <w:rPr>
                <w:rFonts w:cs="Arial"/>
                <w:b/>
                <w:szCs w:val="20"/>
                <w:lang w:eastAsia="fr-FR"/>
              </w:rPr>
            </w:pPr>
          </w:p>
        </w:tc>
      </w:tr>
    </w:tbl>
    <w:p w14:paraId="547EF773" w14:textId="6CBE99FE" w:rsidR="00E820D0" w:rsidRDefault="00E820D0" w:rsidP="00E820D0">
      <w:pPr>
        <w:spacing w:before="120"/>
        <w:rPr>
          <w:color w:val="002060"/>
          <w:sz w:val="24"/>
          <w:lang w:eastAsia="fr-FR"/>
        </w:rPr>
      </w:pPr>
    </w:p>
    <w:tbl>
      <w:tblPr>
        <w:tblStyle w:val="Grilledutableau1"/>
        <w:tblW w:w="0" w:type="auto"/>
        <w:tblInd w:w="284" w:type="dxa"/>
        <w:tblLook w:val="04A0" w:firstRow="1" w:lastRow="0" w:firstColumn="1" w:lastColumn="0" w:noHBand="0" w:noVBand="1"/>
      </w:tblPr>
      <w:tblGrid>
        <w:gridCol w:w="3712"/>
        <w:gridCol w:w="5044"/>
      </w:tblGrid>
      <w:tr w:rsidR="00E820D0" w:rsidRPr="00845A1C" w14:paraId="4CA0D7E4" w14:textId="77777777" w:rsidTr="00872A07">
        <w:tc>
          <w:tcPr>
            <w:tcW w:w="9002" w:type="dxa"/>
            <w:gridSpan w:val="2"/>
            <w:tcBorders>
              <w:top w:val="double" w:sz="4" w:space="0" w:color="auto"/>
              <w:left w:val="double" w:sz="4" w:space="0" w:color="auto"/>
              <w:right w:val="double" w:sz="4" w:space="0" w:color="auto"/>
            </w:tcBorders>
          </w:tcPr>
          <w:p w14:paraId="4BA224CD" w14:textId="1B918DC4" w:rsidR="00E820D0" w:rsidRPr="00845A1C" w:rsidRDefault="00E820D0" w:rsidP="00872A07">
            <w:pPr>
              <w:keepNext/>
              <w:spacing w:before="120"/>
              <w:rPr>
                <w:rFonts w:cs="Arial"/>
                <w:b/>
                <w:i/>
                <w:szCs w:val="20"/>
                <w:lang w:eastAsia="fr-FR"/>
              </w:rPr>
            </w:pPr>
            <w:r w:rsidRPr="00845A1C">
              <w:rPr>
                <w:rFonts w:cs="Arial"/>
                <w:b/>
                <w:i/>
                <w:szCs w:val="20"/>
                <w:lang w:eastAsia="fr-FR"/>
              </w:rPr>
              <w:t xml:space="preserve">Exigence </w:t>
            </w:r>
            <w:r>
              <w:rPr>
                <w:rFonts w:cs="Arial"/>
                <w:b/>
                <w:i/>
                <w:szCs w:val="20"/>
                <w:lang w:eastAsia="fr-FR"/>
              </w:rPr>
              <w:t>3</w:t>
            </w:r>
            <w:r w:rsidRPr="00845A1C">
              <w:rPr>
                <w:rFonts w:cs="Arial"/>
                <w:b/>
                <w:i/>
                <w:szCs w:val="20"/>
                <w:lang w:eastAsia="fr-FR"/>
              </w:rPr>
              <w:t> </w:t>
            </w:r>
            <w:r w:rsidRPr="00C74DE7">
              <w:rPr>
                <w:rFonts w:cs="Arial"/>
                <w:i/>
                <w:szCs w:val="20"/>
                <w:lang w:eastAsia="fr-FR"/>
              </w:rPr>
              <w:t>(2% de la note finale) :</w:t>
            </w:r>
            <w:r w:rsidRPr="00845A1C">
              <w:rPr>
                <w:rFonts w:cs="Arial"/>
                <w:b/>
                <w:i/>
                <w:szCs w:val="20"/>
                <w:lang w:eastAsia="fr-FR"/>
              </w:rPr>
              <w:t xml:space="preserve"> </w:t>
            </w:r>
          </w:p>
          <w:p w14:paraId="3E1656F9" w14:textId="77777777" w:rsidR="00E820D0" w:rsidRDefault="00E820D0" w:rsidP="00E820D0">
            <w:pPr>
              <w:spacing w:after="0"/>
              <w:rPr>
                <w:lang w:eastAsia="fr-FR"/>
              </w:rPr>
            </w:pPr>
            <w:r>
              <w:rPr>
                <w:lang w:eastAsia="fr-FR"/>
              </w:rPr>
              <w:t>Le titulaire précise dans son offre le mode de fonctionnement de la GTR et si cette dernière est continue ou associée à la plage de couverture (par exemple dans le cadre d’un incident arrivant à 17h30 et un niveau de service retenu 8h/20h)</w:t>
            </w:r>
          </w:p>
          <w:p w14:paraId="7A136406" w14:textId="77777777" w:rsidR="00E820D0" w:rsidRDefault="00E820D0" w:rsidP="00E820D0">
            <w:pPr>
              <w:keepNext/>
              <w:spacing w:after="0"/>
              <w:rPr>
                <w:rFonts w:cs="Arial"/>
                <w:szCs w:val="20"/>
                <w:lang w:eastAsia="fr-FR"/>
              </w:rPr>
            </w:pPr>
            <w:r>
              <w:rPr>
                <w:lang w:eastAsia="fr-FR"/>
              </w:rPr>
              <w:t>Il précise sa capacité à proposer des services de GTR différents sur les différents numéros</w:t>
            </w:r>
            <w:r w:rsidRPr="00845A1C">
              <w:rPr>
                <w:rFonts w:cs="Arial"/>
                <w:szCs w:val="20"/>
                <w:lang w:eastAsia="fr-FR"/>
              </w:rPr>
              <w:t xml:space="preserve"> </w:t>
            </w:r>
          </w:p>
          <w:p w14:paraId="433468AF" w14:textId="54F124A7" w:rsidR="00E820D0" w:rsidRPr="00845A1C" w:rsidRDefault="00E820D0" w:rsidP="00E820D0">
            <w:pPr>
              <w:keepNext/>
              <w:spacing w:before="120"/>
              <w:rPr>
                <w:rFonts w:cs="Arial"/>
                <w:b/>
                <w:szCs w:val="20"/>
                <w:lang w:eastAsia="fr-FR"/>
              </w:rPr>
            </w:pPr>
            <w:r w:rsidRPr="00845A1C">
              <w:rPr>
                <w:rFonts w:cs="Arial"/>
                <w:szCs w:val="20"/>
                <w:lang w:eastAsia="fr-FR"/>
              </w:rPr>
              <w:t>(</w:t>
            </w:r>
            <w:r w:rsidRPr="00532B15">
              <w:rPr>
                <w:rFonts w:cs="Arial"/>
                <w:szCs w:val="20"/>
                <w:lang w:eastAsia="fr-FR"/>
              </w:rPr>
              <w:t>§</w:t>
            </w:r>
            <w:r w:rsidRPr="00845A1C">
              <w:rPr>
                <w:rFonts w:cs="Arial"/>
                <w:szCs w:val="20"/>
                <w:lang w:eastAsia="fr-FR"/>
              </w:rPr>
              <w:t xml:space="preserve"> </w:t>
            </w:r>
            <w:r>
              <w:rPr>
                <w:rFonts w:cs="Arial"/>
                <w:szCs w:val="20"/>
                <w:lang w:eastAsia="fr-FR"/>
              </w:rPr>
              <w:t>2</w:t>
            </w:r>
            <w:r w:rsidRPr="00845A1C">
              <w:rPr>
                <w:rFonts w:cs="Arial"/>
                <w:szCs w:val="20"/>
                <w:lang w:eastAsia="fr-FR"/>
              </w:rPr>
              <w:t>.</w:t>
            </w:r>
            <w:r>
              <w:rPr>
                <w:rFonts w:cs="Arial"/>
                <w:szCs w:val="20"/>
                <w:lang w:eastAsia="fr-FR"/>
              </w:rPr>
              <w:t>2</w:t>
            </w:r>
            <w:r w:rsidRPr="00845A1C">
              <w:rPr>
                <w:rFonts w:cs="Arial"/>
                <w:szCs w:val="20"/>
                <w:lang w:eastAsia="fr-FR"/>
              </w:rPr>
              <w:t>.</w:t>
            </w:r>
            <w:r>
              <w:rPr>
                <w:rFonts w:cs="Arial"/>
                <w:szCs w:val="20"/>
                <w:lang w:eastAsia="fr-FR"/>
              </w:rPr>
              <w:t>2</w:t>
            </w:r>
            <w:r w:rsidRPr="00845A1C">
              <w:rPr>
                <w:rFonts w:cs="Arial"/>
                <w:szCs w:val="20"/>
                <w:lang w:eastAsia="fr-FR"/>
              </w:rPr>
              <w:t xml:space="preserve"> du CCTP)</w:t>
            </w:r>
          </w:p>
        </w:tc>
      </w:tr>
      <w:tr w:rsidR="00E820D0" w:rsidRPr="00845A1C" w14:paraId="3455F9A2" w14:textId="77777777" w:rsidTr="00872A07">
        <w:tc>
          <w:tcPr>
            <w:tcW w:w="9002" w:type="dxa"/>
            <w:gridSpan w:val="2"/>
            <w:tcBorders>
              <w:left w:val="double" w:sz="4" w:space="0" w:color="auto"/>
              <w:right w:val="double" w:sz="4" w:space="0" w:color="auto"/>
            </w:tcBorders>
          </w:tcPr>
          <w:p w14:paraId="51872942" w14:textId="77777777" w:rsidR="00E820D0" w:rsidRPr="00845A1C" w:rsidRDefault="00E820D0" w:rsidP="00872A07">
            <w:pPr>
              <w:keepNext/>
              <w:spacing w:before="120"/>
              <w:rPr>
                <w:rFonts w:cs="Arial"/>
                <w:i/>
                <w:szCs w:val="20"/>
                <w:lang w:eastAsia="fr-FR"/>
              </w:rPr>
            </w:pPr>
          </w:p>
          <w:p w14:paraId="4946A43D" w14:textId="77777777" w:rsidR="00E820D0" w:rsidRPr="00845A1C" w:rsidRDefault="00E820D0" w:rsidP="00872A07">
            <w:pPr>
              <w:keepNext/>
              <w:spacing w:before="120"/>
              <w:rPr>
                <w:rFonts w:cs="Arial"/>
                <w:i/>
                <w:szCs w:val="20"/>
                <w:lang w:eastAsia="fr-FR"/>
              </w:rPr>
            </w:pPr>
            <w:r w:rsidRPr="00845A1C">
              <w:rPr>
                <w:rFonts w:cs="Arial"/>
                <w:i/>
                <w:szCs w:val="20"/>
                <w:lang w:eastAsia="fr-FR"/>
              </w:rPr>
              <w:t>A détailler…</w:t>
            </w:r>
          </w:p>
          <w:p w14:paraId="37114E57" w14:textId="77777777" w:rsidR="00E820D0" w:rsidRDefault="00E820D0" w:rsidP="00872A07">
            <w:pPr>
              <w:keepNext/>
              <w:spacing w:before="120"/>
              <w:rPr>
                <w:rFonts w:cs="Arial"/>
                <w:b/>
                <w:szCs w:val="20"/>
                <w:lang w:eastAsia="fr-FR"/>
              </w:rPr>
            </w:pPr>
          </w:p>
          <w:p w14:paraId="2DF723B7" w14:textId="77777777" w:rsidR="00E820D0" w:rsidRPr="00845A1C" w:rsidRDefault="00E820D0" w:rsidP="00872A07">
            <w:pPr>
              <w:keepNext/>
              <w:spacing w:before="120"/>
              <w:rPr>
                <w:rFonts w:cs="Arial"/>
                <w:b/>
                <w:szCs w:val="20"/>
                <w:lang w:eastAsia="fr-FR"/>
              </w:rPr>
            </w:pPr>
          </w:p>
          <w:p w14:paraId="7D220196" w14:textId="77777777" w:rsidR="00E820D0" w:rsidRPr="00845A1C" w:rsidRDefault="00E820D0" w:rsidP="00872A07">
            <w:pPr>
              <w:keepNext/>
              <w:spacing w:before="120"/>
              <w:rPr>
                <w:rFonts w:cs="Arial"/>
                <w:b/>
                <w:szCs w:val="20"/>
                <w:lang w:eastAsia="fr-FR"/>
              </w:rPr>
            </w:pPr>
          </w:p>
          <w:p w14:paraId="1CA3DD18" w14:textId="77777777" w:rsidR="00E820D0" w:rsidRPr="00845A1C" w:rsidRDefault="00E820D0" w:rsidP="00872A07">
            <w:pPr>
              <w:keepNext/>
              <w:spacing w:before="120"/>
              <w:rPr>
                <w:rFonts w:cs="Arial"/>
                <w:b/>
                <w:szCs w:val="20"/>
                <w:lang w:eastAsia="fr-FR"/>
              </w:rPr>
            </w:pPr>
          </w:p>
          <w:p w14:paraId="55659019" w14:textId="77777777" w:rsidR="00E820D0" w:rsidRPr="00845A1C" w:rsidRDefault="00E820D0" w:rsidP="00872A07">
            <w:pPr>
              <w:keepNext/>
              <w:spacing w:before="120"/>
              <w:rPr>
                <w:rFonts w:cs="Arial"/>
                <w:b/>
                <w:szCs w:val="20"/>
                <w:lang w:eastAsia="fr-FR"/>
              </w:rPr>
            </w:pPr>
          </w:p>
        </w:tc>
      </w:tr>
      <w:tr w:rsidR="00E820D0" w:rsidRPr="00845A1C" w14:paraId="63D1056D" w14:textId="77777777" w:rsidTr="00872A07">
        <w:tc>
          <w:tcPr>
            <w:tcW w:w="3793" w:type="dxa"/>
            <w:tcBorders>
              <w:left w:val="double" w:sz="4" w:space="0" w:color="auto"/>
            </w:tcBorders>
            <w:vAlign w:val="center"/>
          </w:tcPr>
          <w:p w14:paraId="61567A91" w14:textId="77777777" w:rsidR="00E820D0" w:rsidRPr="00845A1C" w:rsidRDefault="00E820D0" w:rsidP="00872A07">
            <w:pPr>
              <w:keepNext/>
              <w:spacing w:before="120"/>
              <w:jc w:val="right"/>
              <w:rPr>
                <w:rFonts w:cs="Arial"/>
                <w:b/>
                <w:szCs w:val="20"/>
                <w:lang w:eastAsia="fr-FR"/>
              </w:rPr>
            </w:pPr>
            <w:r w:rsidRPr="00845A1C">
              <w:rPr>
                <w:rFonts w:cs="Arial"/>
                <w:b/>
                <w:szCs w:val="20"/>
                <w:lang w:eastAsia="fr-FR"/>
              </w:rPr>
              <w:t>Document de référence :</w:t>
            </w:r>
          </w:p>
        </w:tc>
        <w:tc>
          <w:tcPr>
            <w:tcW w:w="5209" w:type="dxa"/>
            <w:tcBorders>
              <w:right w:val="double" w:sz="4" w:space="0" w:color="auto"/>
            </w:tcBorders>
          </w:tcPr>
          <w:p w14:paraId="4DA8E7CA" w14:textId="77777777" w:rsidR="00E820D0" w:rsidRPr="00845A1C" w:rsidRDefault="00E820D0" w:rsidP="00872A07">
            <w:pPr>
              <w:keepNext/>
              <w:spacing w:before="120"/>
              <w:rPr>
                <w:rFonts w:cs="Arial"/>
                <w:b/>
                <w:szCs w:val="20"/>
                <w:lang w:eastAsia="fr-FR"/>
              </w:rPr>
            </w:pPr>
          </w:p>
        </w:tc>
      </w:tr>
      <w:tr w:rsidR="00E820D0" w:rsidRPr="00845A1C" w14:paraId="5F25E9BC" w14:textId="77777777" w:rsidTr="00872A07">
        <w:tc>
          <w:tcPr>
            <w:tcW w:w="3793" w:type="dxa"/>
            <w:tcBorders>
              <w:left w:val="double" w:sz="4" w:space="0" w:color="auto"/>
              <w:bottom w:val="double" w:sz="4" w:space="0" w:color="auto"/>
            </w:tcBorders>
            <w:vAlign w:val="center"/>
          </w:tcPr>
          <w:p w14:paraId="64CA06A7" w14:textId="77777777" w:rsidR="00E820D0" w:rsidRPr="00845A1C" w:rsidRDefault="00E820D0" w:rsidP="00872A07">
            <w:pPr>
              <w:keepNext/>
              <w:spacing w:before="120"/>
              <w:jc w:val="right"/>
              <w:rPr>
                <w:rFonts w:cs="Arial"/>
                <w:b/>
                <w:szCs w:val="20"/>
                <w:lang w:eastAsia="fr-FR"/>
              </w:rPr>
            </w:pPr>
            <w:r w:rsidRPr="00845A1C">
              <w:rPr>
                <w:rFonts w:cs="Arial"/>
                <w:b/>
                <w:szCs w:val="20"/>
                <w:lang w:eastAsia="fr-FR"/>
              </w:rPr>
              <w:t>Paragraphe / page :</w:t>
            </w:r>
          </w:p>
        </w:tc>
        <w:tc>
          <w:tcPr>
            <w:tcW w:w="5209" w:type="dxa"/>
            <w:tcBorders>
              <w:bottom w:val="double" w:sz="4" w:space="0" w:color="auto"/>
              <w:right w:val="double" w:sz="4" w:space="0" w:color="auto"/>
            </w:tcBorders>
          </w:tcPr>
          <w:p w14:paraId="356E2FA0" w14:textId="77777777" w:rsidR="00E820D0" w:rsidRPr="00845A1C" w:rsidRDefault="00E820D0" w:rsidP="00872A07">
            <w:pPr>
              <w:keepNext/>
              <w:spacing w:before="120"/>
              <w:rPr>
                <w:rFonts w:cs="Arial"/>
                <w:b/>
                <w:szCs w:val="20"/>
                <w:lang w:eastAsia="fr-FR"/>
              </w:rPr>
            </w:pPr>
          </w:p>
        </w:tc>
      </w:tr>
    </w:tbl>
    <w:p w14:paraId="672683FB" w14:textId="77777777" w:rsidR="00E820D0" w:rsidRDefault="00E820D0" w:rsidP="0042047F">
      <w:pPr>
        <w:spacing w:before="120" w:after="360"/>
        <w:rPr>
          <w:color w:val="002060"/>
          <w:sz w:val="24"/>
          <w:lang w:eastAsia="fr-FR"/>
        </w:rPr>
      </w:pPr>
    </w:p>
    <w:tbl>
      <w:tblPr>
        <w:tblStyle w:val="Grilledutableau1"/>
        <w:tblW w:w="0" w:type="auto"/>
        <w:tblInd w:w="284" w:type="dxa"/>
        <w:tblLook w:val="04A0" w:firstRow="1" w:lastRow="0" w:firstColumn="1" w:lastColumn="0" w:noHBand="0" w:noVBand="1"/>
      </w:tblPr>
      <w:tblGrid>
        <w:gridCol w:w="3717"/>
        <w:gridCol w:w="5039"/>
      </w:tblGrid>
      <w:tr w:rsidR="00E820D0" w:rsidRPr="00845A1C" w14:paraId="6E7D3A7D" w14:textId="77777777" w:rsidTr="00872A07">
        <w:tc>
          <w:tcPr>
            <w:tcW w:w="9002" w:type="dxa"/>
            <w:gridSpan w:val="2"/>
            <w:tcBorders>
              <w:top w:val="double" w:sz="4" w:space="0" w:color="auto"/>
              <w:left w:val="double" w:sz="4" w:space="0" w:color="auto"/>
              <w:right w:val="double" w:sz="4" w:space="0" w:color="auto"/>
            </w:tcBorders>
          </w:tcPr>
          <w:p w14:paraId="6FA35EA6" w14:textId="0A55CAC6" w:rsidR="00E820D0" w:rsidRPr="00845A1C" w:rsidRDefault="00E820D0" w:rsidP="00872A07">
            <w:pPr>
              <w:keepNext/>
              <w:spacing w:before="120"/>
              <w:rPr>
                <w:rFonts w:cs="Arial"/>
                <w:b/>
                <w:i/>
                <w:szCs w:val="20"/>
                <w:lang w:eastAsia="fr-FR"/>
              </w:rPr>
            </w:pPr>
            <w:r w:rsidRPr="00845A1C">
              <w:rPr>
                <w:rFonts w:cs="Arial"/>
                <w:b/>
                <w:i/>
                <w:szCs w:val="20"/>
                <w:lang w:eastAsia="fr-FR"/>
              </w:rPr>
              <w:lastRenderedPageBreak/>
              <w:t xml:space="preserve">Exigence </w:t>
            </w:r>
            <w:r>
              <w:rPr>
                <w:rFonts w:cs="Arial"/>
                <w:b/>
                <w:i/>
                <w:szCs w:val="20"/>
                <w:lang w:eastAsia="fr-FR"/>
              </w:rPr>
              <w:t>8</w:t>
            </w:r>
            <w:r w:rsidRPr="00845A1C">
              <w:rPr>
                <w:rFonts w:cs="Arial"/>
                <w:b/>
                <w:i/>
                <w:szCs w:val="20"/>
                <w:lang w:eastAsia="fr-FR"/>
              </w:rPr>
              <w:t> </w:t>
            </w:r>
            <w:r w:rsidRPr="00C74DE7">
              <w:rPr>
                <w:rFonts w:cs="Arial"/>
                <w:i/>
                <w:szCs w:val="20"/>
                <w:lang w:eastAsia="fr-FR"/>
              </w:rPr>
              <w:t>(2% de la note finale) :</w:t>
            </w:r>
            <w:r w:rsidRPr="00845A1C">
              <w:rPr>
                <w:rFonts w:cs="Arial"/>
                <w:b/>
                <w:i/>
                <w:szCs w:val="20"/>
                <w:lang w:eastAsia="fr-FR"/>
              </w:rPr>
              <w:t xml:space="preserve"> </w:t>
            </w:r>
          </w:p>
          <w:p w14:paraId="5F1DC1AC" w14:textId="77777777" w:rsidR="00E820D0" w:rsidRDefault="00E820D0" w:rsidP="00E820D0">
            <w:pPr>
              <w:pStyle w:val="StyleMP-puces"/>
              <w:numPr>
                <w:ilvl w:val="0"/>
                <w:numId w:val="0"/>
              </w:numPr>
              <w:spacing w:after="0"/>
            </w:pPr>
            <w:r>
              <w:t>L’offre doit décrire :</w:t>
            </w:r>
          </w:p>
          <w:p w14:paraId="139BCF16" w14:textId="77777777" w:rsidR="00E820D0" w:rsidRDefault="00E820D0" w:rsidP="00E820D0">
            <w:pPr>
              <w:pStyle w:val="StyleMP-puces"/>
              <w:spacing w:after="0"/>
            </w:pPr>
            <w:r>
              <w:t>L’accès à l’extranet de gestion</w:t>
            </w:r>
          </w:p>
          <w:p w14:paraId="5B642C2C" w14:textId="77777777" w:rsidR="00E820D0" w:rsidRPr="00E57425" w:rsidRDefault="00E820D0" w:rsidP="00E820D0">
            <w:pPr>
              <w:pStyle w:val="StyleMP-puces"/>
              <w:spacing w:after="0"/>
            </w:pPr>
            <w:r w:rsidRPr="00E57425">
              <w:t>L’assistance procurée pour la mise en place d’un nouveau numéro et les coûts liés aux modifications de services</w:t>
            </w:r>
          </w:p>
          <w:p w14:paraId="6C009C68" w14:textId="2CFF8221" w:rsidR="00E820D0" w:rsidRPr="00845A1C" w:rsidRDefault="00E820D0" w:rsidP="00E820D0">
            <w:pPr>
              <w:keepNext/>
              <w:spacing w:before="120"/>
              <w:rPr>
                <w:rFonts w:cs="Arial"/>
                <w:b/>
                <w:szCs w:val="20"/>
                <w:lang w:eastAsia="fr-FR"/>
              </w:rPr>
            </w:pPr>
            <w:r w:rsidRPr="00845A1C">
              <w:rPr>
                <w:rFonts w:cs="Arial"/>
                <w:szCs w:val="20"/>
                <w:lang w:eastAsia="fr-FR"/>
              </w:rPr>
              <w:t>(</w:t>
            </w:r>
            <w:r w:rsidRPr="00532B15">
              <w:rPr>
                <w:rFonts w:cs="Arial"/>
                <w:szCs w:val="20"/>
                <w:lang w:eastAsia="fr-FR"/>
              </w:rPr>
              <w:t>§</w:t>
            </w:r>
            <w:r w:rsidRPr="00845A1C">
              <w:rPr>
                <w:rFonts w:cs="Arial"/>
                <w:szCs w:val="20"/>
                <w:lang w:eastAsia="fr-FR"/>
              </w:rPr>
              <w:t xml:space="preserve"> </w:t>
            </w:r>
            <w:r>
              <w:rPr>
                <w:rFonts w:cs="Arial"/>
                <w:szCs w:val="20"/>
                <w:lang w:eastAsia="fr-FR"/>
              </w:rPr>
              <w:t>2</w:t>
            </w:r>
            <w:r w:rsidRPr="00845A1C">
              <w:rPr>
                <w:rFonts w:cs="Arial"/>
                <w:szCs w:val="20"/>
                <w:lang w:eastAsia="fr-FR"/>
              </w:rPr>
              <w:t>.</w:t>
            </w:r>
            <w:r>
              <w:rPr>
                <w:rFonts w:cs="Arial"/>
                <w:szCs w:val="20"/>
                <w:lang w:eastAsia="fr-FR"/>
              </w:rPr>
              <w:t>4</w:t>
            </w:r>
            <w:r w:rsidRPr="00845A1C">
              <w:rPr>
                <w:rFonts w:cs="Arial"/>
                <w:szCs w:val="20"/>
                <w:lang w:eastAsia="fr-FR"/>
              </w:rPr>
              <w:t>.</w:t>
            </w:r>
            <w:r>
              <w:rPr>
                <w:rFonts w:cs="Arial"/>
                <w:szCs w:val="20"/>
                <w:lang w:eastAsia="fr-FR"/>
              </w:rPr>
              <w:t>3</w:t>
            </w:r>
            <w:r w:rsidRPr="00845A1C">
              <w:rPr>
                <w:rFonts w:cs="Arial"/>
                <w:szCs w:val="20"/>
                <w:lang w:eastAsia="fr-FR"/>
              </w:rPr>
              <w:t xml:space="preserve"> du CCTP)</w:t>
            </w:r>
          </w:p>
        </w:tc>
      </w:tr>
      <w:tr w:rsidR="00E820D0" w:rsidRPr="00845A1C" w14:paraId="50F48D34" w14:textId="77777777" w:rsidTr="00872A07">
        <w:tc>
          <w:tcPr>
            <w:tcW w:w="9002" w:type="dxa"/>
            <w:gridSpan w:val="2"/>
            <w:tcBorders>
              <w:left w:val="double" w:sz="4" w:space="0" w:color="auto"/>
              <w:right w:val="double" w:sz="4" w:space="0" w:color="auto"/>
            </w:tcBorders>
          </w:tcPr>
          <w:p w14:paraId="5539BF3A" w14:textId="77777777" w:rsidR="00E820D0" w:rsidRPr="00845A1C" w:rsidRDefault="00E820D0" w:rsidP="00872A07">
            <w:pPr>
              <w:keepNext/>
              <w:spacing w:before="120"/>
              <w:rPr>
                <w:rFonts w:cs="Arial"/>
                <w:i/>
                <w:szCs w:val="20"/>
                <w:lang w:eastAsia="fr-FR"/>
              </w:rPr>
            </w:pPr>
          </w:p>
          <w:p w14:paraId="2369EA9D" w14:textId="77777777" w:rsidR="00E820D0" w:rsidRPr="00845A1C" w:rsidRDefault="00E820D0" w:rsidP="00872A07">
            <w:pPr>
              <w:keepNext/>
              <w:spacing w:before="120"/>
              <w:rPr>
                <w:rFonts w:cs="Arial"/>
                <w:i/>
                <w:szCs w:val="20"/>
                <w:lang w:eastAsia="fr-FR"/>
              </w:rPr>
            </w:pPr>
            <w:r w:rsidRPr="00845A1C">
              <w:rPr>
                <w:rFonts w:cs="Arial"/>
                <w:i/>
                <w:szCs w:val="20"/>
                <w:lang w:eastAsia="fr-FR"/>
              </w:rPr>
              <w:t>A détailler…</w:t>
            </w:r>
          </w:p>
          <w:p w14:paraId="315A5B02" w14:textId="77777777" w:rsidR="00E820D0" w:rsidRDefault="00E820D0" w:rsidP="00872A07">
            <w:pPr>
              <w:keepNext/>
              <w:spacing w:before="120"/>
              <w:rPr>
                <w:rFonts w:cs="Arial"/>
                <w:b/>
                <w:szCs w:val="20"/>
                <w:lang w:eastAsia="fr-FR"/>
              </w:rPr>
            </w:pPr>
          </w:p>
          <w:p w14:paraId="72622AA0" w14:textId="77777777" w:rsidR="00E820D0" w:rsidRPr="00845A1C" w:rsidRDefault="00E820D0" w:rsidP="00872A07">
            <w:pPr>
              <w:keepNext/>
              <w:spacing w:before="120"/>
              <w:rPr>
                <w:rFonts w:cs="Arial"/>
                <w:b/>
                <w:szCs w:val="20"/>
                <w:lang w:eastAsia="fr-FR"/>
              </w:rPr>
            </w:pPr>
          </w:p>
          <w:p w14:paraId="3B0A203B" w14:textId="0269F12F" w:rsidR="00E820D0" w:rsidRDefault="00E820D0" w:rsidP="00872A07">
            <w:pPr>
              <w:keepNext/>
              <w:spacing w:before="120"/>
              <w:rPr>
                <w:rFonts w:cs="Arial"/>
                <w:b/>
                <w:szCs w:val="20"/>
                <w:lang w:eastAsia="fr-FR"/>
              </w:rPr>
            </w:pPr>
          </w:p>
          <w:p w14:paraId="35564867" w14:textId="77777777" w:rsidR="000A570A" w:rsidRDefault="000A570A" w:rsidP="00872A07">
            <w:pPr>
              <w:keepNext/>
              <w:spacing w:before="120"/>
              <w:rPr>
                <w:rFonts w:cs="Arial"/>
                <w:b/>
                <w:szCs w:val="20"/>
                <w:lang w:eastAsia="fr-FR"/>
              </w:rPr>
            </w:pPr>
          </w:p>
          <w:p w14:paraId="7397A7E7" w14:textId="1CC671B9" w:rsidR="000A570A" w:rsidRDefault="000A570A" w:rsidP="00872A07">
            <w:pPr>
              <w:keepNext/>
              <w:spacing w:before="120"/>
              <w:rPr>
                <w:rFonts w:cs="Arial"/>
                <w:b/>
                <w:szCs w:val="20"/>
                <w:lang w:eastAsia="fr-FR"/>
              </w:rPr>
            </w:pPr>
          </w:p>
          <w:p w14:paraId="040578A3" w14:textId="77777777" w:rsidR="000A570A" w:rsidRPr="00845A1C" w:rsidRDefault="000A570A" w:rsidP="00872A07">
            <w:pPr>
              <w:keepNext/>
              <w:spacing w:before="120"/>
              <w:rPr>
                <w:rFonts w:cs="Arial"/>
                <w:b/>
                <w:szCs w:val="20"/>
                <w:lang w:eastAsia="fr-FR"/>
              </w:rPr>
            </w:pPr>
          </w:p>
          <w:p w14:paraId="0E8344B0" w14:textId="77777777" w:rsidR="00E820D0" w:rsidRPr="00845A1C" w:rsidRDefault="00E820D0" w:rsidP="00872A07">
            <w:pPr>
              <w:keepNext/>
              <w:spacing w:before="120"/>
              <w:rPr>
                <w:rFonts w:cs="Arial"/>
                <w:b/>
                <w:szCs w:val="20"/>
                <w:lang w:eastAsia="fr-FR"/>
              </w:rPr>
            </w:pPr>
          </w:p>
          <w:p w14:paraId="5CEED1D4" w14:textId="77777777" w:rsidR="00E820D0" w:rsidRPr="00845A1C" w:rsidRDefault="00E820D0" w:rsidP="00872A07">
            <w:pPr>
              <w:keepNext/>
              <w:spacing w:before="120"/>
              <w:rPr>
                <w:rFonts w:cs="Arial"/>
                <w:b/>
                <w:szCs w:val="20"/>
                <w:lang w:eastAsia="fr-FR"/>
              </w:rPr>
            </w:pPr>
          </w:p>
        </w:tc>
      </w:tr>
      <w:tr w:rsidR="00E820D0" w:rsidRPr="00845A1C" w14:paraId="3D15B287" w14:textId="77777777" w:rsidTr="00872A07">
        <w:tc>
          <w:tcPr>
            <w:tcW w:w="3793" w:type="dxa"/>
            <w:tcBorders>
              <w:left w:val="double" w:sz="4" w:space="0" w:color="auto"/>
            </w:tcBorders>
            <w:vAlign w:val="center"/>
          </w:tcPr>
          <w:p w14:paraId="50D9DFE7" w14:textId="77777777" w:rsidR="00E820D0" w:rsidRPr="00845A1C" w:rsidRDefault="00E820D0" w:rsidP="00872A07">
            <w:pPr>
              <w:keepNext/>
              <w:spacing w:before="120"/>
              <w:jc w:val="right"/>
              <w:rPr>
                <w:rFonts w:cs="Arial"/>
                <w:b/>
                <w:szCs w:val="20"/>
                <w:lang w:eastAsia="fr-FR"/>
              </w:rPr>
            </w:pPr>
            <w:r w:rsidRPr="00845A1C">
              <w:rPr>
                <w:rFonts w:cs="Arial"/>
                <w:b/>
                <w:szCs w:val="20"/>
                <w:lang w:eastAsia="fr-FR"/>
              </w:rPr>
              <w:t>Document de référence :</w:t>
            </w:r>
          </w:p>
        </w:tc>
        <w:tc>
          <w:tcPr>
            <w:tcW w:w="5209" w:type="dxa"/>
            <w:tcBorders>
              <w:right w:val="double" w:sz="4" w:space="0" w:color="auto"/>
            </w:tcBorders>
          </w:tcPr>
          <w:p w14:paraId="516F7CDB" w14:textId="77777777" w:rsidR="00E820D0" w:rsidRPr="00845A1C" w:rsidRDefault="00E820D0" w:rsidP="00872A07">
            <w:pPr>
              <w:keepNext/>
              <w:spacing w:before="120"/>
              <w:rPr>
                <w:rFonts w:cs="Arial"/>
                <w:b/>
                <w:szCs w:val="20"/>
                <w:lang w:eastAsia="fr-FR"/>
              </w:rPr>
            </w:pPr>
          </w:p>
        </w:tc>
      </w:tr>
      <w:tr w:rsidR="00E820D0" w:rsidRPr="00845A1C" w14:paraId="1993236A" w14:textId="77777777" w:rsidTr="00872A07">
        <w:tc>
          <w:tcPr>
            <w:tcW w:w="3793" w:type="dxa"/>
            <w:tcBorders>
              <w:left w:val="double" w:sz="4" w:space="0" w:color="auto"/>
              <w:bottom w:val="double" w:sz="4" w:space="0" w:color="auto"/>
            </w:tcBorders>
            <w:vAlign w:val="center"/>
          </w:tcPr>
          <w:p w14:paraId="046EBE23" w14:textId="77777777" w:rsidR="00E820D0" w:rsidRPr="00845A1C" w:rsidRDefault="00E820D0" w:rsidP="00872A07">
            <w:pPr>
              <w:keepNext/>
              <w:spacing w:before="120"/>
              <w:jc w:val="right"/>
              <w:rPr>
                <w:rFonts w:cs="Arial"/>
                <w:b/>
                <w:szCs w:val="20"/>
                <w:lang w:eastAsia="fr-FR"/>
              </w:rPr>
            </w:pPr>
            <w:r w:rsidRPr="00845A1C">
              <w:rPr>
                <w:rFonts w:cs="Arial"/>
                <w:b/>
                <w:szCs w:val="20"/>
                <w:lang w:eastAsia="fr-FR"/>
              </w:rPr>
              <w:t>Paragraphe / page :</w:t>
            </w:r>
          </w:p>
        </w:tc>
        <w:tc>
          <w:tcPr>
            <w:tcW w:w="5209" w:type="dxa"/>
            <w:tcBorders>
              <w:bottom w:val="double" w:sz="4" w:space="0" w:color="auto"/>
              <w:right w:val="double" w:sz="4" w:space="0" w:color="auto"/>
            </w:tcBorders>
          </w:tcPr>
          <w:p w14:paraId="2780F712" w14:textId="77777777" w:rsidR="00E820D0" w:rsidRPr="00845A1C" w:rsidRDefault="00E820D0" w:rsidP="00872A07">
            <w:pPr>
              <w:keepNext/>
              <w:spacing w:before="120"/>
              <w:rPr>
                <w:rFonts w:cs="Arial"/>
                <w:b/>
                <w:szCs w:val="20"/>
                <w:lang w:eastAsia="fr-FR"/>
              </w:rPr>
            </w:pPr>
          </w:p>
        </w:tc>
      </w:tr>
    </w:tbl>
    <w:p w14:paraId="08995D36" w14:textId="774867D1" w:rsidR="00E820D0" w:rsidRDefault="00E820D0" w:rsidP="000A570A">
      <w:pPr>
        <w:spacing w:before="120"/>
        <w:rPr>
          <w:color w:val="002060"/>
          <w:sz w:val="24"/>
          <w:lang w:eastAsia="fr-FR"/>
        </w:rPr>
      </w:pPr>
    </w:p>
    <w:tbl>
      <w:tblPr>
        <w:tblStyle w:val="Grilledutableau1"/>
        <w:tblW w:w="0" w:type="auto"/>
        <w:tblInd w:w="284" w:type="dxa"/>
        <w:tblLook w:val="04A0" w:firstRow="1" w:lastRow="0" w:firstColumn="1" w:lastColumn="0" w:noHBand="0" w:noVBand="1"/>
      </w:tblPr>
      <w:tblGrid>
        <w:gridCol w:w="3717"/>
        <w:gridCol w:w="5039"/>
      </w:tblGrid>
      <w:tr w:rsidR="000A570A" w:rsidRPr="00845A1C" w14:paraId="417B02A6" w14:textId="77777777" w:rsidTr="00872A07">
        <w:tc>
          <w:tcPr>
            <w:tcW w:w="9002" w:type="dxa"/>
            <w:gridSpan w:val="2"/>
            <w:tcBorders>
              <w:top w:val="double" w:sz="4" w:space="0" w:color="auto"/>
              <w:left w:val="double" w:sz="4" w:space="0" w:color="auto"/>
              <w:right w:val="double" w:sz="4" w:space="0" w:color="auto"/>
            </w:tcBorders>
          </w:tcPr>
          <w:p w14:paraId="020D9A65" w14:textId="493A60E3" w:rsidR="000A570A" w:rsidRPr="00845A1C" w:rsidRDefault="000A570A" w:rsidP="00872A07">
            <w:pPr>
              <w:keepNext/>
              <w:spacing w:before="120"/>
              <w:rPr>
                <w:rFonts w:cs="Arial"/>
                <w:b/>
                <w:i/>
                <w:szCs w:val="20"/>
                <w:lang w:eastAsia="fr-FR"/>
              </w:rPr>
            </w:pPr>
            <w:r w:rsidRPr="00845A1C">
              <w:rPr>
                <w:rFonts w:cs="Arial"/>
                <w:b/>
                <w:i/>
                <w:szCs w:val="20"/>
                <w:lang w:eastAsia="fr-FR"/>
              </w:rPr>
              <w:t xml:space="preserve">Exigence </w:t>
            </w:r>
            <w:r>
              <w:rPr>
                <w:rFonts w:cs="Arial"/>
                <w:b/>
                <w:i/>
                <w:szCs w:val="20"/>
                <w:lang w:eastAsia="fr-FR"/>
              </w:rPr>
              <w:t>12</w:t>
            </w:r>
            <w:r w:rsidRPr="00845A1C">
              <w:rPr>
                <w:rFonts w:cs="Arial"/>
                <w:b/>
                <w:i/>
                <w:szCs w:val="20"/>
                <w:lang w:eastAsia="fr-FR"/>
              </w:rPr>
              <w:t> </w:t>
            </w:r>
            <w:r w:rsidRPr="00C74DE7">
              <w:rPr>
                <w:rFonts w:cs="Arial"/>
                <w:i/>
                <w:szCs w:val="20"/>
                <w:lang w:eastAsia="fr-FR"/>
              </w:rPr>
              <w:t>(2% de la note finale) :</w:t>
            </w:r>
            <w:r w:rsidRPr="00845A1C">
              <w:rPr>
                <w:rFonts w:cs="Arial"/>
                <w:b/>
                <w:i/>
                <w:szCs w:val="20"/>
                <w:lang w:eastAsia="fr-FR"/>
              </w:rPr>
              <w:t xml:space="preserve"> </w:t>
            </w:r>
          </w:p>
          <w:p w14:paraId="4AFEE49A" w14:textId="77777777" w:rsidR="000A570A" w:rsidRDefault="000A570A" w:rsidP="000A570A">
            <w:pPr>
              <w:pStyle w:val="StyleMP-puces"/>
              <w:numPr>
                <w:ilvl w:val="0"/>
                <w:numId w:val="0"/>
              </w:numPr>
              <w:spacing w:after="0"/>
            </w:pPr>
            <w:r>
              <w:t>L’architecture de la solution et les taux de disponibilité doivent être décrits pour :</w:t>
            </w:r>
          </w:p>
          <w:p w14:paraId="2F94CE86" w14:textId="77777777" w:rsidR="000A570A" w:rsidRDefault="000A570A" w:rsidP="000A570A">
            <w:pPr>
              <w:pStyle w:val="StyleMP-puces"/>
              <w:keepNext/>
              <w:spacing w:after="0"/>
            </w:pPr>
            <w:r>
              <w:t>Les numéros proposés (qu’ils soient portés au démarrage ou créés en cours d’exécution du marché) et les engagements associés</w:t>
            </w:r>
          </w:p>
          <w:p w14:paraId="7AC3B7B4" w14:textId="77777777" w:rsidR="000A570A" w:rsidRPr="00F00A24" w:rsidRDefault="000A570A" w:rsidP="000A570A">
            <w:pPr>
              <w:pStyle w:val="StyleMP-puces"/>
              <w:keepNext/>
              <w:spacing w:after="0"/>
            </w:pPr>
            <w:r>
              <w:t>L’extranet de gestion et les engagements associés</w:t>
            </w:r>
            <w:r w:rsidRPr="00F00A24">
              <w:t xml:space="preserve"> </w:t>
            </w:r>
          </w:p>
          <w:p w14:paraId="20A6FE6B" w14:textId="416B6A1A" w:rsidR="000A570A" w:rsidRPr="00845A1C" w:rsidRDefault="000A570A" w:rsidP="000A570A">
            <w:pPr>
              <w:keepNext/>
              <w:spacing w:before="120"/>
              <w:rPr>
                <w:rFonts w:cs="Arial"/>
                <w:b/>
                <w:szCs w:val="20"/>
                <w:lang w:eastAsia="fr-FR"/>
              </w:rPr>
            </w:pPr>
            <w:r w:rsidRPr="00845A1C">
              <w:rPr>
                <w:rFonts w:cs="Arial"/>
                <w:szCs w:val="20"/>
                <w:lang w:eastAsia="fr-FR"/>
              </w:rPr>
              <w:t>(</w:t>
            </w:r>
            <w:r w:rsidRPr="00532B15">
              <w:rPr>
                <w:rFonts w:cs="Arial"/>
                <w:szCs w:val="20"/>
                <w:lang w:eastAsia="fr-FR"/>
              </w:rPr>
              <w:t>§</w:t>
            </w:r>
            <w:r w:rsidRPr="00845A1C">
              <w:rPr>
                <w:rFonts w:cs="Arial"/>
                <w:szCs w:val="20"/>
                <w:lang w:eastAsia="fr-FR"/>
              </w:rPr>
              <w:t xml:space="preserve"> </w:t>
            </w:r>
            <w:r>
              <w:rPr>
                <w:rFonts w:cs="Arial"/>
                <w:szCs w:val="20"/>
                <w:lang w:eastAsia="fr-FR"/>
              </w:rPr>
              <w:t>2</w:t>
            </w:r>
            <w:r w:rsidRPr="00845A1C">
              <w:rPr>
                <w:rFonts w:cs="Arial"/>
                <w:szCs w:val="20"/>
                <w:lang w:eastAsia="fr-FR"/>
              </w:rPr>
              <w:t>.</w:t>
            </w:r>
            <w:r>
              <w:rPr>
                <w:rFonts w:cs="Arial"/>
                <w:szCs w:val="20"/>
                <w:lang w:eastAsia="fr-FR"/>
              </w:rPr>
              <w:t>4</w:t>
            </w:r>
            <w:r w:rsidRPr="00845A1C">
              <w:rPr>
                <w:rFonts w:cs="Arial"/>
                <w:szCs w:val="20"/>
                <w:lang w:eastAsia="fr-FR"/>
              </w:rPr>
              <w:t>.</w:t>
            </w:r>
            <w:r>
              <w:rPr>
                <w:rFonts w:cs="Arial"/>
                <w:szCs w:val="20"/>
                <w:lang w:eastAsia="fr-FR"/>
              </w:rPr>
              <w:t>3</w:t>
            </w:r>
            <w:r w:rsidRPr="00845A1C">
              <w:rPr>
                <w:rFonts w:cs="Arial"/>
                <w:szCs w:val="20"/>
                <w:lang w:eastAsia="fr-FR"/>
              </w:rPr>
              <w:t xml:space="preserve"> du CCTP)</w:t>
            </w:r>
          </w:p>
        </w:tc>
      </w:tr>
      <w:tr w:rsidR="000A570A" w:rsidRPr="00845A1C" w14:paraId="3C53C15F" w14:textId="77777777" w:rsidTr="00872A07">
        <w:tc>
          <w:tcPr>
            <w:tcW w:w="9002" w:type="dxa"/>
            <w:gridSpan w:val="2"/>
            <w:tcBorders>
              <w:left w:val="double" w:sz="4" w:space="0" w:color="auto"/>
              <w:right w:val="double" w:sz="4" w:space="0" w:color="auto"/>
            </w:tcBorders>
          </w:tcPr>
          <w:p w14:paraId="2721617D" w14:textId="77777777" w:rsidR="000A570A" w:rsidRPr="00845A1C" w:rsidRDefault="000A570A" w:rsidP="00872A07">
            <w:pPr>
              <w:keepNext/>
              <w:spacing w:before="120"/>
              <w:rPr>
                <w:rFonts w:cs="Arial"/>
                <w:i/>
                <w:szCs w:val="20"/>
                <w:lang w:eastAsia="fr-FR"/>
              </w:rPr>
            </w:pPr>
          </w:p>
          <w:p w14:paraId="46A5C151" w14:textId="77777777" w:rsidR="000A570A" w:rsidRPr="00845A1C" w:rsidRDefault="000A570A" w:rsidP="00872A07">
            <w:pPr>
              <w:keepNext/>
              <w:spacing w:before="120"/>
              <w:rPr>
                <w:rFonts w:cs="Arial"/>
                <w:i/>
                <w:szCs w:val="20"/>
                <w:lang w:eastAsia="fr-FR"/>
              </w:rPr>
            </w:pPr>
            <w:r w:rsidRPr="00845A1C">
              <w:rPr>
                <w:rFonts w:cs="Arial"/>
                <w:i/>
                <w:szCs w:val="20"/>
                <w:lang w:eastAsia="fr-FR"/>
              </w:rPr>
              <w:t>A détailler…</w:t>
            </w:r>
          </w:p>
          <w:p w14:paraId="5FF61026" w14:textId="77777777" w:rsidR="000A570A" w:rsidRDefault="000A570A" w:rsidP="00872A07">
            <w:pPr>
              <w:keepNext/>
              <w:spacing w:before="120"/>
              <w:rPr>
                <w:rFonts w:cs="Arial"/>
                <w:b/>
                <w:szCs w:val="20"/>
                <w:lang w:eastAsia="fr-FR"/>
              </w:rPr>
            </w:pPr>
          </w:p>
          <w:p w14:paraId="7DD665D5" w14:textId="77777777" w:rsidR="000A570A" w:rsidRPr="00845A1C" w:rsidRDefault="000A570A" w:rsidP="00872A07">
            <w:pPr>
              <w:keepNext/>
              <w:spacing w:before="120"/>
              <w:rPr>
                <w:rFonts w:cs="Arial"/>
                <w:b/>
                <w:szCs w:val="20"/>
                <w:lang w:eastAsia="fr-FR"/>
              </w:rPr>
            </w:pPr>
          </w:p>
          <w:p w14:paraId="250D8907" w14:textId="60F1C20E" w:rsidR="000A570A" w:rsidRDefault="000A570A" w:rsidP="00872A07">
            <w:pPr>
              <w:keepNext/>
              <w:spacing w:before="120"/>
              <w:rPr>
                <w:rFonts w:cs="Arial"/>
                <w:b/>
                <w:szCs w:val="20"/>
                <w:lang w:eastAsia="fr-FR"/>
              </w:rPr>
            </w:pPr>
          </w:p>
          <w:p w14:paraId="35AE7FCF" w14:textId="77777777" w:rsidR="000A570A" w:rsidRDefault="000A570A" w:rsidP="00872A07">
            <w:pPr>
              <w:keepNext/>
              <w:spacing w:before="120"/>
              <w:rPr>
                <w:rFonts w:cs="Arial"/>
                <w:b/>
                <w:szCs w:val="20"/>
                <w:lang w:eastAsia="fr-FR"/>
              </w:rPr>
            </w:pPr>
          </w:p>
          <w:p w14:paraId="5B0D0004" w14:textId="77777777" w:rsidR="000A570A" w:rsidRPr="00845A1C" w:rsidRDefault="000A570A" w:rsidP="00872A07">
            <w:pPr>
              <w:keepNext/>
              <w:spacing w:before="120"/>
              <w:rPr>
                <w:rFonts w:cs="Arial"/>
                <w:b/>
                <w:szCs w:val="20"/>
                <w:lang w:eastAsia="fr-FR"/>
              </w:rPr>
            </w:pPr>
          </w:p>
          <w:p w14:paraId="134E93B5" w14:textId="77777777" w:rsidR="000A570A" w:rsidRPr="00845A1C" w:rsidRDefault="000A570A" w:rsidP="00872A07">
            <w:pPr>
              <w:keepNext/>
              <w:spacing w:before="120"/>
              <w:rPr>
                <w:rFonts w:cs="Arial"/>
                <w:b/>
                <w:szCs w:val="20"/>
                <w:lang w:eastAsia="fr-FR"/>
              </w:rPr>
            </w:pPr>
          </w:p>
          <w:p w14:paraId="48854924" w14:textId="77777777" w:rsidR="000A570A" w:rsidRPr="00845A1C" w:rsidRDefault="000A570A" w:rsidP="00872A07">
            <w:pPr>
              <w:keepNext/>
              <w:spacing w:before="120"/>
              <w:rPr>
                <w:rFonts w:cs="Arial"/>
                <w:b/>
                <w:szCs w:val="20"/>
                <w:lang w:eastAsia="fr-FR"/>
              </w:rPr>
            </w:pPr>
          </w:p>
        </w:tc>
      </w:tr>
      <w:tr w:rsidR="000A570A" w:rsidRPr="00845A1C" w14:paraId="036E0060" w14:textId="77777777" w:rsidTr="00872A07">
        <w:tc>
          <w:tcPr>
            <w:tcW w:w="3793" w:type="dxa"/>
            <w:tcBorders>
              <w:left w:val="double" w:sz="4" w:space="0" w:color="auto"/>
            </w:tcBorders>
            <w:vAlign w:val="center"/>
          </w:tcPr>
          <w:p w14:paraId="742E2470" w14:textId="77777777" w:rsidR="000A570A" w:rsidRPr="00845A1C" w:rsidRDefault="000A570A" w:rsidP="00872A07">
            <w:pPr>
              <w:keepNext/>
              <w:spacing w:before="120"/>
              <w:jc w:val="right"/>
              <w:rPr>
                <w:rFonts w:cs="Arial"/>
                <w:b/>
                <w:szCs w:val="20"/>
                <w:lang w:eastAsia="fr-FR"/>
              </w:rPr>
            </w:pPr>
            <w:r w:rsidRPr="00845A1C">
              <w:rPr>
                <w:rFonts w:cs="Arial"/>
                <w:b/>
                <w:szCs w:val="20"/>
                <w:lang w:eastAsia="fr-FR"/>
              </w:rPr>
              <w:t>Document de référence :</w:t>
            </w:r>
          </w:p>
        </w:tc>
        <w:tc>
          <w:tcPr>
            <w:tcW w:w="5209" w:type="dxa"/>
            <w:tcBorders>
              <w:right w:val="double" w:sz="4" w:space="0" w:color="auto"/>
            </w:tcBorders>
          </w:tcPr>
          <w:p w14:paraId="2938CF1B" w14:textId="77777777" w:rsidR="000A570A" w:rsidRPr="00845A1C" w:rsidRDefault="000A570A" w:rsidP="00872A07">
            <w:pPr>
              <w:keepNext/>
              <w:spacing w:before="120"/>
              <w:rPr>
                <w:rFonts w:cs="Arial"/>
                <w:b/>
                <w:szCs w:val="20"/>
                <w:lang w:eastAsia="fr-FR"/>
              </w:rPr>
            </w:pPr>
          </w:p>
        </w:tc>
      </w:tr>
      <w:tr w:rsidR="000A570A" w:rsidRPr="00845A1C" w14:paraId="56D1E525" w14:textId="77777777" w:rsidTr="00872A07">
        <w:tc>
          <w:tcPr>
            <w:tcW w:w="3793" w:type="dxa"/>
            <w:tcBorders>
              <w:left w:val="double" w:sz="4" w:space="0" w:color="auto"/>
              <w:bottom w:val="double" w:sz="4" w:space="0" w:color="auto"/>
            </w:tcBorders>
            <w:vAlign w:val="center"/>
          </w:tcPr>
          <w:p w14:paraId="2E1113E1" w14:textId="77777777" w:rsidR="000A570A" w:rsidRPr="00845A1C" w:rsidRDefault="000A570A" w:rsidP="00872A07">
            <w:pPr>
              <w:keepNext/>
              <w:spacing w:before="120"/>
              <w:jc w:val="right"/>
              <w:rPr>
                <w:rFonts w:cs="Arial"/>
                <w:b/>
                <w:szCs w:val="20"/>
                <w:lang w:eastAsia="fr-FR"/>
              </w:rPr>
            </w:pPr>
            <w:r w:rsidRPr="00845A1C">
              <w:rPr>
                <w:rFonts w:cs="Arial"/>
                <w:b/>
                <w:szCs w:val="20"/>
                <w:lang w:eastAsia="fr-FR"/>
              </w:rPr>
              <w:t>Paragraphe / page :</w:t>
            </w:r>
          </w:p>
        </w:tc>
        <w:tc>
          <w:tcPr>
            <w:tcW w:w="5209" w:type="dxa"/>
            <w:tcBorders>
              <w:bottom w:val="double" w:sz="4" w:space="0" w:color="auto"/>
              <w:right w:val="double" w:sz="4" w:space="0" w:color="auto"/>
            </w:tcBorders>
          </w:tcPr>
          <w:p w14:paraId="603470A2" w14:textId="77777777" w:rsidR="000A570A" w:rsidRPr="00845A1C" w:rsidRDefault="000A570A" w:rsidP="00872A07">
            <w:pPr>
              <w:keepNext/>
              <w:spacing w:before="120"/>
              <w:rPr>
                <w:rFonts w:cs="Arial"/>
                <w:b/>
                <w:szCs w:val="20"/>
                <w:lang w:eastAsia="fr-FR"/>
              </w:rPr>
            </w:pPr>
          </w:p>
        </w:tc>
      </w:tr>
    </w:tbl>
    <w:p w14:paraId="2FC3B543" w14:textId="77777777" w:rsidR="000A570A" w:rsidRPr="0042047F" w:rsidRDefault="000A570A" w:rsidP="0042047F">
      <w:pPr>
        <w:spacing w:before="120" w:after="360"/>
        <w:rPr>
          <w:color w:val="002060"/>
          <w:sz w:val="24"/>
          <w:lang w:eastAsia="fr-FR"/>
        </w:rPr>
      </w:pPr>
    </w:p>
    <w:tbl>
      <w:tblPr>
        <w:tblStyle w:val="Grilledutableau1"/>
        <w:tblW w:w="0" w:type="auto"/>
        <w:tblInd w:w="284" w:type="dxa"/>
        <w:tblLook w:val="04A0" w:firstRow="1" w:lastRow="0" w:firstColumn="1" w:lastColumn="0" w:noHBand="0" w:noVBand="1"/>
      </w:tblPr>
      <w:tblGrid>
        <w:gridCol w:w="3717"/>
        <w:gridCol w:w="5039"/>
      </w:tblGrid>
      <w:tr w:rsidR="000A570A" w:rsidRPr="00845A1C" w14:paraId="34C68E96" w14:textId="77777777" w:rsidTr="000A570A">
        <w:tc>
          <w:tcPr>
            <w:tcW w:w="8756" w:type="dxa"/>
            <w:gridSpan w:val="2"/>
            <w:tcBorders>
              <w:top w:val="double" w:sz="4" w:space="0" w:color="auto"/>
              <w:left w:val="double" w:sz="4" w:space="0" w:color="auto"/>
              <w:right w:val="double" w:sz="4" w:space="0" w:color="auto"/>
            </w:tcBorders>
          </w:tcPr>
          <w:p w14:paraId="071C7A09" w14:textId="045128B6" w:rsidR="000A570A" w:rsidRPr="00845A1C" w:rsidRDefault="000A570A" w:rsidP="00872A07">
            <w:pPr>
              <w:keepNext/>
              <w:spacing w:before="120"/>
              <w:rPr>
                <w:rFonts w:cs="Arial"/>
                <w:b/>
                <w:i/>
                <w:szCs w:val="20"/>
                <w:lang w:eastAsia="fr-FR"/>
              </w:rPr>
            </w:pPr>
            <w:r w:rsidRPr="00845A1C">
              <w:rPr>
                <w:rFonts w:cs="Arial"/>
                <w:b/>
                <w:i/>
                <w:szCs w:val="20"/>
                <w:lang w:eastAsia="fr-FR"/>
              </w:rPr>
              <w:lastRenderedPageBreak/>
              <w:t xml:space="preserve">Exigence </w:t>
            </w:r>
            <w:r>
              <w:rPr>
                <w:rFonts w:cs="Arial"/>
                <w:b/>
                <w:i/>
                <w:szCs w:val="20"/>
                <w:lang w:eastAsia="fr-FR"/>
              </w:rPr>
              <w:t>16</w:t>
            </w:r>
            <w:r w:rsidRPr="00845A1C">
              <w:rPr>
                <w:rFonts w:cs="Arial"/>
                <w:b/>
                <w:i/>
                <w:szCs w:val="20"/>
                <w:lang w:eastAsia="fr-FR"/>
              </w:rPr>
              <w:t> </w:t>
            </w:r>
            <w:r w:rsidRPr="00C74DE7">
              <w:rPr>
                <w:rFonts w:cs="Arial"/>
                <w:i/>
                <w:szCs w:val="20"/>
                <w:lang w:eastAsia="fr-FR"/>
              </w:rPr>
              <w:t>(2% de la note finale) :</w:t>
            </w:r>
            <w:r w:rsidRPr="00845A1C">
              <w:rPr>
                <w:rFonts w:cs="Arial"/>
                <w:b/>
                <w:i/>
                <w:szCs w:val="20"/>
                <w:lang w:eastAsia="fr-FR"/>
              </w:rPr>
              <w:t xml:space="preserve"> </w:t>
            </w:r>
          </w:p>
          <w:p w14:paraId="6FF6E68F" w14:textId="77777777" w:rsidR="000A570A" w:rsidRDefault="000A570A" w:rsidP="000A570A">
            <w:pPr>
              <w:pStyle w:val="StyleMP-puces"/>
              <w:numPr>
                <w:ilvl w:val="0"/>
                <w:numId w:val="0"/>
              </w:numPr>
              <w:spacing w:after="0"/>
            </w:pPr>
            <w:r w:rsidRPr="00416197">
              <w:t xml:space="preserve">L’ASP souhaite disposer d’une programmation calendaire du type </w:t>
            </w:r>
            <w:r>
              <w:t xml:space="preserve">de l’exemple proposé </w:t>
            </w:r>
            <w:r w:rsidRPr="00845A1C">
              <w:rPr>
                <w:rFonts w:cs="Times New Roman"/>
              </w:rPr>
              <w:t xml:space="preserve">(cf. </w:t>
            </w:r>
            <w:r>
              <w:rPr>
                <w:rFonts w:cs="Times New Roman"/>
              </w:rPr>
              <w:t>capture de l’e</w:t>
            </w:r>
            <w:r w:rsidRPr="006606B0">
              <w:rPr>
                <w:rFonts w:cs="Times New Roman"/>
              </w:rPr>
              <w:t xml:space="preserve">xigence 16 </w:t>
            </w:r>
            <w:r>
              <w:rPr>
                <w:rFonts w:cs="Times New Roman"/>
              </w:rPr>
              <w:t xml:space="preserve">du </w:t>
            </w:r>
            <w:r w:rsidRPr="00532B15">
              <w:t>§</w:t>
            </w:r>
            <w:r w:rsidRPr="00845A1C">
              <w:t xml:space="preserve"> </w:t>
            </w:r>
            <w:r>
              <w:t>2</w:t>
            </w:r>
            <w:r w:rsidRPr="00845A1C">
              <w:t>.</w:t>
            </w:r>
            <w:r>
              <w:t>4</w:t>
            </w:r>
            <w:r w:rsidRPr="00845A1C">
              <w:t>.</w:t>
            </w:r>
            <w:r>
              <w:t>5</w:t>
            </w:r>
            <w:r w:rsidRPr="00845A1C">
              <w:t xml:space="preserve"> du CCTP)</w:t>
            </w:r>
            <w:r w:rsidRPr="00416197">
              <w:t xml:space="preserve"> :</w:t>
            </w:r>
          </w:p>
          <w:p w14:paraId="6DF7FA33" w14:textId="77777777" w:rsidR="000A570A" w:rsidRPr="00845A1C" w:rsidRDefault="000A570A" w:rsidP="000A570A">
            <w:pPr>
              <w:suppressAutoHyphens/>
              <w:spacing w:after="0"/>
              <w:rPr>
                <w:rFonts w:cs="Times New Roman"/>
                <w:szCs w:val="20"/>
                <w:lang w:eastAsia="fr-FR"/>
              </w:rPr>
            </w:pPr>
            <w:r w:rsidRPr="00416197">
              <w:t>L’offre décrira la capacité à réaliser une programmation de ce type et les modalités de mise en œuvre (depuis un extranet, avec assistance ou en autonomie, délai de modification)</w:t>
            </w:r>
          </w:p>
          <w:p w14:paraId="534C64DF" w14:textId="5D467947" w:rsidR="000A570A" w:rsidRPr="00845A1C" w:rsidRDefault="000A570A" w:rsidP="000A570A">
            <w:pPr>
              <w:keepNext/>
              <w:spacing w:before="120"/>
              <w:rPr>
                <w:rFonts w:cs="Arial"/>
                <w:b/>
                <w:szCs w:val="20"/>
                <w:lang w:eastAsia="fr-FR"/>
              </w:rPr>
            </w:pPr>
            <w:r w:rsidRPr="00845A1C">
              <w:rPr>
                <w:rFonts w:cs="Arial"/>
                <w:szCs w:val="20"/>
                <w:lang w:eastAsia="fr-FR"/>
              </w:rPr>
              <w:t>(</w:t>
            </w:r>
            <w:r w:rsidRPr="00532B15">
              <w:rPr>
                <w:rFonts w:cs="Arial"/>
                <w:szCs w:val="20"/>
                <w:lang w:eastAsia="fr-FR"/>
              </w:rPr>
              <w:t>§</w:t>
            </w:r>
            <w:r w:rsidRPr="00845A1C">
              <w:rPr>
                <w:rFonts w:cs="Arial"/>
                <w:szCs w:val="20"/>
                <w:lang w:eastAsia="fr-FR"/>
              </w:rPr>
              <w:t xml:space="preserve"> </w:t>
            </w:r>
            <w:r>
              <w:rPr>
                <w:rFonts w:cs="Arial"/>
                <w:szCs w:val="20"/>
                <w:lang w:eastAsia="fr-FR"/>
              </w:rPr>
              <w:t>2</w:t>
            </w:r>
            <w:r w:rsidRPr="00845A1C">
              <w:rPr>
                <w:rFonts w:cs="Arial"/>
                <w:szCs w:val="20"/>
                <w:lang w:eastAsia="fr-FR"/>
              </w:rPr>
              <w:t>.</w:t>
            </w:r>
            <w:r>
              <w:rPr>
                <w:rFonts w:cs="Arial"/>
                <w:szCs w:val="20"/>
                <w:lang w:eastAsia="fr-FR"/>
              </w:rPr>
              <w:t>4</w:t>
            </w:r>
            <w:r w:rsidRPr="00845A1C">
              <w:rPr>
                <w:rFonts w:cs="Arial"/>
                <w:szCs w:val="20"/>
                <w:lang w:eastAsia="fr-FR"/>
              </w:rPr>
              <w:t>.</w:t>
            </w:r>
            <w:r>
              <w:rPr>
                <w:rFonts w:cs="Arial"/>
                <w:szCs w:val="20"/>
                <w:lang w:eastAsia="fr-FR"/>
              </w:rPr>
              <w:t>5</w:t>
            </w:r>
            <w:r w:rsidRPr="00845A1C">
              <w:rPr>
                <w:rFonts w:cs="Arial"/>
                <w:szCs w:val="20"/>
                <w:lang w:eastAsia="fr-FR"/>
              </w:rPr>
              <w:t xml:space="preserve"> du CCTP)</w:t>
            </w:r>
          </w:p>
        </w:tc>
      </w:tr>
      <w:tr w:rsidR="000A570A" w:rsidRPr="00845A1C" w14:paraId="36947BB4" w14:textId="77777777" w:rsidTr="000A570A">
        <w:tc>
          <w:tcPr>
            <w:tcW w:w="8756" w:type="dxa"/>
            <w:gridSpan w:val="2"/>
            <w:tcBorders>
              <w:left w:val="double" w:sz="4" w:space="0" w:color="auto"/>
              <w:right w:val="double" w:sz="4" w:space="0" w:color="auto"/>
            </w:tcBorders>
          </w:tcPr>
          <w:p w14:paraId="4058E696" w14:textId="77777777" w:rsidR="000A570A" w:rsidRPr="00845A1C" w:rsidRDefault="000A570A" w:rsidP="00872A07">
            <w:pPr>
              <w:keepNext/>
              <w:spacing w:before="120"/>
              <w:rPr>
                <w:rFonts w:cs="Arial"/>
                <w:i/>
                <w:szCs w:val="20"/>
                <w:lang w:eastAsia="fr-FR"/>
              </w:rPr>
            </w:pPr>
          </w:p>
          <w:p w14:paraId="2D92D705" w14:textId="77777777" w:rsidR="000A570A" w:rsidRPr="00845A1C" w:rsidRDefault="000A570A" w:rsidP="00872A07">
            <w:pPr>
              <w:keepNext/>
              <w:spacing w:before="120"/>
              <w:rPr>
                <w:rFonts w:cs="Arial"/>
                <w:i/>
                <w:szCs w:val="20"/>
                <w:lang w:eastAsia="fr-FR"/>
              </w:rPr>
            </w:pPr>
            <w:r w:rsidRPr="00845A1C">
              <w:rPr>
                <w:rFonts w:cs="Arial"/>
                <w:i/>
                <w:szCs w:val="20"/>
                <w:lang w:eastAsia="fr-FR"/>
              </w:rPr>
              <w:t>A détailler…</w:t>
            </w:r>
          </w:p>
          <w:p w14:paraId="754F9C13" w14:textId="77777777" w:rsidR="000A570A" w:rsidRDefault="000A570A" w:rsidP="00872A07">
            <w:pPr>
              <w:keepNext/>
              <w:spacing w:before="120"/>
              <w:rPr>
                <w:rFonts w:cs="Arial"/>
                <w:b/>
                <w:szCs w:val="20"/>
                <w:lang w:eastAsia="fr-FR"/>
              </w:rPr>
            </w:pPr>
          </w:p>
          <w:p w14:paraId="0A238D20" w14:textId="77777777" w:rsidR="000A570A" w:rsidRPr="00845A1C" w:rsidRDefault="000A570A" w:rsidP="00872A07">
            <w:pPr>
              <w:keepNext/>
              <w:spacing w:before="120"/>
              <w:rPr>
                <w:rFonts w:cs="Arial"/>
                <w:b/>
                <w:szCs w:val="20"/>
                <w:lang w:eastAsia="fr-FR"/>
              </w:rPr>
            </w:pPr>
          </w:p>
          <w:p w14:paraId="10E9C0CC" w14:textId="58518697" w:rsidR="000A570A" w:rsidRDefault="000A570A" w:rsidP="00872A07">
            <w:pPr>
              <w:keepNext/>
              <w:spacing w:before="120"/>
              <w:rPr>
                <w:rFonts w:cs="Arial"/>
                <w:b/>
                <w:szCs w:val="20"/>
                <w:lang w:eastAsia="fr-FR"/>
              </w:rPr>
            </w:pPr>
          </w:p>
          <w:p w14:paraId="4AA522B3" w14:textId="2E0F06DB" w:rsidR="000A570A" w:rsidRDefault="000A570A" w:rsidP="00872A07">
            <w:pPr>
              <w:keepNext/>
              <w:spacing w:before="120"/>
              <w:rPr>
                <w:rFonts w:cs="Arial"/>
                <w:b/>
                <w:szCs w:val="20"/>
                <w:lang w:eastAsia="fr-FR"/>
              </w:rPr>
            </w:pPr>
          </w:p>
          <w:p w14:paraId="1186D880" w14:textId="5725683C" w:rsidR="000A570A" w:rsidRDefault="000A570A" w:rsidP="00872A07">
            <w:pPr>
              <w:keepNext/>
              <w:spacing w:before="120"/>
              <w:rPr>
                <w:rFonts w:cs="Arial"/>
                <w:b/>
                <w:szCs w:val="20"/>
                <w:lang w:eastAsia="fr-FR"/>
              </w:rPr>
            </w:pPr>
          </w:p>
          <w:p w14:paraId="511C9C6A" w14:textId="77777777" w:rsidR="000A570A" w:rsidRPr="00845A1C" w:rsidRDefault="000A570A" w:rsidP="00872A07">
            <w:pPr>
              <w:keepNext/>
              <w:spacing w:before="120"/>
              <w:rPr>
                <w:rFonts w:cs="Arial"/>
                <w:b/>
                <w:szCs w:val="20"/>
                <w:lang w:eastAsia="fr-FR"/>
              </w:rPr>
            </w:pPr>
          </w:p>
          <w:p w14:paraId="7296001D" w14:textId="77777777" w:rsidR="000A570A" w:rsidRPr="00845A1C" w:rsidRDefault="000A570A" w:rsidP="00872A07">
            <w:pPr>
              <w:keepNext/>
              <w:spacing w:before="120"/>
              <w:rPr>
                <w:rFonts w:cs="Arial"/>
                <w:b/>
                <w:szCs w:val="20"/>
                <w:lang w:eastAsia="fr-FR"/>
              </w:rPr>
            </w:pPr>
          </w:p>
          <w:p w14:paraId="7F8F469A" w14:textId="77777777" w:rsidR="000A570A" w:rsidRPr="00845A1C" w:rsidRDefault="000A570A" w:rsidP="00872A07">
            <w:pPr>
              <w:keepNext/>
              <w:spacing w:before="120"/>
              <w:rPr>
                <w:rFonts w:cs="Arial"/>
                <w:b/>
                <w:szCs w:val="20"/>
                <w:lang w:eastAsia="fr-FR"/>
              </w:rPr>
            </w:pPr>
          </w:p>
        </w:tc>
      </w:tr>
      <w:tr w:rsidR="000A570A" w:rsidRPr="00845A1C" w14:paraId="4CB6EECB" w14:textId="77777777" w:rsidTr="000A570A">
        <w:tc>
          <w:tcPr>
            <w:tcW w:w="3717" w:type="dxa"/>
            <w:tcBorders>
              <w:left w:val="double" w:sz="4" w:space="0" w:color="auto"/>
            </w:tcBorders>
            <w:vAlign w:val="center"/>
          </w:tcPr>
          <w:p w14:paraId="795A88AC" w14:textId="77777777" w:rsidR="000A570A" w:rsidRPr="00845A1C" w:rsidRDefault="000A570A" w:rsidP="00872A07">
            <w:pPr>
              <w:keepNext/>
              <w:spacing w:before="120"/>
              <w:jc w:val="right"/>
              <w:rPr>
                <w:rFonts w:cs="Arial"/>
                <w:b/>
                <w:szCs w:val="20"/>
                <w:lang w:eastAsia="fr-FR"/>
              </w:rPr>
            </w:pPr>
            <w:r w:rsidRPr="00845A1C">
              <w:rPr>
                <w:rFonts w:cs="Arial"/>
                <w:b/>
                <w:szCs w:val="20"/>
                <w:lang w:eastAsia="fr-FR"/>
              </w:rPr>
              <w:t>Document de référence :</w:t>
            </w:r>
          </w:p>
        </w:tc>
        <w:tc>
          <w:tcPr>
            <w:tcW w:w="5039" w:type="dxa"/>
            <w:tcBorders>
              <w:right w:val="double" w:sz="4" w:space="0" w:color="auto"/>
            </w:tcBorders>
          </w:tcPr>
          <w:p w14:paraId="213A17FC" w14:textId="77777777" w:rsidR="000A570A" w:rsidRPr="00845A1C" w:rsidRDefault="000A570A" w:rsidP="00872A07">
            <w:pPr>
              <w:keepNext/>
              <w:spacing w:before="120"/>
              <w:rPr>
                <w:rFonts w:cs="Arial"/>
                <w:b/>
                <w:szCs w:val="20"/>
                <w:lang w:eastAsia="fr-FR"/>
              </w:rPr>
            </w:pPr>
          </w:p>
        </w:tc>
      </w:tr>
      <w:tr w:rsidR="000A570A" w:rsidRPr="00845A1C" w14:paraId="7F3E5393" w14:textId="77777777" w:rsidTr="000A570A">
        <w:tc>
          <w:tcPr>
            <w:tcW w:w="3717" w:type="dxa"/>
            <w:tcBorders>
              <w:left w:val="double" w:sz="4" w:space="0" w:color="auto"/>
              <w:bottom w:val="double" w:sz="4" w:space="0" w:color="auto"/>
            </w:tcBorders>
            <w:vAlign w:val="center"/>
          </w:tcPr>
          <w:p w14:paraId="20F3D031" w14:textId="77777777" w:rsidR="000A570A" w:rsidRPr="00845A1C" w:rsidRDefault="000A570A" w:rsidP="00872A07">
            <w:pPr>
              <w:keepNext/>
              <w:spacing w:before="120"/>
              <w:jc w:val="right"/>
              <w:rPr>
                <w:rFonts w:cs="Arial"/>
                <w:b/>
                <w:szCs w:val="20"/>
                <w:lang w:eastAsia="fr-FR"/>
              </w:rPr>
            </w:pPr>
            <w:r w:rsidRPr="00845A1C">
              <w:rPr>
                <w:rFonts w:cs="Arial"/>
                <w:b/>
                <w:szCs w:val="20"/>
                <w:lang w:eastAsia="fr-FR"/>
              </w:rPr>
              <w:t>Paragraphe / page :</w:t>
            </w:r>
          </w:p>
        </w:tc>
        <w:tc>
          <w:tcPr>
            <w:tcW w:w="5039" w:type="dxa"/>
            <w:tcBorders>
              <w:bottom w:val="double" w:sz="4" w:space="0" w:color="auto"/>
              <w:right w:val="double" w:sz="4" w:space="0" w:color="auto"/>
            </w:tcBorders>
          </w:tcPr>
          <w:p w14:paraId="4486B799" w14:textId="77777777" w:rsidR="000A570A" w:rsidRPr="00845A1C" w:rsidRDefault="000A570A" w:rsidP="00872A07">
            <w:pPr>
              <w:keepNext/>
              <w:spacing w:before="120"/>
              <w:rPr>
                <w:rFonts w:cs="Arial"/>
                <w:b/>
                <w:szCs w:val="20"/>
                <w:lang w:eastAsia="fr-FR"/>
              </w:rPr>
            </w:pPr>
          </w:p>
        </w:tc>
      </w:tr>
    </w:tbl>
    <w:p w14:paraId="12F44331" w14:textId="477078F7" w:rsidR="00845A1C" w:rsidRDefault="00845A1C" w:rsidP="00845A1C">
      <w:pPr>
        <w:spacing w:after="0"/>
        <w:ind w:left="284"/>
        <w:rPr>
          <w:rFonts w:eastAsia="Times New Roman" w:cs="Arial"/>
          <w:sz w:val="22"/>
          <w:szCs w:val="22"/>
          <w:u w:val="single"/>
          <w:lang w:eastAsia="fr-FR"/>
        </w:rPr>
      </w:pPr>
    </w:p>
    <w:p w14:paraId="40DD70A0" w14:textId="77777777" w:rsidR="000A570A" w:rsidRPr="00845A1C" w:rsidRDefault="000A570A" w:rsidP="00845A1C">
      <w:pPr>
        <w:spacing w:after="0"/>
        <w:ind w:left="284"/>
        <w:rPr>
          <w:rFonts w:eastAsia="Times New Roman" w:cs="Arial"/>
          <w:sz w:val="22"/>
          <w:szCs w:val="22"/>
          <w:u w:val="single"/>
          <w:lang w:eastAsia="fr-FR"/>
        </w:rPr>
      </w:pPr>
    </w:p>
    <w:tbl>
      <w:tblPr>
        <w:tblStyle w:val="Grilledutableau1"/>
        <w:tblW w:w="0" w:type="auto"/>
        <w:tblInd w:w="284" w:type="dxa"/>
        <w:tblLook w:val="04A0" w:firstRow="1" w:lastRow="0" w:firstColumn="1" w:lastColumn="0" w:noHBand="0" w:noVBand="1"/>
      </w:tblPr>
      <w:tblGrid>
        <w:gridCol w:w="3717"/>
        <w:gridCol w:w="5039"/>
      </w:tblGrid>
      <w:tr w:rsidR="000A570A" w:rsidRPr="00845A1C" w14:paraId="0F3B0347" w14:textId="77777777" w:rsidTr="00872A07">
        <w:tc>
          <w:tcPr>
            <w:tcW w:w="8756" w:type="dxa"/>
            <w:gridSpan w:val="2"/>
            <w:tcBorders>
              <w:top w:val="double" w:sz="4" w:space="0" w:color="auto"/>
              <w:left w:val="double" w:sz="4" w:space="0" w:color="auto"/>
              <w:right w:val="double" w:sz="4" w:space="0" w:color="auto"/>
            </w:tcBorders>
          </w:tcPr>
          <w:p w14:paraId="1B468212" w14:textId="674959B9" w:rsidR="000A570A" w:rsidRPr="00845A1C" w:rsidRDefault="000A570A" w:rsidP="00872A07">
            <w:pPr>
              <w:keepNext/>
              <w:spacing w:before="120"/>
              <w:rPr>
                <w:rFonts w:cs="Arial"/>
                <w:b/>
                <w:i/>
                <w:szCs w:val="20"/>
                <w:lang w:eastAsia="fr-FR"/>
              </w:rPr>
            </w:pPr>
            <w:r w:rsidRPr="00845A1C">
              <w:rPr>
                <w:rFonts w:cs="Arial"/>
                <w:b/>
                <w:i/>
                <w:szCs w:val="20"/>
                <w:lang w:eastAsia="fr-FR"/>
              </w:rPr>
              <w:t xml:space="preserve">Exigence </w:t>
            </w:r>
            <w:r>
              <w:rPr>
                <w:rFonts w:cs="Arial"/>
                <w:b/>
                <w:i/>
                <w:szCs w:val="20"/>
                <w:lang w:eastAsia="fr-FR"/>
              </w:rPr>
              <w:t>17</w:t>
            </w:r>
            <w:r w:rsidRPr="00845A1C">
              <w:rPr>
                <w:rFonts w:cs="Arial"/>
                <w:b/>
                <w:i/>
                <w:szCs w:val="20"/>
                <w:lang w:eastAsia="fr-FR"/>
              </w:rPr>
              <w:t> </w:t>
            </w:r>
            <w:r w:rsidRPr="00C74DE7">
              <w:rPr>
                <w:rFonts w:cs="Arial"/>
                <w:i/>
                <w:szCs w:val="20"/>
                <w:lang w:eastAsia="fr-FR"/>
              </w:rPr>
              <w:t>(2% de la note finale) :</w:t>
            </w:r>
            <w:r w:rsidRPr="00845A1C">
              <w:rPr>
                <w:rFonts w:cs="Arial"/>
                <w:b/>
                <w:i/>
                <w:szCs w:val="20"/>
                <w:lang w:eastAsia="fr-FR"/>
              </w:rPr>
              <w:t xml:space="preserve"> </w:t>
            </w:r>
          </w:p>
          <w:p w14:paraId="54584B75" w14:textId="77777777" w:rsidR="000A570A" w:rsidRDefault="000A570A" w:rsidP="000A570A">
            <w:pPr>
              <w:pStyle w:val="StyleMP-puces"/>
              <w:numPr>
                <w:ilvl w:val="0"/>
                <w:numId w:val="0"/>
              </w:numPr>
              <w:spacing w:after="0"/>
            </w:pPr>
            <w:r w:rsidRPr="00416197">
              <w:t xml:space="preserve">L’ASP souhaite disposer </w:t>
            </w:r>
            <w:r w:rsidRPr="006606B0">
              <w:t xml:space="preserve">d’une programmation intégrant un serveur vocal interactif simple (tapez : 1 – 9), des messages en Text to speach, des aboutements différents, etc. du type </w:t>
            </w:r>
            <w:r>
              <w:t xml:space="preserve">de l’exemple proposé </w:t>
            </w:r>
            <w:r w:rsidRPr="00845A1C">
              <w:rPr>
                <w:rFonts w:cs="Times New Roman"/>
              </w:rPr>
              <w:t xml:space="preserve">(cf. </w:t>
            </w:r>
            <w:r>
              <w:rPr>
                <w:rFonts w:cs="Times New Roman"/>
              </w:rPr>
              <w:t>capture de l’e</w:t>
            </w:r>
            <w:r w:rsidRPr="006606B0">
              <w:rPr>
                <w:rFonts w:cs="Times New Roman"/>
              </w:rPr>
              <w:t>xigence 1</w:t>
            </w:r>
            <w:r>
              <w:rPr>
                <w:rFonts w:cs="Times New Roman"/>
              </w:rPr>
              <w:t>7</w:t>
            </w:r>
            <w:r w:rsidRPr="006606B0">
              <w:rPr>
                <w:rFonts w:cs="Times New Roman"/>
              </w:rPr>
              <w:t xml:space="preserve"> </w:t>
            </w:r>
            <w:r>
              <w:rPr>
                <w:rFonts w:cs="Times New Roman"/>
              </w:rPr>
              <w:t xml:space="preserve">du </w:t>
            </w:r>
            <w:r w:rsidRPr="00532B15">
              <w:t>§</w:t>
            </w:r>
            <w:r w:rsidRPr="00845A1C">
              <w:t xml:space="preserve"> </w:t>
            </w:r>
            <w:r>
              <w:t>2</w:t>
            </w:r>
            <w:r w:rsidRPr="00845A1C">
              <w:t>.</w:t>
            </w:r>
            <w:r>
              <w:t>4</w:t>
            </w:r>
            <w:r w:rsidRPr="00845A1C">
              <w:t>.</w:t>
            </w:r>
            <w:r>
              <w:t>5</w:t>
            </w:r>
            <w:r w:rsidRPr="00845A1C">
              <w:t xml:space="preserve"> du CCTP)</w:t>
            </w:r>
            <w:r w:rsidRPr="00416197">
              <w:t xml:space="preserve"> :</w:t>
            </w:r>
          </w:p>
          <w:p w14:paraId="5A53A696" w14:textId="77777777" w:rsidR="000A570A" w:rsidRPr="00845A1C" w:rsidRDefault="000A570A" w:rsidP="000A570A">
            <w:pPr>
              <w:suppressAutoHyphens/>
              <w:spacing w:after="0"/>
              <w:rPr>
                <w:rFonts w:cs="Times New Roman"/>
                <w:szCs w:val="20"/>
                <w:lang w:eastAsia="fr-FR"/>
              </w:rPr>
            </w:pPr>
            <w:r w:rsidRPr="00416197">
              <w:t>L’offre décrira la capacité à réaliser une programmation de ce type et les modalités de mise en œuvre (depuis un extranet, avec assistance ou en autonomie, délai de modification)</w:t>
            </w:r>
          </w:p>
          <w:p w14:paraId="4E57894C" w14:textId="562AB596" w:rsidR="000A570A" w:rsidRPr="00845A1C" w:rsidRDefault="000A570A" w:rsidP="000A570A">
            <w:pPr>
              <w:keepNext/>
              <w:spacing w:before="120"/>
              <w:rPr>
                <w:rFonts w:cs="Arial"/>
                <w:b/>
                <w:szCs w:val="20"/>
                <w:lang w:eastAsia="fr-FR"/>
              </w:rPr>
            </w:pPr>
            <w:r w:rsidRPr="00845A1C">
              <w:rPr>
                <w:rFonts w:cs="Arial"/>
                <w:szCs w:val="20"/>
                <w:lang w:eastAsia="fr-FR"/>
              </w:rPr>
              <w:t>(</w:t>
            </w:r>
            <w:r w:rsidRPr="00532B15">
              <w:rPr>
                <w:rFonts w:cs="Arial"/>
                <w:szCs w:val="20"/>
                <w:lang w:eastAsia="fr-FR"/>
              </w:rPr>
              <w:t>§</w:t>
            </w:r>
            <w:r w:rsidRPr="00845A1C">
              <w:rPr>
                <w:rFonts w:cs="Arial"/>
                <w:szCs w:val="20"/>
                <w:lang w:eastAsia="fr-FR"/>
              </w:rPr>
              <w:t xml:space="preserve"> </w:t>
            </w:r>
            <w:r>
              <w:rPr>
                <w:rFonts w:cs="Arial"/>
                <w:szCs w:val="20"/>
                <w:lang w:eastAsia="fr-FR"/>
              </w:rPr>
              <w:t>2</w:t>
            </w:r>
            <w:r w:rsidRPr="00845A1C">
              <w:rPr>
                <w:rFonts w:cs="Arial"/>
                <w:szCs w:val="20"/>
                <w:lang w:eastAsia="fr-FR"/>
              </w:rPr>
              <w:t>.</w:t>
            </w:r>
            <w:r>
              <w:rPr>
                <w:rFonts w:cs="Arial"/>
                <w:szCs w:val="20"/>
                <w:lang w:eastAsia="fr-FR"/>
              </w:rPr>
              <w:t>4</w:t>
            </w:r>
            <w:r w:rsidRPr="00845A1C">
              <w:rPr>
                <w:rFonts w:cs="Arial"/>
                <w:szCs w:val="20"/>
                <w:lang w:eastAsia="fr-FR"/>
              </w:rPr>
              <w:t>.</w:t>
            </w:r>
            <w:r>
              <w:rPr>
                <w:rFonts w:cs="Arial"/>
                <w:szCs w:val="20"/>
                <w:lang w:eastAsia="fr-FR"/>
              </w:rPr>
              <w:t>5</w:t>
            </w:r>
            <w:r w:rsidRPr="00845A1C">
              <w:rPr>
                <w:rFonts w:cs="Arial"/>
                <w:szCs w:val="20"/>
                <w:lang w:eastAsia="fr-FR"/>
              </w:rPr>
              <w:t xml:space="preserve"> du CCTP)</w:t>
            </w:r>
          </w:p>
        </w:tc>
      </w:tr>
      <w:tr w:rsidR="000A570A" w:rsidRPr="00845A1C" w14:paraId="1F313687" w14:textId="77777777" w:rsidTr="00872A07">
        <w:tc>
          <w:tcPr>
            <w:tcW w:w="8756" w:type="dxa"/>
            <w:gridSpan w:val="2"/>
            <w:tcBorders>
              <w:left w:val="double" w:sz="4" w:space="0" w:color="auto"/>
              <w:right w:val="double" w:sz="4" w:space="0" w:color="auto"/>
            </w:tcBorders>
          </w:tcPr>
          <w:p w14:paraId="65F96606" w14:textId="77777777" w:rsidR="000A570A" w:rsidRPr="00845A1C" w:rsidRDefault="000A570A" w:rsidP="00872A07">
            <w:pPr>
              <w:keepNext/>
              <w:spacing w:before="120"/>
              <w:rPr>
                <w:rFonts w:cs="Arial"/>
                <w:i/>
                <w:szCs w:val="20"/>
                <w:lang w:eastAsia="fr-FR"/>
              </w:rPr>
            </w:pPr>
          </w:p>
          <w:p w14:paraId="2BCBECF7" w14:textId="77777777" w:rsidR="000A570A" w:rsidRPr="00845A1C" w:rsidRDefault="000A570A" w:rsidP="00872A07">
            <w:pPr>
              <w:keepNext/>
              <w:spacing w:before="120"/>
              <w:rPr>
                <w:rFonts w:cs="Arial"/>
                <w:i/>
                <w:szCs w:val="20"/>
                <w:lang w:eastAsia="fr-FR"/>
              </w:rPr>
            </w:pPr>
            <w:r w:rsidRPr="00845A1C">
              <w:rPr>
                <w:rFonts w:cs="Arial"/>
                <w:i/>
                <w:szCs w:val="20"/>
                <w:lang w:eastAsia="fr-FR"/>
              </w:rPr>
              <w:t>A détailler…</w:t>
            </w:r>
          </w:p>
          <w:p w14:paraId="494E9214" w14:textId="77777777" w:rsidR="000A570A" w:rsidRDefault="000A570A" w:rsidP="00872A07">
            <w:pPr>
              <w:keepNext/>
              <w:spacing w:before="120"/>
              <w:rPr>
                <w:rFonts w:cs="Arial"/>
                <w:b/>
                <w:szCs w:val="20"/>
                <w:lang w:eastAsia="fr-FR"/>
              </w:rPr>
            </w:pPr>
          </w:p>
          <w:p w14:paraId="6646D4A4" w14:textId="3C3110AF" w:rsidR="000A570A" w:rsidRDefault="000A570A" w:rsidP="00872A07">
            <w:pPr>
              <w:keepNext/>
              <w:spacing w:before="120"/>
              <w:rPr>
                <w:rFonts w:cs="Arial"/>
                <w:b/>
                <w:szCs w:val="20"/>
                <w:lang w:eastAsia="fr-FR"/>
              </w:rPr>
            </w:pPr>
          </w:p>
          <w:p w14:paraId="4159D361" w14:textId="7D2C7146" w:rsidR="000A570A" w:rsidRDefault="000A570A" w:rsidP="00872A07">
            <w:pPr>
              <w:keepNext/>
              <w:spacing w:before="120"/>
              <w:rPr>
                <w:rFonts w:cs="Arial"/>
                <w:b/>
                <w:szCs w:val="20"/>
                <w:lang w:eastAsia="fr-FR"/>
              </w:rPr>
            </w:pPr>
          </w:p>
          <w:p w14:paraId="2D029546" w14:textId="77777777" w:rsidR="000A570A" w:rsidRPr="00845A1C" w:rsidRDefault="000A570A" w:rsidP="00872A07">
            <w:pPr>
              <w:keepNext/>
              <w:spacing w:before="120"/>
              <w:rPr>
                <w:rFonts w:cs="Arial"/>
                <w:b/>
                <w:szCs w:val="20"/>
                <w:lang w:eastAsia="fr-FR"/>
              </w:rPr>
            </w:pPr>
          </w:p>
          <w:p w14:paraId="46588D71" w14:textId="77777777" w:rsidR="000A570A" w:rsidRPr="00845A1C" w:rsidRDefault="000A570A" w:rsidP="00872A07">
            <w:pPr>
              <w:keepNext/>
              <w:spacing w:before="120"/>
              <w:rPr>
                <w:rFonts w:cs="Arial"/>
                <w:b/>
                <w:szCs w:val="20"/>
                <w:lang w:eastAsia="fr-FR"/>
              </w:rPr>
            </w:pPr>
          </w:p>
          <w:p w14:paraId="4E36F72D" w14:textId="77777777" w:rsidR="000A570A" w:rsidRPr="00845A1C" w:rsidRDefault="000A570A" w:rsidP="00872A07">
            <w:pPr>
              <w:keepNext/>
              <w:spacing w:before="120"/>
              <w:rPr>
                <w:rFonts w:cs="Arial"/>
                <w:b/>
                <w:szCs w:val="20"/>
                <w:lang w:eastAsia="fr-FR"/>
              </w:rPr>
            </w:pPr>
          </w:p>
          <w:p w14:paraId="2DB54BFF" w14:textId="77777777" w:rsidR="000A570A" w:rsidRPr="00845A1C" w:rsidRDefault="000A570A" w:rsidP="00872A07">
            <w:pPr>
              <w:keepNext/>
              <w:spacing w:before="120"/>
              <w:rPr>
                <w:rFonts w:cs="Arial"/>
                <w:b/>
                <w:szCs w:val="20"/>
                <w:lang w:eastAsia="fr-FR"/>
              </w:rPr>
            </w:pPr>
          </w:p>
        </w:tc>
      </w:tr>
      <w:tr w:rsidR="000A570A" w:rsidRPr="00845A1C" w14:paraId="6784C576" w14:textId="77777777" w:rsidTr="00872A07">
        <w:tc>
          <w:tcPr>
            <w:tcW w:w="3717" w:type="dxa"/>
            <w:tcBorders>
              <w:left w:val="double" w:sz="4" w:space="0" w:color="auto"/>
            </w:tcBorders>
            <w:vAlign w:val="center"/>
          </w:tcPr>
          <w:p w14:paraId="3E05980F" w14:textId="77777777" w:rsidR="000A570A" w:rsidRPr="00845A1C" w:rsidRDefault="000A570A" w:rsidP="00872A07">
            <w:pPr>
              <w:keepNext/>
              <w:spacing w:before="120"/>
              <w:jc w:val="right"/>
              <w:rPr>
                <w:rFonts w:cs="Arial"/>
                <w:b/>
                <w:szCs w:val="20"/>
                <w:lang w:eastAsia="fr-FR"/>
              </w:rPr>
            </w:pPr>
            <w:r w:rsidRPr="00845A1C">
              <w:rPr>
                <w:rFonts w:cs="Arial"/>
                <w:b/>
                <w:szCs w:val="20"/>
                <w:lang w:eastAsia="fr-FR"/>
              </w:rPr>
              <w:t>Document de référence :</w:t>
            </w:r>
          </w:p>
        </w:tc>
        <w:tc>
          <w:tcPr>
            <w:tcW w:w="5039" w:type="dxa"/>
            <w:tcBorders>
              <w:right w:val="double" w:sz="4" w:space="0" w:color="auto"/>
            </w:tcBorders>
          </w:tcPr>
          <w:p w14:paraId="77A74812" w14:textId="77777777" w:rsidR="000A570A" w:rsidRPr="00845A1C" w:rsidRDefault="000A570A" w:rsidP="00872A07">
            <w:pPr>
              <w:keepNext/>
              <w:spacing w:before="120"/>
              <w:rPr>
                <w:rFonts w:cs="Arial"/>
                <w:b/>
                <w:szCs w:val="20"/>
                <w:lang w:eastAsia="fr-FR"/>
              </w:rPr>
            </w:pPr>
          </w:p>
        </w:tc>
      </w:tr>
      <w:tr w:rsidR="000A570A" w:rsidRPr="00845A1C" w14:paraId="1EE161C5" w14:textId="77777777" w:rsidTr="00872A07">
        <w:tc>
          <w:tcPr>
            <w:tcW w:w="3717" w:type="dxa"/>
            <w:tcBorders>
              <w:left w:val="double" w:sz="4" w:space="0" w:color="auto"/>
              <w:bottom w:val="double" w:sz="4" w:space="0" w:color="auto"/>
            </w:tcBorders>
            <w:vAlign w:val="center"/>
          </w:tcPr>
          <w:p w14:paraId="6B98217F" w14:textId="77777777" w:rsidR="000A570A" w:rsidRPr="00845A1C" w:rsidRDefault="000A570A" w:rsidP="00872A07">
            <w:pPr>
              <w:keepNext/>
              <w:spacing w:before="120"/>
              <w:jc w:val="right"/>
              <w:rPr>
                <w:rFonts w:cs="Arial"/>
                <w:b/>
                <w:szCs w:val="20"/>
                <w:lang w:eastAsia="fr-FR"/>
              </w:rPr>
            </w:pPr>
            <w:r w:rsidRPr="00845A1C">
              <w:rPr>
                <w:rFonts w:cs="Arial"/>
                <w:b/>
                <w:szCs w:val="20"/>
                <w:lang w:eastAsia="fr-FR"/>
              </w:rPr>
              <w:t>Paragraphe / page :</w:t>
            </w:r>
          </w:p>
        </w:tc>
        <w:tc>
          <w:tcPr>
            <w:tcW w:w="5039" w:type="dxa"/>
            <w:tcBorders>
              <w:bottom w:val="double" w:sz="4" w:space="0" w:color="auto"/>
              <w:right w:val="double" w:sz="4" w:space="0" w:color="auto"/>
            </w:tcBorders>
          </w:tcPr>
          <w:p w14:paraId="4649F8FA" w14:textId="77777777" w:rsidR="000A570A" w:rsidRPr="00845A1C" w:rsidRDefault="000A570A" w:rsidP="00872A07">
            <w:pPr>
              <w:keepNext/>
              <w:spacing w:before="120"/>
              <w:rPr>
                <w:rFonts w:cs="Arial"/>
                <w:b/>
                <w:szCs w:val="20"/>
                <w:lang w:eastAsia="fr-FR"/>
              </w:rPr>
            </w:pPr>
          </w:p>
        </w:tc>
      </w:tr>
    </w:tbl>
    <w:p w14:paraId="3FC25E9B" w14:textId="77777777" w:rsidR="00845A1C" w:rsidRPr="00845A1C" w:rsidRDefault="00845A1C" w:rsidP="00845A1C">
      <w:pPr>
        <w:spacing w:after="0"/>
        <w:ind w:left="284"/>
        <w:rPr>
          <w:rFonts w:eastAsia="Times New Roman" w:cs="Arial"/>
          <w:sz w:val="22"/>
          <w:szCs w:val="22"/>
          <w:u w:val="single"/>
          <w:lang w:eastAsia="fr-FR"/>
        </w:rPr>
      </w:pPr>
    </w:p>
    <w:p w14:paraId="1EB435CE" w14:textId="77777777" w:rsidR="00845A1C" w:rsidRPr="00845A1C" w:rsidRDefault="00845A1C" w:rsidP="00845A1C">
      <w:pPr>
        <w:spacing w:after="0"/>
        <w:ind w:left="284"/>
        <w:rPr>
          <w:rFonts w:eastAsia="Times New Roman" w:cs="Arial"/>
          <w:sz w:val="22"/>
          <w:szCs w:val="22"/>
          <w:u w:val="single"/>
          <w:lang w:eastAsia="fr-FR"/>
        </w:rPr>
      </w:pPr>
    </w:p>
    <w:tbl>
      <w:tblPr>
        <w:tblStyle w:val="Grilledutableau1"/>
        <w:tblW w:w="0" w:type="auto"/>
        <w:tblInd w:w="284" w:type="dxa"/>
        <w:tblLook w:val="04A0" w:firstRow="1" w:lastRow="0" w:firstColumn="1" w:lastColumn="0" w:noHBand="0" w:noVBand="1"/>
      </w:tblPr>
      <w:tblGrid>
        <w:gridCol w:w="3717"/>
        <w:gridCol w:w="5039"/>
      </w:tblGrid>
      <w:tr w:rsidR="000A570A" w:rsidRPr="00845A1C" w14:paraId="5709D96E" w14:textId="77777777" w:rsidTr="00872A07">
        <w:tc>
          <w:tcPr>
            <w:tcW w:w="8756" w:type="dxa"/>
            <w:gridSpan w:val="2"/>
            <w:tcBorders>
              <w:top w:val="double" w:sz="4" w:space="0" w:color="auto"/>
              <w:left w:val="double" w:sz="4" w:space="0" w:color="auto"/>
              <w:right w:val="double" w:sz="4" w:space="0" w:color="auto"/>
            </w:tcBorders>
          </w:tcPr>
          <w:p w14:paraId="6D2129D9" w14:textId="4B68676B" w:rsidR="000A570A" w:rsidRPr="00845A1C" w:rsidRDefault="000A570A" w:rsidP="00872A07">
            <w:pPr>
              <w:keepNext/>
              <w:spacing w:before="120"/>
              <w:rPr>
                <w:rFonts w:cs="Arial"/>
                <w:b/>
                <w:i/>
                <w:szCs w:val="20"/>
                <w:lang w:eastAsia="fr-FR"/>
              </w:rPr>
            </w:pPr>
            <w:r w:rsidRPr="00845A1C">
              <w:rPr>
                <w:rFonts w:cs="Arial"/>
                <w:b/>
                <w:i/>
                <w:szCs w:val="20"/>
                <w:lang w:eastAsia="fr-FR"/>
              </w:rPr>
              <w:lastRenderedPageBreak/>
              <w:t xml:space="preserve">Exigence </w:t>
            </w:r>
            <w:r>
              <w:rPr>
                <w:rFonts w:cs="Arial"/>
                <w:b/>
                <w:i/>
                <w:szCs w:val="20"/>
                <w:lang w:eastAsia="fr-FR"/>
              </w:rPr>
              <w:t>20</w:t>
            </w:r>
            <w:r w:rsidRPr="00845A1C">
              <w:rPr>
                <w:rFonts w:cs="Arial"/>
                <w:b/>
                <w:i/>
                <w:szCs w:val="20"/>
                <w:lang w:eastAsia="fr-FR"/>
              </w:rPr>
              <w:t> </w:t>
            </w:r>
            <w:r w:rsidRPr="00C74DE7">
              <w:rPr>
                <w:rFonts w:cs="Arial"/>
                <w:i/>
                <w:szCs w:val="20"/>
                <w:lang w:eastAsia="fr-FR"/>
              </w:rPr>
              <w:t>(2% de la note finale) :</w:t>
            </w:r>
            <w:r w:rsidRPr="00845A1C">
              <w:rPr>
                <w:rFonts w:cs="Arial"/>
                <w:b/>
                <w:i/>
                <w:szCs w:val="20"/>
                <w:lang w:eastAsia="fr-FR"/>
              </w:rPr>
              <w:t xml:space="preserve"> </w:t>
            </w:r>
          </w:p>
          <w:p w14:paraId="79AE7C39" w14:textId="77777777" w:rsidR="000A570A" w:rsidRPr="004A1344" w:rsidRDefault="000A570A" w:rsidP="00D71544">
            <w:pPr>
              <w:pStyle w:val="Normalniv1"/>
            </w:pPr>
            <w:r w:rsidRPr="004A1344">
              <w:t>Rapport qualitatif :</w:t>
            </w:r>
          </w:p>
          <w:p w14:paraId="35E08860" w14:textId="77777777" w:rsidR="000A570A" w:rsidRPr="004A1344" w:rsidRDefault="000A570A" w:rsidP="00D71544">
            <w:pPr>
              <w:pStyle w:val="Normalniv1"/>
            </w:pPr>
            <w:r w:rsidRPr="004A1344">
              <w:t>Doit être précisée la capacité à proposer des prestations permettant de suivre au travers des tableaux de bord préformatés des notions de qualité de service</w:t>
            </w:r>
          </w:p>
          <w:p w14:paraId="01DC937C" w14:textId="77777777" w:rsidR="000A570A" w:rsidRPr="004A1344" w:rsidRDefault="000A570A" w:rsidP="00D71544">
            <w:pPr>
              <w:pStyle w:val="Normalniv1"/>
            </w:pPr>
            <w:r w:rsidRPr="004A1344">
              <w:t xml:space="preserve">A minima : </w:t>
            </w:r>
          </w:p>
          <w:tbl>
            <w:tblPr>
              <w:tblStyle w:val="Grilledutableau"/>
              <w:tblW w:w="0" w:type="auto"/>
              <w:jc w:val="center"/>
              <w:tblLook w:val="04A0" w:firstRow="1" w:lastRow="0" w:firstColumn="1" w:lastColumn="0" w:noHBand="0" w:noVBand="1"/>
            </w:tblPr>
            <w:tblGrid>
              <w:gridCol w:w="1038"/>
              <w:gridCol w:w="1038"/>
              <w:gridCol w:w="1038"/>
              <w:gridCol w:w="1038"/>
              <w:gridCol w:w="1038"/>
              <w:gridCol w:w="1038"/>
              <w:gridCol w:w="1039"/>
            </w:tblGrid>
            <w:tr w:rsidR="000A570A" w:rsidRPr="004A1344" w14:paraId="585ADCD9" w14:textId="77777777" w:rsidTr="00872A07">
              <w:trPr>
                <w:trHeight w:val="362"/>
                <w:jc w:val="center"/>
              </w:trPr>
              <w:tc>
                <w:tcPr>
                  <w:tcW w:w="1038" w:type="dxa"/>
                  <w:tcBorders>
                    <w:top w:val="double" w:sz="4" w:space="0" w:color="auto"/>
                    <w:left w:val="double" w:sz="4" w:space="0" w:color="auto"/>
                    <w:right w:val="double" w:sz="4" w:space="0" w:color="auto"/>
                  </w:tcBorders>
                  <w:shd w:val="clear" w:color="auto" w:fill="EFFFFF"/>
                  <w:vAlign w:val="center"/>
                </w:tcPr>
                <w:p w14:paraId="0612AFE7" w14:textId="77777777" w:rsidR="000A570A" w:rsidRPr="004A1344" w:rsidRDefault="000A570A" w:rsidP="00D71544">
                  <w:pPr>
                    <w:pStyle w:val="Normalniv1"/>
                  </w:pPr>
                  <w:r w:rsidRPr="004A1344">
                    <w:t>Total d’appels</w:t>
                  </w:r>
                </w:p>
              </w:tc>
              <w:tc>
                <w:tcPr>
                  <w:tcW w:w="1038" w:type="dxa"/>
                  <w:tcBorders>
                    <w:top w:val="double" w:sz="4" w:space="0" w:color="auto"/>
                    <w:left w:val="double" w:sz="4" w:space="0" w:color="auto"/>
                    <w:right w:val="double" w:sz="4" w:space="0" w:color="auto"/>
                  </w:tcBorders>
                  <w:shd w:val="clear" w:color="auto" w:fill="EFFFFF"/>
                  <w:vAlign w:val="center"/>
                </w:tcPr>
                <w:p w14:paraId="15F2D8B6" w14:textId="77777777" w:rsidR="000A570A" w:rsidRPr="004A1344" w:rsidRDefault="000A570A" w:rsidP="00D71544">
                  <w:pPr>
                    <w:pStyle w:val="Normalniv1"/>
                  </w:pPr>
                  <w:r w:rsidRPr="004A1344">
                    <w:t>Appels efficaces</w:t>
                  </w:r>
                </w:p>
              </w:tc>
              <w:tc>
                <w:tcPr>
                  <w:tcW w:w="1038" w:type="dxa"/>
                  <w:tcBorders>
                    <w:top w:val="double" w:sz="4" w:space="0" w:color="auto"/>
                    <w:left w:val="double" w:sz="4" w:space="0" w:color="auto"/>
                    <w:right w:val="double" w:sz="4" w:space="0" w:color="auto"/>
                  </w:tcBorders>
                  <w:shd w:val="clear" w:color="auto" w:fill="EFFFFF"/>
                  <w:vAlign w:val="center"/>
                </w:tcPr>
                <w:p w14:paraId="20707389" w14:textId="77777777" w:rsidR="000A570A" w:rsidRPr="004A1344" w:rsidRDefault="000A570A" w:rsidP="00D71544">
                  <w:pPr>
                    <w:pStyle w:val="Normalniv1"/>
                  </w:pPr>
                  <w:r w:rsidRPr="004A1344">
                    <w:t>% d’appels efficaces</w:t>
                  </w:r>
                </w:p>
              </w:tc>
              <w:tc>
                <w:tcPr>
                  <w:tcW w:w="1038" w:type="dxa"/>
                  <w:tcBorders>
                    <w:top w:val="double" w:sz="4" w:space="0" w:color="auto"/>
                    <w:left w:val="double" w:sz="4" w:space="0" w:color="auto"/>
                    <w:right w:val="double" w:sz="4" w:space="0" w:color="auto"/>
                  </w:tcBorders>
                  <w:shd w:val="clear" w:color="auto" w:fill="EFFFFF"/>
                  <w:vAlign w:val="center"/>
                </w:tcPr>
                <w:p w14:paraId="150D068E" w14:textId="77777777" w:rsidR="000A570A" w:rsidRPr="004A1344" w:rsidRDefault="000A570A" w:rsidP="00D71544">
                  <w:pPr>
                    <w:pStyle w:val="Normalniv1"/>
                  </w:pPr>
                  <w:r w:rsidRPr="004A1344">
                    <w:t>Nbre Moyen d’appels par Jour</w:t>
                  </w:r>
                </w:p>
              </w:tc>
              <w:tc>
                <w:tcPr>
                  <w:tcW w:w="1038" w:type="dxa"/>
                  <w:tcBorders>
                    <w:top w:val="double" w:sz="4" w:space="0" w:color="auto"/>
                    <w:left w:val="double" w:sz="4" w:space="0" w:color="auto"/>
                    <w:right w:val="double" w:sz="4" w:space="0" w:color="auto"/>
                  </w:tcBorders>
                  <w:shd w:val="clear" w:color="auto" w:fill="EFFFFF"/>
                  <w:vAlign w:val="center"/>
                </w:tcPr>
                <w:p w14:paraId="2FC14520" w14:textId="77777777" w:rsidR="000A570A" w:rsidRPr="004A1344" w:rsidRDefault="000A570A" w:rsidP="00D71544">
                  <w:pPr>
                    <w:pStyle w:val="Normalniv1"/>
                  </w:pPr>
                  <w:r w:rsidRPr="004A1344">
                    <w:t>Nbre Moyen d’appels efficaces par Jour</w:t>
                  </w:r>
                </w:p>
              </w:tc>
              <w:tc>
                <w:tcPr>
                  <w:tcW w:w="1038" w:type="dxa"/>
                  <w:tcBorders>
                    <w:top w:val="double" w:sz="4" w:space="0" w:color="auto"/>
                    <w:left w:val="double" w:sz="4" w:space="0" w:color="auto"/>
                    <w:right w:val="double" w:sz="4" w:space="0" w:color="auto"/>
                  </w:tcBorders>
                  <w:shd w:val="clear" w:color="auto" w:fill="EFFFFF"/>
                  <w:vAlign w:val="center"/>
                </w:tcPr>
                <w:p w14:paraId="24859C0E" w14:textId="77777777" w:rsidR="000A570A" w:rsidRPr="004A1344" w:rsidRDefault="000A570A" w:rsidP="00D71544">
                  <w:pPr>
                    <w:pStyle w:val="Normalniv1"/>
                  </w:pPr>
                  <w:r w:rsidRPr="004A1344">
                    <w:t>Durée cumulée (mn)</w:t>
                  </w:r>
                </w:p>
              </w:tc>
              <w:tc>
                <w:tcPr>
                  <w:tcW w:w="1038" w:type="dxa"/>
                  <w:tcBorders>
                    <w:top w:val="double" w:sz="4" w:space="0" w:color="auto"/>
                    <w:left w:val="double" w:sz="4" w:space="0" w:color="auto"/>
                    <w:right w:val="double" w:sz="4" w:space="0" w:color="auto"/>
                  </w:tcBorders>
                  <w:shd w:val="clear" w:color="auto" w:fill="EFFFFF"/>
                  <w:vAlign w:val="center"/>
                </w:tcPr>
                <w:p w14:paraId="34C0827E" w14:textId="77777777" w:rsidR="000A570A" w:rsidRPr="004A1344" w:rsidRDefault="000A570A" w:rsidP="00D71544">
                  <w:pPr>
                    <w:pStyle w:val="Normalniv1"/>
                  </w:pPr>
                  <w:r w:rsidRPr="004A1344">
                    <w:t>Durée Moyenne (mn)</w:t>
                  </w:r>
                </w:p>
              </w:tc>
            </w:tr>
          </w:tbl>
          <w:p w14:paraId="30D75473" w14:textId="77777777" w:rsidR="000A570A" w:rsidRPr="004A1344" w:rsidRDefault="000A570A" w:rsidP="000A570A">
            <w:pPr>
              <w:spacing w:after="0"/>
              <w:rPr>
                <w:szCs w:val="20"/>
              </w:rPr>
            </w:pPr>
            <w:r w:rsidRPr="004A1344">
              <w:rPr>
                <w:szCs w:val="20"/>
              </w:rPr>
              <w:t xml:space="preserve">(Un format type de fichier est attendu en exemple, reprenant à minima les informations présentées dans l’onglet « </w:t>
            </w:r>
            <w:r w:rsidRPr="004A1344">
              <w:rPr>
                <w:i/>
                <w:color w:val="943634"/>
                <w:szCs w:val="20"/>
              </w:rPr>
              <w:t xml:space="preserve">Performance </w:t>
            </w:r>
            <w:r w:rsidRPr="004A1344">
              <w:rPr>
                <w:szCs w:val="20"/>
              </w:rPr>
              <w:t xml:space="preserve">» du document « </w:t>
            </w:r>
            <w:r w:rsidRPr="004A1344">
              <w:rPr>
                <w:i/>
                <w:color w:val="943634" w:themeColor="accent2" w:themeShade="BF"/>
                <w:szCs w:val="20"/>
              </w:rPr>
              <w:t>MP25-16_CCTP_Annexe1_ExempleTdBMensuel_V1.0.xlsx</w:t>
            </w:r>
            <w:r w:rsidRPr="004A1344">
              <w:rPr>
                <w:szCs w:val="20"/>
              </w:rPr>
              <w:t xml:space="preserve"> », ainsi qu’un engagement de remise, par exemple avant le 15 du mois suivant)</w:t>
            </w:r>
          </w:p>
          <w:p w14:paraId="7E031357" w14:textId="4FCF993E" w:rsidR="000A570A" w:rsidRPr="00845A1C" w:rsidRDefault="000A570A" w:rsidP="000A570A">
            <w:pPr>
              <w:keepNext/>
              <w:spacing w:before="120"/>
              <w:rPr>
                <w:rFonts w:cs="Arial"/>
                <w:b/>
                <w:szCs w:val="20"/>
                <w:lang w:eastAsia="fr-FR"/>
              </w:rPr>
            </w:pPr>
            <w:r w:rsidRPr="00845A1C">
              <w:rPr>
                <w:rFonts w:cs="Arial"/>
                <w:szCs w:val="20"/>
                <w:lang w:eastAsia="fr-FR"/>
              </w:rPr>
              <w:t>(</w:t>
            </w:r>
            <w:r w:rsidRPr="00532B15">
              <w:rPr>
                <w:rFonts w:cs="Arial"/>
                <w:szCs w:val="20"/>
                <w:lang w:eastAsia="fr-FR"/>
              </w:rPr>
              <w:t>§</w:t>
            </w:r>
            <w:r w:rsidRPr="00845A1C">
              <w:rPr>
                <w:rFonts w:cs="Arial"/>
                <w:szCs w:val="20"/>
                <w:lang w:eastAsia="fr-FR"/>
              </w:rPr>
              <w:t xml:space="preserve"> </w:t>
            </w:r>
            <w:r>
              <w:rPr>
                <w:rFonts w:cs="Arial"/>
                <w:szCs w:val="20"/>
                <w:lang w:eastAsia="fr-FR"/>
              </w:rPr>
              <w:t>2</w:t>
            </w:r>
            <w:r w:rsidRPr="00845A1C">
              <w:rPr>
                <w:rFonts w:cs="Arial"/>
                <w:szCs w:val="20"/>
                <w:lang w:eastAsia="fr-FR"/>
              </w:rPr>
              <w:t>.</w:t>
            </w:r>
            <w:r>
              <w:rPr>
                <w:rFonts w:cs="Arial"/>
                <w:szCs w:val="20"/>
                <w:lang w:eastAsia="fr-FR"/>
              </w:rPr>
              <w:t>4</w:t>
            </w:r>
            <w:r w:rsidRPr="00845A1C">
              <w:rPr>
                <w:rFonts w:cs="Arial"/>
                <w:szCs w:val="20"/>
                <w:lang w:eastAsia="fr-FR"/>
              </w:rPr>
              <w:t>.</w:t>
            </w:r>
            <w:r>
              <w:rPr>
                <w:rFonts w:cs="Arial"/>
                <w:szCs w:val="20"/>
                <w:lang w:eastAsia="fr-FR"/>
              </w:rPr>
              <w:t>5</w:t>
            </w:r>
            <w:r w:rsidRPr="00845A1C">
              <w:rPr>
                <w:rFonts w:cs="Arial"/>
                <w:szCs w:val="20"/>
                <w:lang w:eastAsia="fr-FR"/>
              </w:rPr>
              <w:t xml:space="preserve"> du CCTP)</w:t>
            </w:r>
          </w:p>
        </w:tc>
      </w:tr>
      <w:tr w:rsidR="000A570A" w:rsidRPr="00845A1C" w14:paraId="71487A9B" w14:textId="77777777" w:rsidTr="00872A07">
        <w:tc>
          <w:tcPr>
            <w:tcW w:w="8756" w:type="dxa"/>
            <w:gridSpan w:val="2"/>
            <w:tcBorders>
              <w:left w:val="double" w:sz="4" w:space="0" w:color="auto"/>
              <w:right w:val="double" w:sz="4" w:space="0" w:color="auto"/>
            </w:tcBorders>
          </w:tcPr>
          <w:p w14:paraId="2FE72F4C" w14:textId="77777777" w:rsidR="000A570A" w:rsidRPr="00845A1C" w:rsidRDefault="000A570A" w:rsidP="00872A07">
            <w:pPr>
              <w:keepNext/>
              <w:spacing w:before="120"/>
              <w:rPr>
                <w:rFonts w:cs="Arial"/>
                <w:i/>
                <w:szCs w:val="20"/>
                <w:lang w:eastAsia="fr-FR"/>
              </w:rPr>
            </w:pPr>
          </w:p>
          <w:p w14:paraId="530E4462" w14:textId="77777777" w:rsidR="000A570A" w:rsidRPr="00845A1C" w:rsidRDefault="000A570A" w:rsidP="00872A07">
            <w:pPr>
              <w:keepNext/>
              <w:spacing w:before="120"/>
              <w:rPr>
                <w:rFonts w:cs="Arial"/>
                <w:i/>
                <w:szCs w:val="20"/>
                <w:lang w:eastAsia="fr-FR"/>
              </w:rPr>
            </w:pPr>
            <w:r w:rsidRPr="00845A1C">
              <w:rPr>
                <w:rFonts w:cs="Arial"/>
                <w:i/>
                <w:szCs w:val="20"/>
                <w:lang w:eastAsia="fr-FR"/>
              </w:rPr>
              <w:t>A détailler…</w:t>
            </w:r>
          </w:p>
          <w:p w14:paraId="1D8ACF89" w14:textId="2E66E17B" w:rsidR="000A570A" w:rsidRPr="00845A1C" w:rsidRDefault="000A570A" w:rsidP="00872A07">
            <w:pPr>
              <w:keepNext/>
              <w:spacing w:before="120"/>
              <w:rPr>
                <w:rFonts w:cs="Arial"/>
                <w:b/>
                <w:szCs w:val="20"/>
                <w:lang w:eastAsia="fr-FR"/>
              </w:rPr>
            </w:pPr>
          </w:p>
        </w:tc>
      </w:tr>
      <w:tr w:rsidR="000A570A" w:rsidRPr="00845A1C" w14:paraId="14D82C29" w14:textId="77777777" w:rsidTr="00872A07">
        <w:tc>
          <w:tcPr>
            <w:tcW w:w="3717" w:type="dxa"/>
            <w:tcBorders>
              <w:left w:val="double" w:sz="4" w:space="0" w:color="auto"/>
            </w:tcBorders>
            <w:vAlign w:val="center"/>
          </w:tcPr>
          <w:p w14:paraId="04948339" w14:textId="77777777" w:rsidR="000A570A" w:rsidRPr="00845A1C" w:rsidRDefault="000A570A" w:rsidP="00872A07">
            <w:pPr>
              <w:keepNext/>
              <w:spacing w:before="120"/>
              <w:jc w:val="right"/>
              <w:rPr>
                <w:rFonts w:cs="Arial"/>
                <w:b/>
                <w:szCs w:val="20"/>
                <w:lang w:eastAsia="fr-FR"/>
              </w:rPr>
            </w:pPr>
            <w:r w:rsidRPr="00845A1C">
              <w:rPr>
                <w:rFonts w:cs="Arial"/>
                <w:b/>
                <w:szCs w:val="20"/>
                <w:lang w:eastAsia="fr-FR"/>
              </w:rPr>
              <w:t>Document de référence :</w:t>
            </w:r>
          </w:p>
        </w:tc>
        <w:tc>
          <w:tcPr>
            <w:tcW w:w="5039" w:type="dxa"/>
            <w:tcBorders>
              <w:right w:val="double" w:sz="4" w:space="0" w:color="auto"/>
            </w:tcBorders>
          </w:tcPr>
          <w:p w14:paraId="507ADF5F" w14:textId="77777777" w:rsidR="000A570A" w:rsidRPr="00845A1C" w:rsidRDefault="000A570A" w:rsidP="00872A07">
            <w:pPr>
              <w:keepNext/>
              <w:spacing w:before="120"/>
              <w:rPr>
                <w:rFonts w:cs="Arial"/>
                <w:b/>
                <w:szCs w:val="20"/>
                <w:lang w:eastAsia="fr-FR"/>
              </w:rPr>
            </w:pPr>
          </w:p>
        </w:tc>
      </w:tr>
      <w:tr w:rsidR="000A570A" w:rsidRPr="00845A1C" w14:paraId="6B34AD40" w14:textId="77777777" w:rsidTr="00872A07">
        <w:tc>
          <w:tcPr>
            <w:tcW w:w="3717" w:type="dxa"/>
            <w:tcBorders>
              <w:left w:val="double" w:sz="4" w:space="0" w:color="auto"/>
              <w:bottom w:val="double" w:sz="4" w:space="0" w:color="auto"/>
            </w:tcBorders>
            <w:vAlign w:val="center"/>
          </w:tcPr>
          <w:p w14:paraId="4422E2E8" w14:textId="77777777" w:rsidR="000A570A" w:rsidRPr="00845A1C" w:rsidRDefault="000A570A" w:rsidP="00872A07">
            <w:pPr>
              <w:keepNext/>
              <w:spacing w:before="120"/>
              <w:jc w:val="right"/>
              <w:rPr>
                <w:rFonts w:cs="Arial"/>
                <w:b/>
                <w:szCs w:val="20"/>
                <w:lang w:eastAsia="fr-FR"/>
              </w:rPr>
            </w:pPr>
            <w:r w:rsidRPr="00845A1C">
              <w:rPr>
                <w:rFonts w:cs="Arial"/>
                <w:b/>
                <w:szCs w:val="20"/>
                <w:lang w:eastAsia="fr-FR"/>
              </w:rPr>
              <w:t>Paragraphe / page :</w:t>
            </w:r>
          </w:p>
        </w:tc>
        <w:tc>
          <w:tcPr>
            <w:tcW w:w="5039" w:type="dxa"/>
            <w:tcBorders>
              <w:bottom w:val="double" w:sz="4" w:space="0" w:color="auto"/>
              <w:right w:val="double" w:sz="4" w:space="0" w:color="auto"/>
            </w:tcBorders>
          </w:tcPr>
          <w:p w14:paraId="0967B919" w14:textId="77777777" w:rsidR="000A570A" w:rsidRPr="00845A1C" w:rsidRDefault="000A570A" w:rsidP="00872A07">
            <w:pPr>
              <w:keepNext/>
              <w:spacing w:before="120"/>
              <w:rPr>
                <w:rFonts w:cs="Arial"/>
                <w:b/>
                <w:szCs w:val="20"/>
                <w:lang w:eastAsia="fr-FR"/>
              </w:rPr>
            </w:pPr>
          </w:p>
        </w:tc>
      </w:tr>
    </w:tbl>
    <w:p w14:paraId="310AFEEC" w14:textId="77777777" w:rsidR="00845A1C" w:rsidRPr="00845A1C" w:rsidRDefault="00845A1C" w:rsidP="00845A1C">
      <w:pPr>
        <w:spacing w:after="0"/>
        <w:ind w:left="284"/>
        <w:rPr>
          <w:rFonts w:eastAsia="Times New Roman" w:cs="Arial"/>
          <w:sz w:val="22"/>
          <w:szCs w:val="22"/>
          <w:u w:val="single"/>
          <w:lang w:eastAsia="fr-FR"/>
        </w:rPr>
      </w:pPr>
    </w:p>
    <w:p w14:paraId="0DE27509" w14:textId="77777777" w:rsidR="00845A1C" w:rsidRPr="00845A1C" w:rsidRDefault="00845A1C" w:rsidP="00845A1C">
      <w:pPr>
        <w:spacing w:after="0"/>
        <w:rPr>
          <w:rFonts w:eastAsia="Times New Roman" w:cs="Arial"/>
          <w:sz w:val="22"/>
          <w:szCs w:val="22"/>
          <w:u w:val="single"/>
          <w:lang w:eastAsia="fr-FR"/>
        </w:rPr>
      </w:pPr>
    </w:p>
    <w:tbl>
      <w:tblPr>
        <w:tblStyle w:val="Grilledutableau1"/>
        <w:tblW w:w="0" w:type="auto"/>
        <w:tblInd w:w="284" w:type="dxa"/>
        <w:tblLook w:val="04A0" w:firstRow="1" w:lastRow="0" w:firstColumn="1" w:lastColumn="0" w:noHBand="0" w:noVBand="1"/>
      </w:tblPr>
      <w:tblGrid>
        <w:gridCol w:w="3717"/>
        <w:gridCol w:w="5039"/>
      </w:tblGrid>
      <w:tr w:rsidR="000A570A" w:rsidRPr="00845A1C" w14:paraId="0CFECA51" w14:textId="77777777" w:rsidTr="00872A07">
        <w:tc>
          <w:tcPr>
            <w:tcW w:w="8756" w:type="dxa"/>
            <w:gridSpan w:val="2"/>
            <w:tcBorders>
              <w:top w:val="double" w:sz="4" w:space="0" w:color="auto"/>
              <w:left w:val="double" w:sz="4" w:space="0" w:color="auto"/>
              <w:right w:val="double" w:sz="4" w:space="0" w:color="auto"/>
            </w:tcBorders>
          </w:tcPr>
          <w:p w14:paraId="327402E9" w14:textId="6C17E6DE" w:rsidR="000A570A" w:rsidRPr="00845A1C" w:rsidRDefault="000A570A" w:rsidP="00872A07">
            <w:pPr>
              <w:keepNext/>
              <w:spacing w:before="120"/>
              <w:rPr>
                <w:rFonts w:cs="Arial"/>
                <w:b/>
                <w:i/>
                <w:szCs w:val="20"/>
                <w:lang w:eastAsia="fr-FR"/>
              </w:rPr>
            </w:pPr>
            <w:r w:rsidRPr="00845A1C">
              <w:rPr>
                <w:rFonts w:cs="Arial"/>
                <w:b/>
                <w:i/>
                <w:szCs w:val="20"/>
                <w:lang w:eastAsia="fr-FR"/>
              </w:rPr>
              <w:t xml:space="preserve">Exigence </w:t>
            </w:r>
            <w:r>
              <w:rPr>
                <w:rFonts w:cs="Arial"/>
                <w:b/>
                <w:i/>
                <w:szCs w:val="20"/>
                <w:lang w:eastAsia="fr-FR"/>
              </w:rPr>
              <w:t>21</w:t>
            </w:r>
            <w:r w:rsidRPr="00845A1C">
              <w:rPr>
                <w:rFonts w:cs="Arial"/>
                <w:b/>
                <w:i/>
                <w:szCs w:val="20"/>
                <w:lang w:eastAsia="fr-FR"/>
              </w:rPr>
              <w:t> </w:t>
            </w:r>
            <w:r w:rsidRPr="00C74DE7">
              <w:rPr>
                <w:rFonts w:cs="Arial"/>
                <w:i/>
                <w:szCs w:val="20"/>
                <w:lang w:eastAsia="fr-FR"/>
              </w:rPr>
              <w:t>(2% de la note finale) :</w:t>
            </w:r>
            <w:r w:rsidRPr="00845A1C">
              <w:rPr>
                <w:rFonts w:cs="Arial"/>
                <w:b/>
                <w:i/>
                <w:szCs w:val="20"/>
                <w:lang w:eastAsia="fr-FR"/>
              </w:rPr>
              <w:t xml:space="preserve"> </w:t>
            </w:r>
          </w:p>
          <w:p w14:paraId="7489F8B2" w14:textId="77777777" w:rsidR="000A570A" w:rsidRPr="00B44292" w:rsidRDefault="000A570A" w:rsidP="00D71544">
            <w:pPr>
              <w:pStyle w:val="Normalniv1"/>
            </w:pPr>
            <w:r w:rsidRPr="00B44292">
              <w:t>Rapport quantitatif :</w:t>
            </w:r>
          </w:p>
          <w:p w14:paraId="6C16CD2E" w14:textId="77777777" w:rsidR="000A570A" w:rsidRPr="00B44292" w:rsidRDefault="000A570A" w:rsidP="00D71544">
            <w:pPr>
              <w:pStyle w:val="Normalniv1"/>
            </w:pPr>
            <w:r w:rsidRPr="00B44292">
              <w:t>Doit être précisée la capacité à proposer des prestations permettant de suivre la volumétrie des appels entrants à travers des tableaux de bord pré formatés et intégrant les statistiques des appels entrants avec une granularité par numéro et globale</w:t>
            </w:r>
          </w:p>
          <w:p w14:paraId="41CA5C1D" w14:textId="77777777" w:rsidR="000A570A" w:rsidRPr="00B44292" w:rsidRDefault="000A570A" w:rsidP="000A570A">
            <w:pPr>
              <w:pStyle w:val="StyleMP-puces"/>
              <w:numPr>
                <w:ilvl w:val="0"/>
                <w:numId w:val="70"/>
              </w:numPr>
              <w:spacing w:after="0"/>
              <w:ind w:left="714" w:hanging="357"/>
              <w:jc w:val="left"/>
            </w:pPr>
            <w:r w:rsidRPr="00B44292">
              <w:t>Par heure</w:t>
            </w:r>
          </w:p>
          <w:p w14:paraId="0B3CAEDD" w14:textId="77777777" w:rsidR="000A570A" w:rsidRPr="00B44292" w:rsidRDefault="000A570A" w:rsidP="000A570A">
            <w:pPr>
              <w:pStyle w:val="StyleMP-puces"/>
              <w:numPr>
                <w:ilvl w:val="0"/>
                <w:numId w:val="70"/>
              </w:numPr>
              <w:spacing w:after="0"/>
              <w:ind w:left="714" w:hanging="357"/>
              <w:jc w:val="left"/>
            </w:pPr>
            <w:r w:rsidRPr="00B44292">
              <w:t>Par jour</w:t>
            </w:r>
          </w:p>
          <w:p w14:paraId="320CFE19" w14:textId="77777777" w:rsidR="000A570A" w:rsidRPr="00B44292" w:rsidRDefault="000A570A" w:rsidP="000A570A">
            <w:pPr>
              <w:pStyle w:val="StyleMP-puces"/>
              <w:numPr>
                <w:ilvl w:val="0"/>
                <w:numId w:val="70"/>
              </w:numPr>
              <w:spacing w:after="0"/>
              <w:ind w:left="714" w:hanging="357"/>
              <w:jc w:val="left"/>
            </w:pPr>
            <w:r w:rsidRPr="00B44292">
              <w:t>Par semaine</w:t>
            </w:r>
          </w:p>
          <w:p w14:paraId="377CC632" w14:textId="77777777" w:rsidR="000A570A" w:rsidRPr="00B44292" w:rsidRDefault="000A570A" w:rsidP="000A570A">
            <w:pPr>
              <w:pStyle w:val="StyleMP-puces"/>
              <w:numPr>
                <w:ilvl w:val="0"/>
                <w:numId w:val="70"/>
              </w:numPr>
              <w:spacing w:after="0"/>
              <w:ind w:left="714" w:hanging="357"/>
              <w:jc w:val="left"/>
            </w:pPr>
            <w:r w:rsidRPr="00B44292">
              <w:t>Par mois</w:t>
            </w:r>
          </w:p>
          <w:p w14:paraId="48CC4015" w14:textId="77777777" w:rsidR="000A570A" w:rsidRPr="00B44292" w:rsidRDefault="000A570A" w:rsidP="000A570A">
            <w:pPr>
              <w:pStyle w:val="StyleMP-puces"/>
              <w:numPr>
                <w:ilvl w:val="0"/>
                <w:numId w:val="70"/>
              </w:numPr>
              <w:spacing w:after="0"/>
              <w:ind w:left="714" w:hanging="357"/>
              <w:jc w:val="left"/>
            </w:pPr>
            <w:r w:rsidRPr="00B44292">
              <w:t>Par origine</w:t>
            </w:r>
          </w:p>
          <w:p w14:paraId="5EC35040" w14:textId="77777777" w:rsidR="000A570A" w:rsidRPr="00B44292" w:rsidRDefault="000A570A" w:rsidP="000A570A">
            <w:pPr>
              <w:pStyle w:val="Paragraphedeliste"/>
              <w:numPr>
                <w:ilvl w:val="0"/>
                <w:numId w:val="71"/>
              </w:numPr>
              <w:spacing w:after="0"/>
              <w:ind w:left="924" w:hanging="357"/>
              <w:contextualSpacing w:val="0"/>
              <w:jc w:val="left"/>
              <w:rPr>
                <w:rFonts w:cs="Arial"/>
                <w:color w:val="000000" w:themeColor="text1"/>
                <w:lang w:eastAsia="fr-FR"/>
              </w:rPr>
            </w:pPr>
            <w:r w:rsidRPr="00B44292">
              <w:t>F</w:t>
            </w:r>
            <w:r w:rsidRPr="00B44292">
              <w:rPr>
                <w:rFonts w:cs="Arial"/>
                <w:color w:val="000000" w:themeColor="text1"/>
                <w:lang w:eastAsia="fr-FR"/>
              </w:rPr>
              <w:t>ixe (métropole, DROM, étranger) avec indication du département</w:t>
            </w:r>
          </w:p>
          <w:p w14:paraId="05EA934D" w14:textId="77777777" w:rsidR="000A570A" w:rsidRPr="00B44292" w:rsidRDefault="000A570A" w:rsidP="000A570A">
            <w:pPr>
              <w:pStyle w:val="StyleMP-puces"/>
              <w:numPr>
                <w:ilvl w:val="0"/>
                <w:numId w:val="71"/>
              </w:numPr>
              <w:spacing w:after="0"/>
              <w:ind w:left="924" w:hanging="357"/>
              <w:jc w:val="left"/>
            </w:pPr>
            <w:r w:rsidRPr="00B44292">
              <w:t>Mobile (métropole, DROM, étranger)</w:t>
            </w:r>
          </w:p>
          <w:p w14:paraId="1321A19B" w14:textId="77777777" w:rsidR="000A570A" w:rsidRPr="00B44292" w:rsidRDefault="000A570A" w:rsidP="000A570A">
            <w:pPr>
              <w:spacing w:after="0"/>
              <w:rPr>
                <w:szCs w:val="20"/>
              </w:rPr>
            </w:pPr>
            <w:r w:rsidRPr="00B44292">
              <w:rPr>
                <w:szCs w:val="20"/>
              </w:rPr>
              <w:t>Autres (tout appel non catégorisable dans les indicateurs ci-dessus)</w:t>
            </w:r>
          </w:p>
          <w:p w14:paraId="6515B648" w14:textId="0C41665E" w:rsidR="000A570A" w:rsidRPr="00845A1C" w:rsidRDefault="000A570A" w:rsidP="000A570A">
            <w:pPr>
              <w:keepNext/>
              <w:spacing w:before="120"/>
              <w:rPr>
                <w:rFonts w:cs="Arial"/>
                <w:b/>
                <w:szCs w:val="20"/>
                <w:lang w:eastAsia="fr-FR"/>
              </w:rPr>
            </w:pPr>
            <w:r w:rsidRPr="00845A1C">
              <w:rPr>
                <w:rFonts w:cs="Arial"/>
                <w:szCs w:val="20"/>
                <w:lang w:eastAsia="fr-FR"/>
              </w:rPr>
              <w:t>(</w:t>
            </w:r>
            <w:r w:rsidRPr="00532B15">
              <w:rPr>
                <w:rFonts w:cs="Arial"/>
                <w:szCs w:val="20"/>
                <w:lang w:eastAsia="fr-FR"/>
              </w:rPr>
              <w:t>§</w:t>
            </w:r>
            <w:r w:rsidRPr="00845A1C">
              <w:rPr>
                <w:rFonts w:cs="Arial"/>
                <w:szCs w:val="20"/>
                <w:lang w:eastAsia="fr-FR"/>
              </w:rPr>
              <w:t xml:space="preserve"> </w:t>
            </w:r>
            <w:r>
              <w:rPr>
                <w:rFonts w:cs="Arial"/>
                <w:szCs w:val="20"/>
                <w:lang w:eastAsia="fr-FR"/>
              </w:rPr>
              <w:t>2</w:t>
            </w:r>
            <w:r w:rsidRPr="00845A1C">
              <w:rPr>
                <w:rFonts w:cs="Arial"/>
                <w:szCs w:val="20"/>
                <w:lang w:eastAsia="fr-FR"/>
              </w:rPr>
              <w:t>.</w:t>
            </w:r>
            <w:r>
              <w:rPr>
                <w:rFonts w:cs="Arial"/>
                <w:szCs w:val="20"/>
                <w:lang w:eastAsia="fr-FR"/>
              </w:rPr>
              <w:t>4</w:t>
            </w:r>
            <w:r w:rsidRPr="00845A1C">
              <w:rPr>
                <w:rFonts w:cs="Arial"/>
                <w:szCs w:val="20"/>
                <w:lang w:eastAsia="fr-FR"/>
              </w:rPr>
              <w:t>.</w:t>
            </w:r>
            <w:r>
              <w:rPr>
                <w:rFonts w:cs="Arial"/>
                <w:szCs w:val="20"/>
                <w:lang w:eastAsia="fr-FR"/>
              </w:rPr>
              <w:t>5</w:t>
            </w:r>
            <w:r w:rsidRPr="00845A1C">
              <w:rPr>
                <w:rFonts w:cs="Arial"/>
                <w:szCs w:val="20"/>
                <w:lang w:eastAsia="fr-FR"/>
              </w:rPr>
              <w:t xml:space="preserve"> du CCTP)</w:t>
            </w:r>
          </w:p>
        </w:tc>
      </w:tr>
      <w:tr w:rsidR="000A570A" w:rsidRPr="00845A1C" w14:paraId="70E0915A" w14:textId="77777777" w:rsidTr="00872A07">
        <w:tc>
          <w:tcPr>
            <w:tcW w:w="8756" w:type="dxa"/>
            <w:gridSpan w:val="2"/>
            <w:tcBorders>
              <w:left w:val="double" w:sz="4" w:space="0" w:color="auto"/>
              <w:right w:val="double" w:sz="4" w:space="0" w:color="auto"/>
            </w:tcBorders>
          </w:tcPr>
          <w:p w14:paraId="25A436F5" w14:textId="77777777" w:rsidR="000A570A" w:rsidRPr="00845A1C" w:rsidRDefault="000A570A" w:rsidP="00872A07">
            <w:pPr>
              <w:keepNext/>
              <w:spacing w:before="120"/>
              <w:rPr>
                <w:rFonts w:cs="Arial"/>
                <w:i/>
                <w:szCs w:val="20"/>
                <w:lang w:eastAsia="fr-FR"/>
              </w:rPr>
            </w:pPr>
          </w:p>
          <w:p w14:paraId="27DD0AF4" w14:textId="77777777" w:rsidR="000A570A" w:rsidRPr="00845A1C" w:rsidRDefault="000A570A" w:rsidP="00872A07">
            <w:pPr>
              <w:keepNext/>
              <w:spacing w:before="120"/>
              <w:rPr>
                <w:rFonts w:cs="Arial"/>
                <w:i/>
                <w:szCs w:val="20"/>
                <w:lang w:eastAsia="fr-FR"/>
              </w:rPr>
            </w:pPr>
            <w:r w:rsidRPr="00845A1C">
              <w:rPr>
                <w:rFonts w:cs="Arial"/>
                <w:i/>
                <w:szCs w:val="20"/>
                <w:lang w:eastAsia="fr-FR"/>
              </w:rPr>
              <w:t>A détailler…</w:t>
            </w:r>
          </w:p>
          <w:p w14:paraId="6AFFC2C9" w14:textId="77777777" w:rsidR="000A570A" w:rsidRPr="00845A1C" w:rsidRDefault="000A570A" w:rsidP="00872A07">
            <w:pPr>
              <w:keepNext/>
              <w:spacing w:before="120"/>
              <w:rPr>
                <w:rFonts w:cs="Arial"/>
                <w:b/>
                <w:szCs w:val="20"/>
                <w:lang w:eastAsia="fr-FR"/>
              </w:rPr>
            </w:pPr>
          </w:p>
        </w:tc>
      </w:tr>
      <w:tr w:rsidR="000A570A" w:rsidRPr="00845A1C" w14:paraId="7A829026" w14:textId="77777777" w:rsidTr="00872A07">
        <w:tc>
          <w:tcPr>
            <w:tcW w:w="3717" w:type="dxa"/>
            <w:tcBorders>
              <w:left w:val="double" w:sz="4" w:space="0" w:color="auto"/>
            </w:tcBorders>
            <w:vAlign w:val="center"/>
          </w:tcPr>
          <w:p w14:paraId="72351F1B" w14:textId="77777777" w:rsidR="000A570A" w:rsidRPr="00845A1C" w:rsidRDefault="000A570A" w:rsidP="00872A07">
            <w:pPr>
              <w:keepNext/>
              <w:spacing w:before="120"/>
              <w:jc w:val="right"/>
              <w:rPr>
                <w:rFonts w:cs="Arial"/>
                <w:b/>
                <w:szCs w:val="20"/>
                <w:lang w:eastAsia="fr-FR"/>
              </w:rPr>
            </w:pPr>
            <w:r w:rsidRPr="00845A1C">
              <w:rPr>
                <w:rFonts w:cs="Arial"/>
                <w:b/>
                <w:szCs w:val="20"/>
                <w:lang w:eastAsia="fr-FR"/>
              </w:rPr>
              <w:t>Document de référence :</w:t>
            </w:r>
          </w:p>
        </w:tc>
        <w:tc>
          <w:tcPr>
            <w:tcW w:w="5039" w:type="dxa"/>
            <w:tcBorders>
              <w:right w:val="double" w:sz="4" w:space="0" w:color="auto"/>
            </w:tcBorders>
          </w:tcPr>
          <w:p w14:paraId="7AF740EC" w14:textId="77777777" w:rsidR="000A570A" w:rsidRPr="00845A1C" w:rsidRDefault="000A570A" w:rsidP="00872A07">
            <w:pPr>
              <w:keepNext/>
              <w:spacing w:before="120"/>
              <w:rPr>
                <w:rFonts w:cs="Arial"/>
                <w:b/>
                <w:szCs w:val="20"/>
                <w:lang w:eastAsia="fr-FR"/>
              </w:rPr>
            </w:pPr>
          </w:p>
        </w:tc>
      </w:tr>
      <w:tr w:rsidR="000A570A" w:rsidRPr="00845A1C" w14:paraId="425D75D1" w14:textId="77777777" w:rsidTr="00872A07">
        <w:tc>
          <w:tcPr>
            <w:tcW w:w="3717" w:type="dxa"/>
            <w:tcBorders>
              <w:left w:val="double" w:sz="4" w:space="0" w:color="auto"/>
              <w:bottom w:val="double" w:sz="4" w:space="0" w:color="auto"/>
            </w:tcBorders>
            <w:vAlign w:val="center"/>
          </w:tcPr>
          <w:p w14:paraId="7DE0E9BA" w14:textId="77777777" w:rsidR="000A570A" w:rsidRPr="00845A1C" w:rsidRDefault="000A570A" w:rsidP="00872A07">
            <w:pPr>
              <w:keepNext/>
              <w:spacing w:before="120"/>
              <w:jc w:val="right"/>
              <w:rPr>
                <w:rFonts w:cs="Arial"/>
                <w:b/>
                <w:szCs w:val="20"/>
                <w:lang w:eastAsia="fr-FR"/>
              </w:rPr>
            </w:pPr>
            <w:r w:rsidRPr="00845A1C">
              <w:rPr>
                <w:rFonts w:cs="Arial"/>
                <w:b/>
                <w:szCs w:val="20"/>
                <w:lang w:eastAsia="fr-FR"/>
              </w:rPr>
              <w:t>Paragraphe / page :</w:t>
            </w:r>
          </w:p>
        </w:tc>
        <w:tc>
          <w:tcPr>
            <w:tcW w:w="5039" w:type="dxa"/>
            <w:tcBorders>
              <w:bottom w:val="double" w:sz="4" w:space="0" w:color="auto"/>
              <w:right w:val="double" w:sz="4" w:space="0" w:color="auto"/>
            </w:tcBorders>
          </w:tcPr>
          <w:p w14:paraId="38738260" w14:textId="77777777" w:rsidR="000A570A" w:rsidRPr="00845A1C" w:rsidRDefault="000A570A" w:rsidP="00872A07">
            <w:pPr>
              <w:keepNext/>
              <w:spacing w:before="120"/>
              <w:rPr>
                <w:rFonts w:cs="Arial"/>
                <w:b/>
                <w:szCs w:val="20"/>
                <w:lang w:eastAsia="fr-FR"/>
              </w:rPr>
            </w:pPr>
          </w:p>
        </w:tc>
      </w:tr>
    </w:tbl>
    <w:p w14:paraId="5C724B31" w14:textId="77777777" w:rsidR="00845A1C" w:rsidRPr="00845A1C" w:rsidRDefault="00845A1C" w:rsidP="000A570A">
      <w:pPr>
        <w:spacing w:after="0"/>
        <w:rPr>
          <w:rFonts w:eastAsia="Times New Roman" w:cs="Arial"/>
          <w:szCs w:val="20"/>
          <w:lang w:eastAsia="fr-FR"/>
        </w:rPr>
      </w:pPr>
    </w:p>
    <w:p w14:paraId="27BB6BB2" w14:textId="77777777" w:rsidR="00845A1C" w:rsidRPr="00845A1C" w:rsidRDefault="00845A1C" w:rsidP="00845A1C">
      <w:pPr>
        <w:spacing w:after="0"/>
        <w:ind w:left="284"/>
        <w:rPr>
          <w:rFonts w:eastAsia="Times New Roman" w:cs="Arial"/>
          <w:szCs w:val="20"/>
          <w:lang w:eastAsia="fr-FR"/>
        </w:rPr>
        <w:sectPr w:rsidR="00845A1C" w:rsidRPr="00845A1C" w:rsidSect="002D2D52">
          <w:headerReference w:type="default" r:id="rId11"/>
          <w:footerReference w:type="default" r:id="rId12"/>
          <w:pgSz w:w="11906" w:h="16838" w:code="9"/>
          <w:pgMar w:top="851" w:right="1418" w:bottom="1418" w:left="1418" w:header="720" w:footer="720" w:gutter="0"/>
          <w:cols w:space="720"/>
        </w:sectPr>
      </w:pPr>
    </w:p>
    <w:p w14:paraId="5C1F5DC9" w14:textId="558B97E1" w:rsidR="00845A1C" w:rsidRDefault="00845A1C" w:rsidP="0042047F">
      <w:pPr>
        <w:pStyle w:val="Titre2"/>
        <w:spacing w:after="0"/>
        <w:ind w:left="578" w:hanging="578"/>
        <w:rPr>
          <w:lang w:eastAsia="fr-FR"/>
        </w:rPr>
      </w:pPr>
      <w:r w:rsidRPr="00845A1C">
        <w:rPr>
          <w:lang w:eastAsia="fr-FR"/>
        </w:rPr>
        <w:lastRenderedPageBreak/>
        <w:t>Sous-Critère N°3 : Fonctionnalités et services associés</w:t>
      </w:r>
    </w:p>
    <w:p w14:paraId="674E73FE" w14:textId="66C8C869" w:rsidR="0042047F" w:rsidRDefault="0042047F" w:rsidP="0042047F">
      <w:pPr>
        <w:spacing w:before="120" w:after="360"/>
        <w:rPr>
          <w:color w:val="002060"/>
          <w:sz w:val="24"/>
          <w:lang w:eastAsia="fr-FR"/>
        </w:rPr>
      </w:pPr>
      <w:r>
        <w:rPr>
          <w:color w:val="002060"/>
          <w:sz w:val="24"/>
          <w:lang w:eastAsia="fr-FR"/>
        </w:rPr>
        <w:t xml:space="preserve">         </w:t>
      </w:r>
      <w:r w:rsidRPr="0042047F">
        <w:rPr>
          <w:color w:val="002060"/>
          <w:sz w:val="24"/>
          <w:lang w:eastAsia="fr-FR"/>
        </w:rPr>
        <w:t>(1</w:t>
      </w:r>
      <w:r w:rsidR="000A570A">
        <w:rPr>
          <w:color w:val="002060"/>
          <w:sz w:val="24"/>
          <w:lang w:eastAsia="fr-FR"/>
        </w:rPr>
        <w:t>5</w:t>
      </w:r>
      <w:r>
        <w:rPr>
          <w:color w:val="002060"/>
          <w:sz w:val="24"/>
          <w:lang w:eastAsia="fr-FR"/>
        </w:rPr>
        <w:t xml:space="preserve"> </w:t>
      </w:r>
      <w:r w:rsidRPr="0042047F">
        <w:rPr>
          <w:color w:val="002060"/>
          <w:sz w:val="24"/>
          <w:lang w:eastAsia="fr-FR"/>
        </w:rPr>
        <w:t>% de la note finale)</w:t>
      </w:r>
    </w:p>
    <w:tbl>
      <w:tblPr>
        <w:tblStyle w:val="Grilledutableau1"/>
        <w:tblW w:w="0" w:type="auto"/>
        <w:tblInd w:w="284" w:type="dxa"/>
        <w:tblLook w:val="04A0" w:firstRow="1" w:lastRow="0" w:firstColumn="1" w:lastColumn="0" w:noHBand="0" w:noVBand="1"/>
      </w:tblPr>
      <w:tblGrid>
        <w:gridCol w:w="3717"/>
        <w:gridCol w:w="5039"/>
      </w:tblGrid>
      <w:tr w:rsidR="000A570A" w:rsidRPr="00845A1C" w14:paraId="0B5582CB" w14:textId="77777777" w:rsidTr="00872A07">
        <w:tc>
          <w:tcPr>
            <w:tcW w:w="8756" w:type="dxa"/>
            <w:gridSpan w:val="2"/>
            <w:tcBorders>
              <w:top w:val="double" w:sz="4" w:space="0" w:color="auto"/>
              <w:left w:val="double" w:sz="4" w:space="0" w:color="auto"/>
              <w:right w:val="double" w:sz="4" w:space="0" w:color="auto"/>
            </w:tcBorders>
          </w:tcPr>
          <w:p w14:paraId="4886104C" w14:textId="3FF76CBC" w:rsidR="000A570A" w:rsidRPr="00845A1C" w:rsidRDefault="000A570A" w:rsidP="00872A07">
            <w:pPr>
              <w:keepNext/>
              <w:spacing w:before="120"/>
              <w:rPr>
                <w:rFonts w:cs="Arial"/>
                <w:b/>
                <w:i/>
                <w:szCs w:val="20"/>
                <w:lang w:eastAsia="fr-FR"/>
              </w:rPr>
            </w:pPr>
            <w:r w:rsidRPr="00845A1C">
              <w:rPr>
                <w:rFonts w:cs="Arial"/>
                <w:b/>
                <w:i/>
                <w:szCs w:val="20"/>
                <w:lang w:eastAsia="fr-FR"/>
              </w:rPr>
              <w:t xml:space="preserve">Exigence </w:t>
            </w:r>
            <w:r>
              <w:rPr>
                <w:rFonts w:cs="Arial"/>
                <w:b/>
                <w:i/>
                <w:szCs w:val="20"/>
                <w:lang w:eastAsia="fr-FR"/>
              </w:rPr>
              <w:t>9</w:t>
            </w:r>
            <w:r w:rsidRPr="00845A1C">
              <w:rPr>
                <w:rFonts w:cs="Arial"/>
                <w:b/>
                <w:i/>
                <w:szCs w:val="20"/>
                <w:lang w:eastAsia="fr-FR"/>
              </w:rPr>
              <w:t> </w:t>
            </w:r>
            <w:r w:rsidRPr="00C74DE7">
              <w:rPr>
                <w:rFonts w:cs="Arial"/>
                <w:i/>
                <w:szCs w:val="20"/>
                <w:lang w:eastAsia="fr-FR"/>
              </w:rPr>
              <w:t>(</w:t>
            </w:r>
            <w:r>
              <w:rPr>
                <w:rFonts w:cs="Arial"/>
                <w:i/>
                <w:szCs w:val="20"/>
                <w:lang w:eastAsia="fr-FR"/>
              </w:rPr>
              <w:t>1,5</w:t>
            </w:r>
            <w:r w:rsidRPr="00C74DE7">
              <w:rPr>
                <w:rFonts w:cs="Arial"/>
                <w:i/>
                <w:szCs w:val="20"/>
                <w:lang w:eastAsia="fr-FR"/>
              </w:rPr>
              <w:t>% de la note finale) :</w:t>
            </w:r>
            <w:r w:rsidRPr="00845A1C">
              <w:rPr>
                <w:rFonts w:cs="Arial"/>
                <w:b/>
                <w:i/>
                <w:szCs w:val="20"/>
                <w:lang w:eastAsia="fr-FR"/>
              </w:rPr>
              <w:t xml:space="preserve"> </w:t>
            </w:r>
          </w:p>
          <w:p w14:paraId="116979CA" w14:textId="77777777" w:rsidR="000A570A" w:rsidRDefault="000A570A" w:rsidP="000A570A">
            <w:pPr>
              <w:spacing w:after="0"/>
              <w:rPr>
                <w:rFonts w:cs="Times New Roman"/>
                <w:szCs w:val="20"/>
                <w:lang w:eastAsia="fr-FR"/>
              </w:rPr>
            </w:pPr>
            <w:r w:rsidRPr="00845A1C">
              <w:rPr>
                <w:rFonts w:cs="Times New Roman"/>
                <w:szCs w:val="20"/>
                <w:lang w:eastAsia="fr-FR"/>
              </w:rPr>
              <w:t>Les limites de la solution concernant le trafic entrant et les cas particuliers pouvant exister (DROM / International) doivent être décrites</w:t>
            </w:r>
          </w:p>
          <w:p w14:paraId="2C77CF39" w14:textId="1671F3DB" w:rsidR="000A570A" w:rsidRPr="00845A1C" w:rsidRDefault="000A570A" w:rsidP="000A570A">
            <w:pPr>
              <w:keepNext/>
              <w:spacing w:before="120"/>
              <w:rPr>
                <w:rFonts w:cs="Arial"/>
                <w:b/>
                <w:szCs w:val="20"/>
                <w:lang w:eastAsia="fr-FR"/>
              </w:rPr>
            </w:pPr>
            <w:r w:rsidRPr="00845A1C">
              <w:rPr>
                <w:rFonts w:cs="Arial"/>
                <w:szCs w:val="20"/>
                <w:lang w:eastAsia="fr-FR"/>
              </w:rPr>
              <w:t>(</w:t>
            </w:r>
            <w:r w:rsidRPr="00532B15">
              <w:rPr>
                <w:rFonts w:cs="Arial"/>
                <w:szCs w:val="20"/>
                <w:lang w:eastAsia="fr-FR"/>
              </w:rPr>
              <w:t>§</w:t>
            </w:r>
            <w:r w:rsidRPr="00845A1C">
              <w:rPr>
                <w:rFonts w:cs="Arial"/>
                <w:szCs w:val="20"/>
                <w:lang w:eastAsia="fr-FR"/>
              </w:rPr>
              <w:t xml:space="preserve"> </w:t>
            </w:r>
            <w:r>
              <w:rPr>
                <w:rFonts w:cs="Arial"/>
                <w:szCs w:val="20"/>
                <w:lang w:eastAsia="fr-FR"/>
              </w:rPr>
              <w:t>2</w:t>
            </w:r>
            <w:r w:rsidRPr="00845A1C">
              <w:rPr>
                <w:rFonts w:cs="Arial"/>
                <w:szCs w:val="20"/>
                <w:lang w:eastAsia="fr-FR"/>
              </w:rPr>
              <w:t>.</w:t>
            </w:r>
            <w:r>
              <w:rPr>
                <w:rFonts w:cs="Arial"/>
                <w:szCs w:val="20"/>
                <w:lang w:eastAsia="fr-FR"/>
              </w:rPr>
              <w:t>4</w:t>
            </w:r>
            <w:r w:rsidRPr="00845A1C">
              <w:rPr>
                <w:rFonts w:cs="Arial"/>
                <w:szCs w:val="20"/>
                <w:lang w:eastAsia="fr-FR"/>
              </w:rPr>
              <w:t>.</w:t>
            </w:r>
            <w:r>
              <w:rPr>
                <w:rFonts w:cs="Arial"/>
                <w:szCs w:val="20"/>
                <w:lang w:eastAsia="fr-FR"/>
              </w:rPr>
              <w:t>3</w:t>
            </w:r>
            <w:r w:rsidRPr="00845A1C">
              <w:rPr>
                <w:rFonts w:cs="Arial"/>
                <w:szCs w:val="20"/>
                <w:lang w:eastAsia="fr-FR"/>
              </w:rPr>
              <w:t xml:space="preserve"> du CCTP)</w:t>
            </w:r>
          </w:p>
        </w:tc>
      </w:tr>
      <w:tr w:rsidR="000A570A" w:rsidRPr="00845A1C" w14:paraId="6D65AC87" w14:textId="77777777" w:rsidTr="00872A07">
        <w:tc>
          <w:tcPr>
            <w:tcW w:w="8756" w:type="dxa"/>
            <w:gridSpan w:val="2"/>
            <w:tcBorders>
              <w:left w:val="double" w:sz="4" w:space="0" w:color="auto"/>
              <w:right w:val="double" w:sz="4" w:space="0" w:color="auto"/>
            </w:tcBorders>
          </w:tcPr>
          <w:p w14:paraId="6A876B5A" w14:textId="77777777" w:rsidR="000A570A" w:rsidRPr="00845A1C" w:rsidRDefault="000A570A" w:rsidP="00872A07">
            <w:pPr>
              <w:keepNext/>
              <w:spacing w:before="120"/>
              <w:rPr>
                <w:rFonts w:cs="Arial"/>
                <w:i/>
                <w:szCs w:val="20"/>
                <w:lang w:eastAsia="fr-FR"/>
              </w:rPr>
            </w:pPr>
          </w:p>
          <w:p w14:paraId="682E5214" w14:textId="77777777" w:rsidR="000A570A" w:rsidRPr="00845A1C" w:rsidRDefault="000A570A" w:rsidP="00872A07">
            <w:pPr>
              <w:keepNext/>
              <w:spacing w:before="120"/>
              <w:rPr>
                <w:rFonts w:cs="Arial"/>
                <w:i/>
                <w:szCs w:val="20"/>
                <w:lang w:eastAsia="fr-FR"/>
              </w:rPr>
            </w:pPr>
            <w:r w:rsidRPr="00845A1C">
              <w:rPr>
                <w:rFonts w:cs="Arial"/>
                <w:i/>
                <w:szCs w:val="20"/>
                <w:lang w:eastAsia="fr-FR"/>
              </w:rPr>
              <w:t>A détailler…</w:t>
            </w:r>
          </w:p>
          <w:p w14:paraId="540FC92B" w14:textId="3061C6C9" w:rsidR="000A570A" w:rsidRDefault="000A570A" w:rsidP="00872A07">
            <w:pPr>
              <w:keepNext/>
              <w:spacing w:before="120"/>
              <w:rPr>
                <w:rFonts w:cs="Arial"/>
                <w:b/>
                <w:szCs w:val="20"/>
                <w:lang w:eastAsia="fr-FR"/>
              </w:rPr>
            </w:pPr>
          </w:p>
          <w:p w14:paraId="3213E36A" w14:textId="7537A88D" w:rsidR="000A570A" w:rsidRDefault="000A570A" w:rsidP="00872A07">
            <w:pPr>
              <w:keepNext/>
              <w:spacing w:before="120"/>
              <w:rPr>
                <w:rFonts w:cs="Arial"/>
                <w:b/>
                <w:szCs w:val="20"/>
                <w:lang w:eastAsia="fr-FR"/>
              </w:rPr>
            </w:pPr>
          </w:p>
          <w:p w14:paraId="734A1AE3" w14:textId="7CF6656E" w:rsidR="000A570A" w:rsidRDefault="000A570A" w:rsidP="00872A07">
            <w:pPr>
              <w:keepNext/>
              <w:spacing w:before="120"/>
              <w:rPr>
                <w:rFonts w:cs="Arial"/>
                <w:b/>
                <w:szCs w:val="20"/>
                <w:lang w:eastAsia="fr-FR"/>
              </w:rPr>
            </w:pPr>
          </w:p>
          <w:p w14:paraId="139E2D9E" w14:textId="77777777" w:rsidR="000A570A" w:rsidRDefault="000A570A" w:rsidP="00872A07">
            <w:pPr>
              <w:keepNext/>
              <w:spacing w:before="120"/>
              <w:rPr>
                <w:rFonts w:cs="Arial"/>
                <w:b/>
                <w:szCs w:val="20"/>
                <w:lang w:eastAsia="fr-FR"/>
              </w:rPr>
            </w:pPr>
          </w:p>
          <w:p w14:paraId="34B214EC" w14:textId="77777777" w:rsidR="000A570A" w:rsidRDefault="000A570A" w:rsidP="00872A07">
            <w:pPr>
              <w:keepNext/>
              <w:spacing w:before="120"/>
              <w:rPr>
                <w:rFonts w:cs="Arial"/>
                <w:b/>
                <w:szCs w:val="20"/>
                <w:lang w:eastAsia="fr-FR"/>
              </w:rPr>
            </w:pPr>
          </w:p>
          <w:p w14:paraId="3D0F9955" w14:textId="77777777" w:rsidR="000A570A" w:rsidRPr="00845A1C" w:rsidRDefault="000A570A" w:rsidP="00872A07">
            <w:pPr>
              <w:keepNext/>
              <w:spacing w:before="120"/>
              <w:rPr>
                <w:rFonts w:cs="Arial"/>
                <w:b/>
                <w:szCs w:val="20"/>
                <w:lang w:eastAsia="fr-FR"/>
              </w:rPr>
            </w:pPr>
          </w:p>
          <w:p w14:paraId="7CA552C8" w14:textId="77777777" w:rsidR="000A570A" w:rsidRPr="00845A1C" w:rsidRDefault="000A570A" w:rsidP="00872A07">
            <w:pPr>
              <w:keepNext/>
              <w:spacing w:before="120"/>
              <w:rPr>
                <w:rFonts w:cs="Arial"/>
                <w:b/>
                <w:szCs w:val="20"/>
                <w:lang w:eastAsia="fr-FR"/>
              </w:rPr>
            </w:pPr>
          </w:p>
        </w:tc>
      </w:tr>
      <w:tr w:rsidR="000A570A" w:rsidRPr="00845A1C" w14:paraId="7C2DD74E" w14:textId="77777777" w:rsidTr="00872A07">
        <w:tc>
          <w:tcPr>
            <w:tcW w:w="3717" w:type="dxa"/>
            <w:tcBorders>
              <w:left w:val="double" w:sz="4" w:space="0" w:color="auto"/>
            </w:tcBorders>
            <w:vAlign w:val="center"/>
          </w:tcPr>
          <w:p w14:paraId="7098AA35" w14:textId="77777777" w:rsidR="000A570A" w:rsidRPr="00845A1C" w:rsidRDefault="000A570A" w:rsidP="00872A07">
            <w:pPr>
              <w:keepNext/>
              <w:spacing w:before="120"/>
              <w:jc w:val="right"/>
              <w:rPr>
                <w:rFonts w:cs="Arial"/>
                <w:b/>
                <w:szCs w:val="20"/>
                <w:lang w:eastAsia="fr-FR"/>
              </w:rPr>
            </w:pPr>
            <w:r w:rsidRPr="00845A1C">
              <w:rPr>
                <w:rFonts w:cs="Arial"/>
                <w:b/>
                <w:szCs w:val="20"/>
                <w:lang w:eastAsia="fr-FR"/>
              </w:rPr>
              <w:t>Document de référence :</w:t>
            </w:r>
          </w:p>
        </w:tc>
        <w:tc>
          <w:tcPr>
            <w:tcW w:w="5039" w:type="dxa"/>
            <w:tcBorders>
              <w:right w:val="double" w:sz="4" w:space="0" w:color="auto"/>
            </w:tcBorders>
          </w:tcPr>
          <w:p w14:paraId="2BC69423" w14:textId="77777777" w:rsidR="000A570A" w:rsidRPr="00845A1C" w:rsidRDefault="000A570A" w:rsidP="00872A07">
            <w:pPr>
              <w:keepNext/>
              <w:spacing w:before="120"/>
              <w:rPr>
                <w:rFonts w:cs="Arial"/>
                <w:b/>
                <w:szCs w:val="20"/>
                <w:lang w:eastAsia="fr-FR"/>
              </w:rPr>
            </w:pPr>
          </w:p>
        </w:tc>
      </w:tr>
      <w:tr w:rsidR="000A570A" w:rsidRPr="00845A1C" w14:paraId="218D8C2F" w14:textId="77777777" w:rsidTr="00872A07">
        <w:tc>
          <w:tcPr>
            <w:tcW w:w="3717" w:type="dxa"/>
            <w:tcBorders>
              <w:left w:val="double" w:sz="4" w:space="0" w:color="auto"/>
              <w:bottom w:val="double" w:sz="4" w:space="0" w:color="auto"/>
            </w:tcBorders>
            <w:vAlign w:val="center"/>
          </w:tcPr>
          <w:p w14:paraId="05A9CE51" w14:textId="77777777" w:rsidR="000A570A" w:rsidRPr="00845A1C" w:rsidRDefault="000A570A" w:rsidP="00872A07">
            <w:pPr>
              <w:keepNext/>
              <w:spacing w:before="120"/>
              <w:jc w:val="right"/>
              <w:rPr>
                <w:rFonts w:cs="Arial"/>
                <w:b/>
                <w:szCs w:val="20"/>
                <w:lang w:eastAsia="fr-FR"/>
              </w:rPr>
            </w:pPr>
            <w:r w:rsidRPr="00845A1C">
              <w:rPr>
                <w:rFonts w:cs="Arial"/>
                <w:b/>
                <w:szCs w:val="20"/>
                <w:lang w:eastAsia="fr-FR"/>
              </w:rPr>
              <w:t>Paragraphe / page :</w:t>
            </w:r>
          </w:p>
        </w:tc>
        <w:tc>
          <w:tcPr>
            <w:tcW w:w="5039" w:type="dxa"/>
            <w:tcBorders>
              <w:bottom w:val="double" w:sz="4" w:space="0" w:color="auto"/>
              <w:right w:val="double" w:sz="4" w:space="0" w:color="auto"/>
            </w:tcBorders>
          </w:tcPr>
          <w:p w14:paraId="5E5C9A05" w14:textId="77777777" w:rsidR="000A570A" w:rsidRPr="00845A1C" w:rsidRDefault="000A570A" w:rsidP="00872A07">
            <w:pPr>
              <w:keepNext/>
              <w:spacing w:before="120"/>
              <w:rPr>
                <w:rFonts w:cs="Arial"/>
                <w:b/>
                <w:szCs w:val="20"/>
                <w:lang w:eastAsia="fr-FR"/>
              </w:rPr>
            </w:pPr>
          </w:p>
        </w:tc>
      </w:tr>
    </w:tbl>
    <w:p w14:paraId="3FBD451A" w14:textId="70C726A2" w:rsidR="000A570A" w:rsidRDefault="000A570A" w:rsidP="000A570A">
      <w:pPr>
        <w:spacing w:before="120"/>
        <w:rPr>
          <w:color w:val="002060"/>
          <w:sz w:val="24"/>
          <w:lang w:eastAsia="fr-FR"/>
        </w:rPr>
      </w:pPr>
    </w:p>
    <w:tbl>
      <w:tblPr>
        <w:tblStyle w:val="Grilledutableau1"/>
        <w:tblW w:w="0" w:type="auto"/>
        <w:tblInd w:w="284" w:type="dxa"/>
        <w:tblLook w:val="04A0" w:firstRow="1" w:lastRow="0" w:firstColumn="1" w:lastColumn="0" w:noHBand="0" w:noVBand="1"/>
      </w:tblPr>
      <w:tblGrid>
        <w:gridCol w:w="3717"/>
        <w:gridCol w:w="5039"/>
      </w:tblGrid>
      <w:tr w:rsidR="000A570A" w:rsidRPr="00845A1C" w14:paraId="6510F094" w14:textId="77777777" w:rsidTr="00872A07">
        <w:tc>
          <w:tcPr>
            <w:tcW w:w="8756" w:type="dxa"/>
            <w:gridSpan w:val="2"/>
            <w:tcBorders>
              <w:top w:val="double" w:sz="4" w:space="0" w:color="auto"/>
              <w:left w:val="double" w:sz="4" w:space="0" w:color="auto"/>
              <w:right w:val="double" w:sz="4" w:space="0" w:color="auto"/>
            </w:tcBorders>
          </w:tcPr>
          <w:p w14:paraId="6BFEFDBB" w14:textId="4F55C2F3" w:rsidR="000A570A" w:rsidRPr="00845A1C" w:rsidRDefault="000A570A" w:rsidP="00872A07">
            <w:pPr>
              <w:keepNext/>
              <w:spacing w:before="120"/>
              <w:rPr>
                <w:rFonts w:cs="Arial"/>
                <w:b/>
                <w:i/>
                <w:szCs w:val="20"/>
                <w:lang w:eastAsia="fr-FR"/>
              </w:rPr>
            </w:pPr>
            <w:r w:rsidRPr="00845A1C">
              <w:rPr>
                <w:rFonts w:cs="Arial"/>
                <w:b/>
                <w:i/>
                <w:szCs w:val="20"/>
                <w:lang w:eastAsia="fr-FR"/>
              </w:rPr>
              <w:t xml:space="preserve">Exigence </w:t>
            </w:r>
            <w:r>
              <w:rPr>
                <w:rFonts w:cs="Arial"/>
                <w:b/>
                <w:i/>
                <w:szCs w:val="20"/>
                <w:lang w:eastAsia="fr-FR"/>
              </w:rPr>
              <w:t>10</w:t>
            </w:r>
            <w:r w:rsidRPr="00845A1C">
              <w:rPr>
                <w:rFonts w:cs="Arial"/>
                <w:b/>
                <w:i/>
                <w:szCs w:val="20"/>
                <w:lang w:eastAsia="fr-FR"/>
              </w:rPr>
              <w:t> </w:t>
            </w:r>
            <w:r w:rsidRPr="00C74DE7">
              <w:rPr>
                <w:rFonts w:cs="Arial"/>
                <w:i/>
                <w:szCs w:val="20"/>
                <w:lang w:eastAsia="fr-FR"/>
              </w:rPr>
              <w:t>(</w:t>
            </w:r>
            <w:r>
              <w:rPr>
                <w:rFonts w:cs="Arial"/>
                <w:i/>
                <w:szCs w:val="20"/>
                <w:lang w:eastAsia="fr-FR"/>
              </w:rPr>
              <w:t>1,5</w:t>
            </w:r>
            <w:r w:rsidRPr="00C74DE7">
              <w:rPr>
                <w:rFonts w:cs="Arial"/>
                <w:i/>
                <w:szCs w:val="20"/>
                <w:lang w:eastAsia="fr-FR"/>
              </w:rPr>
              <w:t>% de la note finale) :</w:t>
            </w:r>
            <w:r w:rsidRPr="00845A1C">
              <w:rPr>
                <w:rFonts w:cs="Arial"/>
                <w:b/>
                <w:i/>
                <w:szCs w:val="20"/>
                <w:lang w:eastAsia="fr-FR"/>
              </w:rPr>
              <w:t xml:space="preserve"> </w:t>
            </w:r>
          </w:p>
          <w:p w14:paraId="776A946E" w14:textId="77777777" w:rsidR="000A570A" w:rsidRPr="00845A1C" w:rsidRDefault="000A570A" w:rsidP="000A570A">
            <w:pPr>
              <w:tabs>
                <w:tab w:val="left" w:pos="708"/>
                <w:tab w:val="center" w:pos="4536"/>
                <w:tab w:val="right" w:pos="9072"/>
              </w:tabs>
              <w:overflowPunct w:val="0"/>
              <w:autoSpaceDE w:val="0"/>
              <w:autoSpaceDN w:val="0"/>
              <w:adjustRightInd w:val="0"/>
              <w:spacing w:after="0"/>
              <w:rPr>
                <w:rFonts w:cs="Times New Roman"/>
                <w:szCs w:val="20"/>
                <w:lang w:eastAsia="fr-FR"/>
              </w:rPr>
            </w:pPr>
            <w:r w:rsidRPr="00845A1C">
              <w:rPr>
                <w:rFonts w:cs="Times New Roman"/>
                <w:szCs w:val="20"/>
                <w:lang w:eastAsia="fr-FR"/>
              </w:rPr>
              <w:t>Doit être précisée la capacité à proposer des numéros intelligents joignables depuis les DROM et l’international et les coûts associés</w:t>
            </w:r>
          </w:p>
          <w:p w14:paraId="4ECD4987" w14:textId="77777777" w:rsidR="000A570A" w:rsidRPr="00845A1C" w:rsidRDefault="000A570A" w:rsidP="000A570A">
            <w:pPr>
              <w:tabs>
                <w:tab w:val="left" w:pos="708"/>
                <w:tab w:val="center" w:pos="4536"/>
                <w:tab w:val="right" w:pos="9072"/>
              </w:tabs>
              <w:overflowPunct w:val="0"/>
              <w:autoSpaceDE w:val="0"/>
              <w:autoSpaceDN w:val="0"/>
              <w:adjustRightInd w:val="0"/>
              <w:spacing w:after="0"/>
              <w:rPr>
                <w:rFonts w:cs="Times New Roman"/>
                <w:szCs w:val="20"/>
                <w:lang w:eastAsia="fr-FR"/>
              </w:rPr>
            </w:pPr>
            <w:r w:rsidRPr="00845A1C">
              <w:rPr>
                <w:rFonts w:cs="Times New Roman"/>
                <w:szCs w:val="20"/>
                <w:lang w:eastAsia="fr-FR"/>
              </w:rPr>
              <w:t>La capacité à rendre joignable depuis les DROM un numéro qui ne l’est pas à la notification du marché doit être décrite</w:t>
            </w:r>
          </w:p>
          <w:p w14:paraId="5E6508D6" w14:textId="348AACC4" w:rsidR="000A570A" w:rsidRPr="00845A1C" w:rsidRDefault="000A570A" w:rsidP="000A570A">
            <w:pPr>
              <w:keepNext/>
              <w:spacing w:before="120"/>
              <w:rPr>
                <w:rFonts w:cs="Arial"/>
                <w:b/>
                <w:szCs w:val="20"/>
                <w:lang w:eastAsia="fr-FR"/>
              </w:rPr>
            </w:pPr>
            <w:r w:rsidRPr="00845A1C">
              <w:rPr>
                <w:rFonts w:cs="Arial"/>
                <w:szCs w:val="20"/>
                <w:lang w:eastAsia="fr-FR"/>
              </w:rPr>
              <w:t>(</w:t>
            </w:r>
            <w:r w:rsidRPr="00532B15">
              <w:rPr>
                <w:rFonts w:cs="Arial"/>
                <w:szCs w:val="20"/>
                <w:lang w:eastAsia="fr-FR"/>
              </w:rPr>
              <w:t>§</w:t>
            </w:r>
            <w:r w:rsidRPr="00845A1C">
              <w:rPr>
                <w:rFonts w:cs="Arial"/>
                <w:szCs w:val="20"/>
                <w:lang w:eastAsia="fr-FR"/>
              </w:rPr>
              <w:t xml:space="preserve"> </w:t>
            </w:r>
            <w:r>
              <w:rPr>
                <w:rFonts w:cs="Arial"/>
                <w:szCs w:val="20"/>
                <w:lang w:eastAsia="fr-FR"/>
              </w:rPr>
              <w:t>2</w:t>
            </w:r>
            <w:r w:rsidRPr="00845A1C">
              <w:rPr>
                <w:rFonts w:cs="Arial"/>
                <w:szCs w:val="20"/>
                <w:lang w:eastAsia="fr-FR"/>
              </w:rPr>
              <w:t>.</w:t>
            </w:r>
            <w:r>
              <w:rPr>
                <w:rFonts w:cs="Arial"/>
                <w:szCs w:val="20"/>
                <w:lang w:eastAsia="fr-FR"/>
              </w:rPr>
              <w:t>4</w:t>
            </w:r>
            <w:r w:rsidRPr="00845A1C">
              <w:rPr>
                <w:rFonts w:cs="Arial"/>
                <w:szCs w:val="20"/>
                <w:lang w:eastAsia="fr-FR"/>
              </w:rPr>
              <w:t>.</w:t>
            </w:r>
            <w:r>
              <w:rPr>
                <w:rFonts w:cs="Arial"/>
                <w:szCs w:val="20"/>
                <w:lang w:eastAsia="fr-FR"/>
              </w:rPr>
              <w:t>3</w:t>
            </w:r>
            <w:r w:rsidRPr="00845A1C">
              <w:rPr>
                <w:rFonts w:cs="Arial"/>
                <w:szCs w:val="20"/>
                <w:lang w:eastAsia="fr-FR"/>
              </w:rPr>
              <w:t xml:space="preserve"> du CCTP)</w:t>
            </w:r>
          </w:p>
        </w:tc>
      </w:tr>
      <w:tr w:rsidR="000A570A" w:rsidRPr="00845A1C" w14:paraId="602E66BD" w14:textId="77777777" w:rsidTr="00872A07">
        <w:tc>
          <w:tcPr>
            <w:tcW w:w="8756" w:type="dxa"/>
            <w:gridSpan w:val="2"/>
            <w:tcBorders>
              <w:left w:val="double" w:sz="4" w:space="0" w:color="auto"/>
              <w:right w:val="double" w:sz="4" w:space="0" w:color="auto"/>
            </w:tcBorders>
          </w:tcPr>
          <w:p w14:paraId="55EA3AC0" w14:textId="77777777" w:rsidR="000A570A" w:rsidRPr="00845A1C" w:rsidRDefault="000A570A" w:rsidP="00872A07">
            <w:pPr>
              <w:keepNext/>
              <w:spacing w:before="120"/>
              <w:rPr>
                <w:rFonts w:cs="Arial"/>
                <w:i/>
                <w:szCs w:val="20"/>
                <w:lang w:eastAsia="fr-FR"/>
              </w:rPr>
            </w:pPr>
          </w:p>
          <w:p w14:paraId="15DCC18D" w14:textId="77777777" w:rsidR="000A570A" w:rsidRPr="00845A1C" w:rsidRDefault="000A570A" w:rsidP="00872A07">
            <w:pPr>
              <w:keepNext/>
              <w:spacing w:before="120"/>
              <w:rPr>
                <w:rFonts w:cs="Arial"/>
                <w:i/>
                <w:szCs w:val="20"/>
                <w:lang w:eastAsia="fr-FR"/>
              </w:rPr>
            </w:pPr>
            <w:r w:rsidRPr="00845A1C">
              <w:rPr>
                <w:rFonts w:cs="Arial"/>
                <w:i/>
                <w:szCs w:val="20"/>
                <w:lang w:eastAsia="fr-FR"/>
              </w:rPr>
              <w:t>A détailler…</w:t>
            </w:r>
          </w:p>
          <w:p w14:paraId="50FA03FB" w14:textId="1A7A38FC" w:rsidR="000A570A" w:rsidRDefault="000A570A" w:rsidP="00872A07">
            <w:pPr>
              <w:keepNext/>
              <w:spacing w:before="120"/>
              <w:rPr>
                <w:rFonts w:cs="Arial"/>
                <w:b/>
                <w:szCs w:val="20"/>
                <w:lang w:eastAsia="fr-FR"/>
              </w:rPr>
            </w:pPr>
          </w:p>
          <w:p w14:paraId="5DE8CCA0" w14:textId="46FEEEFD" w:rsidR="000A570A" w:rsidRDefault="000A570A" w:rsidP="00872A07">
            <w:pPr>
              <w:keepNext/>
              <w:spacing w:before="120"/>
              <w:rPr>
                <w:rFonts w:cs="Arial"/>
                <w:b/>
                <w:szCs w:val="20"/>
                <w:lang w:eastAsia="fr-FR"/>
              </w:rPr>
            </w:pPr>
          </w:p>
          <w:p w14:paraId="3D234A16" w14:textId="3648B53B" w:rsidR="000A570A" w:rsidRDefault="000A570A" w:rsidP="00872A07">
            <w:pPr>
              <w:keepNext/>
              <w:spacing w:before="120"/>
              <w:rPr>
                <w:rFonts w:cs="Arial"/>
                <w:b/>
                <w:szCs w:val="20"/>
                <w:lang w:eastAsia="fr-FR"/>
              </w:rPr>
            </w:pPr>
          </w:p>
          <w:p w14:paraId="1E5D6011" w14:textId="7F3B3886" w:rsidR="000A570A" w:rsidRDefault="000A570A" w:rsidP="00872A07">
            <w:pPr>
              <w:keepNext/>
              <w:spacing w:before="120"/>
              <w:rPr>
                <w:rFonts w:cs="Arial"/>
                <w:b/>
                <w:szCs w:val="20"/>
                <w:lang w:eastAsia="fr-FR"/>
              </w:rPr>
            </w:pPr>
          </w:p>
          <w:p w14:paraId="1DF47068" w14:textId="77777777" w:rsidR="000A570A" w:rsidRDefault="000A570A" w:rsidP="00872A07">
            <w:pPr>
              <w:keepNext/>
              <w:spacing w:before="120"/>
              <w:rPr>
                <w:rFonts w:cs="Arial"/>
                <w:b/>
                <w:szCs w:val="20"/>
                <w:lang w:eastAsia="fr-FR"/>
              </w:rPr>
            </w:pPr>
          </w:p>
          <w:p w14:paraId="1655D0CB" w14:textId="77777777" w:rsidR="000A570A" w:rsidRPr="00845A1C" w:rsidRDefault="000A570A" w:rsidP="00872A07">
            <w:pPr>
              <w:keepNext/>
              <w:spacing w:before="120"/>
              <w:rPr>
                <w:rFonts w:cs="Arial"/>
                <w:b/>
                <w:szCs w:val="20"/>
                <w:lang w:eastAsia="fr-FR"/>
              </w:rPr>
            </w:pPr>
          </w:p>
          <w:p w14:paraId="22779225" w14:textId="77777777" w:rsidR="000A570A" w:rsidRPr="00845A1C" w:rsidRDefault="000A570A" w:rsidP="00872A07">
            <w:pPr>
              <w:keepNext/>
              <w:spacing w:before="120"/>
              <w:rPr>
                <w:rFonts w:cs="Arial"/>
                <w:b/>
                <w:szCs w:val="20"/>
                <w:lang w:eastAsia="fr-FR"/>
              </w:rPr>
            </w:pPr>
          </w:p>
        </w:tc>
      </w:tr>
      <w:tr w:rsidR="000A570A" w:rsidRPr="00845A1C" w14:paraId="1E61F0F8" w14:textId="77777777" w:rsidTr="00872A07">
        <w:tc>
          <w:tcPr>
            <w:tcW w:w="3717" w:type="dxa"/>
            <w:tcBorders>
              <w:left w:val="double" w:sz="4" w:space="0" w:color="auto"/>
            </w:tcBorders>
            <w:vAlign w:val="center"/>
          </w:tcPr>
          <w:p w14:paraId="6F283D92" w14:textId="77777777" w:rsidR="000A570A" w:rsidRPr="00845A1C" w:rsidRDefault="000A570A" w:rsidP="00872A07">
            <w:pPr>
              <w:keepNext/>
              <w:spacing w:before="120"/>
              <w:jc w:val="right"/>
              <w:rPr>
                <w:rFonts w:cs="Arial"/>
                <w:b/>
                <w:szCs w:val="20"/>
                <w:lang w:eastAsia="fr-FR"/>
              </w:rPr>
            </w:pPr>
            <w:r w:rsidRPr="00845A1C">
              <w:rPr>
                <w:rFonts w:cs="Arial"/>
                <w:b/>
                <w:szCs w:val="20"/>
                <w:lang w:eastAsia="fr-FR"/>
              </w:rPr>
              <w:t>Document de référence :</w:t>
            </w:r>
          </w:p>
        </w:tc>
        <w:tc>
          <w:tcPr>
            <w:tcW w:w="5039" w:type="dxa"/>
            <w:tcBorders>
              <w:right w:val="double" w:sz="4" w:space="0" w:color="auto"/>
            </w:tcBorders>
          </w:tcPr>
          <w:p w14:paraId="75CEECDE" w14:textId="77777777" w:rsidR="000A570A" w:rsidRPr="00845A1C" w:rsidRDefault="000A570A" w:rsidP="00872A07">
            <w:pPr>
              <w:keepNext/>
              <w:spacing w:before="120"/>
              <w:rPr>
                <w:rFonts w:cs="Arial"/>
                <w:b/>
                <w:szCs w:val="20"/>
                <w:lang w:eastAsia="fr-FR"/>
              </w:rPr>
            </w:pPr>
          </w:p>
        </w:tc>
      </w:tr>
      <w:tr w:rsidR="000A570A" w:rsidRPr="00845A1C" w14:paraId="1D838EC4" w14:textId="77777777" w:rsidTr="00872A07">
        <w:tc>
          <w:tcPr>
            <w:tcW w:w="3717" w:type="dxa"/>
            <w:tcBorders>
              <w:left w:val="double" w:sz="4" w:space="0" w:color="auto"/>
              <w:bottom w:val="double" w:sz="4" w:space="0" w:color="auto"/>
            </w:tcBorders>
            <w:vAlign w:val="center"/>
          </w:tcPr>
          <w:p w14:paraId="2E66185C" w14:textId="77777777" w:rsidR="000A570A" w:rsidRPr="00845A1C" w:rsidRDefault="000A570A" w:rsidP="00872A07">
            <w:pPr>
              <w:keepNext/>
              <w:spacing w:before="120"/>
              <w:jc w:val="right"/>
              <w:rPr>
                <w:rFonts w:cs="Arial"/>
                <w:b/>
                <w:szCs w:val="20"/>
                <w:lang w:eastAsia="fr-FR"/>
              </w:rPr>
            </w:pPr>
            <w:r w:rsidRPr="00845A1C">
              <w:rPr>
                <w:rFonts w:cs="Arial"/>
                <w:b/>
                <w:szCs w:val="20"/>
                <w:lang w:eastAsia="fr-FR"/>
              </w:rPr>
              <w:t>Paragraphe / page :</w:t>
            </w:r>
          </w:p>
        </w:tc>
        <w:tc>
          <w:tcPr>
            <w:tcW w:w="5039" w:type="dxa"/>
            <w:tcBorders>
              <w:bottom w:val="double" w:sz="4" w:space="0" w:color="auto"/>
              <w:right w:val="double" w:sz="4" w:space="0" w:color="auto"/>
            </w:tcBorders>
          </w:tcPr>
          <w:p w14:paraId="1DC15917" w14:textId="77777777" w:rsidR="000A570A" w:rsidRPr="00845A1C" w:rsidRDefault="000A570A" w:rsidP="00872A07">
            <w:pPr>
              <w:keepNext/>
              <w:spacing w:before="120"/>
              <w:rPr>
                <w:rFonts w:cs="Arial"/>
                <w:b/>
                <w:szCs w:val="20"/>
                <w:lang w:eastAsia="fr-FR"/>
              </w:rPr>
            </w:pPr>
          </w:p>
        </w:tc>
      </w:tr>
    </w:tbl>
    <w:p w14:paraId="23220AA4" w14:textId="1861E107" w:rsidR="000A570A" w:rsidRDefault="000A570A" w:rsidP="0042047F">
      <w:pPr>
        <w:spacing w:before="120" w:after="360"/>
        <w:rPr>
          <w:color w:val="002060"/>
          <w:sz w:val="24"/>
          <w:lang w:eastAsia="fr-FR"/>
        </w:rPr>
      </w:pPr>
    </w:p>
    <w:tbl>
      <w:tblPr>
        <w:tblStyle w:val="Grilledutableau1"/>
        <w:tblW w:w="0" w:type="auto"/>
        <w:tblInd w:w="284" w:type="dxa"/>
        <w:tblLook w:val="04A0" w:firstRow="1" w:lastRow="0" w:firstColumn="1" w:lastColumn="0" w:noHBand="0" w:noVBand="1"/>
      </w:tblPr>
      <w:tblGrid>
        <w:gridCol w:w="3717"/>
        <w:gridCol w:w="5039"/>
      </w:tblGrid>
      <w:tr w:rsidR="000A570A" w:rsidRPr="00845A1C" w14:paraId="12AF3CF7" w14:textId="77777777" w:rsidTr="00872A07">
        <w:tc>
          <w:tcPr>
            <w:tcW w:w="8756" w:type="dxa"/>
            <w:gridSpan w:val="2"/>
            <w:tcBorders>
              <w:top w:val="double" w:sz="4" w:space="0" w:color="auto"/>
              <w:left w:val="double" w:sz="4" w:space="0" w:color="auto"/>
              <w:right w:val="double" w:sz="4" w:space="0" w:color="auto"/>
            </w:tcBorders>
          </w:tcPr>
          <w:p w14:paraId="424C05ED" w14:textId="68104BF4" w:rsidR="000A570A" w:rsidRPr="00845A1C" w:rsidRDefault="000A570A" w:rsidP="00872A07">
            <w:pPr>
              <w:keepNext/>
              <w:spacing w:before="120"/>
              <w:rPr>
                <w:rFonts w:cs="Arial"/>
                <w:b/>
                <w:i/>
                <w:szCs w:val="20"/>
                <w:lang w:eastAsia="fr-FR"/>
              </w:rPr>
            </w:pPr>
            <w:r w:rsidRPr="00845A1C">
              <w:rPr>
                <w:rFonts w:cs="Arial"/>
                <w:b/>
                <w:i/>
                <w:szCs w:val="20"/>
                <w:lang w:eastAsia="fr-FR"/>
              </w:rPr>
              <w:lastRenderedPageBreak/>
              <w:t xml:space="preserve">Exigence </w:t>
            </w:r>
            <w:r>
              <w:rPr>
                <w:rFonts w:cs="Arial"/>
                <w:b/>
                <w:i/>
                <w:szCs w:val="20"/>
                <w:lang w:eastAsia="fr-FR"/>
              </w:rPr>
              <w:t>11</w:t>
            </w:r>
            <w:r w:rsidRPr="00845A1C">
              <w:rPr>
                <w:rFonts w:cs="Arial"/>
                <w:b/>
                <w:i/>
                <w:szCs w:val="20"/>
                <w:lang w:eastAsia="fr-FR"/>
              </w:rPr>
              <w:t> </w:t>
            </w:r>
            <w:r w:rsidRPr="00C74DE7">
              <w:rPr>
                <w:rFonts w:cs="Arial"/>
                <w:i/>
                <w:szCs w:val="20"/>
                <w:lang w:eastAsia="fr-FR"/>
              </w:rPr>
              <w:t>(</w:t>
            </w:r>
            <w:r>
              <w:rPr>
                <w:rFonts w:cs="Arial"/>
                <w:i/>
                <w:szCs w:val="20"/>
                <w:lang w:eastAsia="fr-FR"/>
              </w:rPr>
              <w:t>1,5</w:t>
            </w:r>
            <w:r w:rsidRPr="00C74DE7">
              <w:rPr>
                <w:rFonts w:cs="Arial"/>
                <w:i/>
                <w:szCs w:val="20"/>
                <w:lang w:eastAsia="fr-FR"/>
              </w:rPr>
              <w:t>% de la note finale) :</w:t>
            </w:r>
            <w:r w:rsidRPr="00845A1C">
              <w:rPr>
                <w:rFonts w:cs="Arial"/>
                <w:b/>
                <w:i/>
                <w:szCs w:val="20"/>
                <w:lang w:eastAsia="fr-FR"/>
              </w:rPr>
              <w:t xml:space="preserve"> </w:t>
            </w:r>
          </w:p>
          <w:p w14:paraId="5E6804F7" w14:textId="77777777" w:rsidR="000A570A" w:rsidRPr="00845A1C" w:rsidRDefault="000A570A" w:rsidP="000A570A">
            <w:pPr>
              <w:tabs>
                <w:tab w:val="left" w:pos="708"/>
                <w:tab w:val="center" w:pos="4819"/>
                <w:tab w:val="right" w:pos="9071"/>
              </w:tabs>
              <w:overflowPunct w:val="0"/>
              <w:autoSpaceDE w:val="0"/>
              <w:autoSpaceDN w:val="0"/>
              <w:adjustRightInd w:val="0"/>
              <w:spacing w:after="0"/>
              <w:rPr>
                <w:rFonts w:cs="Times New Roman"/>
                <w:szCs w:val="20"/>
                <w:lang w:eastAsia="fr-FR"/>
              </w:rPr>
            </w:pPr>
            <w:r w:rsidRPr="00845A1C">
              <w:rPr>
                <w:rFonts w:cs="Times New Roman"/>
                <w:szCs w:val="20"/>
                <w:lang w:eastAsia="fr-FR"/>
              </w:rPr>
              <w:t>La capacité à proposer des numéros intelligents présentant une mnémonicité forte et les couts associés doit être détaillée</w:t>
            </w:r>
          </w:p>
          <w:p w14:paraId="579369C5" w14:textId="77777777" w:rsidR="000A570A" w:rsidRPr="00845A1C" w:rsidRDefault="000A570A" w:rsidP="000A570A">
            <w:pPr>
              <w:tabs>
                <w:tab w:val="left" w:pos="708"/>
                <w:tab w:val="center" w:pos="4819"/>
                <w:tab w:val="right" w:pos="9071"/>
              </w:tabs>
              <w:overflowPunct w:val="0"/>
              <w:autoSpaceDE w:val="0"/>
              <w:autoSpaceDN w:val="0"/>
              <w:adjustRightInd w:val="0"/>
              <w:spacing w:after="0"/>
              <w:rPr>
                <w:rFonts w:cs="Times New Roman"/>
                <w:szCs w:val="20"/>
                <w:lang w:eastAsia="fr-FR"/>
              </w:rPr>
            </w:pPr>
            <w:r w:rsidRPr="00845A1C">
              <w:rPr>
                <w:rFonts w:cs="Arial"/>
                <w:szCs w:val="20"/>
                <w:lang w:eastAsia="fr-FR"/>
              </w:rPr>
              <w:t>L'ASP souhaite pouvoir disposer de 90 jours pour faire le choix du numéro parmi ceux proposés. Le candidat précisera la durée possible</w:t>
            </w:r>
          </w:p>
          <w:p w14:paraId="27F59058" w14:textId="4D4D95F0" w:rsidR="000A570A" w:rsidRPr="00845A1C" w:rsidRDefault="000A570A" w:rsidP="000A570A">
            <w:pPr>
              <w:keepNext/>
              <w:spacing w:before="120"/>
              <w:rPr>
                <w:rFonts w:cs="Arial"/>
                <w:b/>
                <w:szCs w:val="20"/>
                <w:lang w:eastAsia="fr-FR"/>
              </w:rPr>
            </w:pPr>
            <w:r w:rsidRPr="00845A1C">
              <w:rPr>
                <w:rFonts w:cs="Arial"/>
                <w:szCs w:val="20"/>
                <w:lang w:eastAsia="fr-FR"/>
              </w:rPr>
              <w:t>(</w:t>
            </w:r>
            <w:r w:rsidRPr="00532B15">
              <w:rPr>
                <w:rFonts w:cs="Arial"/>
                <w:szCs w:val="20"/>
                <w:lang w:eastAsia="fr-FR"/>
              </w:rPr>
              <w:t>§</w:t>
            </w:r>
            <w:r w:rsidRPr="00845A1C">
              <w:rPr>
                <w:rFonts w:cs="Arial"/>
                <w:szCs w:val="20"/>
                <w:lang w:eastAsia="fr-FR"/>
              </w:rPr>
              <w:t xml:space="preserve"> </w:t>
            </w:r>
            <w:r>
              <w:rPr>
                <w:rFonts w:cs="Arial"/>
                <w:szCs w:val="20"/>
                <w:lang w:eastAsia="fr-FR"/>
              </w:rPr>
              <w:t>2</w:t>
            </w:r>
            <w:r w:rsidRPr="00845A1C">
              <w:rPr>
                <w:rFonts w:cs="Arial"/>
                <w:szCs w:val="20"/>
                <w:lang w:eastAsia="fr-FR"/>
              </w:rPr>
              <w:t>.</w:t>
            </w:r>
            <w:r>
              <w:rPr>
                <w:rFonts w:cs="Arial"/>
                <w:szCs w:val="20"/>
                <w:lang w:eastAsia="fr-FR"/>
              </w:rPr>
              <w:t>4</w:t>
            </w:r>
            <w:r w:rsidRPr="00845A1C">
              <w:rPr>
                <w:rFonts w:cs="Arial"/>
                <w:szCs w:val="20"/>
                <w:lang w:eastAsia="fr-FR"/>
              </w:rPr>
              <w:t>.</w:t>
            </w:r>
            <w:r>
              <w:rPr>
                <w:rFonts w:cs="Arial"/>
                <w:szCs w:val="20"/>
                <w:lang w:eastAsia="fr-FR"/>
              </w:rPr>
              <w:t>3</w:t>
            </w:r>
            <w:r w:rsidRPr="00845A1C">
              <w:rPr>
                <w:rFonts w:cs="Arial"/>
                <w:szCs w:val="20"/>
                <w:lang w:eastAsia="fr-FR"/>
              </w:rPr>
              <w:t xml:space="preserve"> du CCTP)</w:t>
            </w:r>
          </w:p>
        </w:tc>
      </w:tr>
      <w:tr w:rsidR="000A570A" w:rsidRPr="00845A1C" w14:paraId="278D7ED0" w14:textId="77777777" w:rsidTr="00872A07">
        <w:tc>
          <w:tcPr>
            <w:tcW w:w="8756" w:type="dxa"/>
            <w:gridSpan w:val="2"/>
            <w:tcBorders>
              <w:left w:val="double" w:sz="4" w:space="0" w:color="auto"/>
              <w:right w:val="double" w:sz="4" w:space="0" w:color="auto"/>
            </w:tcBorders>
          </w:tcPr>
          <w:p w14:paraId="67C27DA9" w14:textId="77777777" w:rsidR="000A570A" w:rsidRPr="00845A1C" w:rsidRDefault="000A570A" w:rsidP="00872A07">
            <w:pPr>
              <w:keepNext/>
              <w:spacing w:before="120"/>
              <w:rPr>
                <w:rFonts w:cs="Arial"/>
                <w:i/>
                <w:szCs w:val="20"/>
                <w:lang w:eastAsia="fr-FR"/>
              </w:rPr>
            </w:pPr>
          </w:p>
          <w:p w14:paraId="2B5BA37F" w14:textId="77777777" w:rsidR="000A570A" w:rsidRPr="00845A1C" w:rsidRDefault="000A570A" w:rsidP="00872A07">
            <w:pPr>
              <w:keepNext/>
              <w:spacing w:before="120"/>
              <w:rPr>
                <w:rFonts w:cs="Arial"/>
                <w:i/>
                <w:szCs w:val="20"/>
                <w:lang w:eastAsia="fr-FR"/>
              </w:rPr>
            </w:pPr>
            <w:r w:rsidRPr="00845A1C">
              <w:rPr>
                <w:rFonts w:cs="Arial"/>
                <w:i/>
                <w:szCs w:val="20"/>
                <w:lang w:eastAsia="fr-FR"/>
              </w:rPr>
              <w:t>A détailler…</w:t>
            </w:r>
          </w:p>
          <w:p w14:paraId="759C1693" w14:textId="77777777" w:rsidR="000A570A" w:rsidRPr="00845A1C" w:rsidRDefault="000A570A" w:rsidP="00872A07">
            <w:pPr>
              <w:keepNext/>
              <w:spacing w:before="120"/>
              <w:rPr>
                <w:rFonts w:cs="Arial"/>
                <w:b/>
                <w:szCs w:val="20"/>
                <w:lang w:eastAsia="fr-FR"/>
              </w:rPr>
            </w:pPr>
          </w:p>
          <w:p w14:paraId="590880F1" w14:textId="77777777" w:rsidR="000A570A" w:rsidRDefault="000A570A" w:rsidP="00872A07">
            <w:pPr>
              <w:keepNext/>
              <w:spacing w:before="120"/>
              <w:rPr>
                <w:rFonts w:cs="Arial"/>
                <w:b/>
                <w:szCs w:val="20"/>
                <w:lang w:eastAsia="fr-FR"/>
              </w:rPr>
            </w:pPr>
          </w:p>
          <w:p w14:paraId="712BCCEF" w14:textId="77777777" w:rsidR="000A570A" w:rsidRDefault="000A570A" w:rsidP="00872A07">
            <w:pPr>
              <w:keepNext/>
              <w:spacing w:before="120"/>
              <w:rPr>
                <w:rFonts w:cs="Arial"/>
                <w:b/>
                <w:szCs w:val="20"/>
                <w:lang w:eastAsia="fr-FR"/>
              </w:rPr>
            </w:pPr>
          </w:p>
          <w:p w14:paraId="1DF4ACB5" w14:textId="28BB1A05" w:rsidR="000A570A" w:rsidRDefault="000A570A" w:rsidP="00872A07">
            <w:pPr>
              <w:keepNext/>
              <w:spacing w:before="120"/>
              <w:rPr>
                <w:rFonts w:cs="Arial"/>
                <w:b/>
                <w:szCs w:val="20"/>
                <w:lang w:eastAsia="fr-FR"/>
              </w:rPr>
            </w:pPr>
          </w:p>
          <w:p w14:paraId="2CE1EF09" w14:textId="650EB32A" w:rsidR="000A570A" w:rsidRDefault="000A570A" w:rsidP="00872A07">
            <w:pPr>
              <w:keepNext/>
              <w:spacing w:before="120"/>
              <w:rPr>
                <w:rFonts w:cs="Arial"/>
                <w:b/>
                <w:szCs w:val="20"/>
                <w:lang w:eastAsia="fr-FR"/>
              </w:rPr>
            </w:pPr>
          </w:p>
          <w:p w14:paraId="2F16721F" w14:textId="77777777" w:rsidR="003B197D" w:rsidRDefault="003B197D" w:rsidP="00872A07">
            <w:pPr>
              <w:keepNext/>
              <w:spacing w:before="120"/>
              <w:rPr>
                <w:rFonts w:cs="Arial"/>
                <w:b/>
                <w:szCs w:val="20"/>
                <w:lang w:eastAsia="fr-FR"/>
              </w:rPr>
            </w:pPr>
          </w:p>
          <w:p w14:paraId="72473A3E" w14:textId="77777777" w:rsidR="000A570A" w:rsidRDefault="000A570A" w:rsidP="00872A07">
            <w:pPr>
              <w:keepNext/>
              <w:spacing w:before="120"/>
              <w:rPr>
                <w:rFonts w:cs="Arial"/>
                <w:b/>
                <w:szCs w:val="20"/>
                <w:lang w:eastAsia="fr-FR"/>
              </w:rPr>
            </w:pPr>
          </w:p>
          <w:p w14:paraId="001B04A3" w14:textId="3861E0AA" w:rsidR="000A570A" w:rsidRPr="00845A1C" w:rsidRDefault="000A570A" w:rsidP="00872A07">
            <w:pPr>
              <w:keepNext/>
              <w:spacing w:before="120"/>
              <w:rPr>
                <w:rFonts w:cs="Arial"/>
                <w:b/>
                <w:szCs w:val="20"/>
                <w:lang w:eastAsia="fr-FR"/>
              </w:rPr>
            </w:pPr>
          </w:p>
        </w:tc>
      </w:tr>
      <w:tr w:rsidR="000A570A" w:rsidRPr="00845A1C" w14:paraId="511AD718" w14:textId="77777777" w:rsidTr="00872A07">
        <w:tc>
          <w:tcPr>
            <w:tcW w:w="3717" w:type="dxa"/>
            <w:tcBorders>
              <w:left w:val="double" w:sz="4" w:space="0" w:color="auto"/>
            </w:tcBorders>
            <w:vAlign w:val="center"/>
          </w:tcPr>
          <w:p w14:paraId="7A46C1BC" w14:textId="77777777" w:rsidR="000A570A" w:rsidRPr="00845A1C" w:rsidRDefault="000A570A" w:rsidP="00872A07">
            <w:pPr>
              <w:keepNext/>
              <w:spacing w:before="120"/>
              <w:jc w:val="right"/>
              <w:rPr>
                <w:rFonts w:cs="Arial"/>
                <w:b/>
                <w:szCs w:val="20"/>
                <w:lang w:eastAsia="fr-FR"/>
              </w:rPr>
            </w:pPr>
            <w:r w:rsidRPr="00845A1C">
              <w:rPr>
                <w:rFonts w:cs="Arial"/>
                <w:b/>
                <w:szCs w:val="20"/>
                <w:lang w:eastAsia="fr-FR"/>
              </w:rPr>
              <w:t>Document de référence :</w:t>
            </w:r>
          </w:p>
        </w:tc>
        <w:tc>
          <w:tcPr>
            <w:tcW w:w="5039" w:type="dxa"/>
            <w:tcBorders>
              <w:right w:val="double" w:sz="4" w:space="0" w:color="auto"/>
            </w:tcBorders>
          </w:tcPr>
          <w:p w14:paraId="07833F2A" w14:textId="77777777" w:rsidR="000A570A" w:rsidRPr="00845A1C" w:rsidRDefault="000A570A" w:rsidP="00872A07">
            <w:pPr>
              <w:keepNext/>
              <w:spacing w:before="120"/>
              <w:rPr>
                <w:rFonts w:cs="Arial"/>
                <w:b/>
                <w:szCs w:val="20"/>
                <w:lang w:eastAsia="fr-FR"/>
              </w:rPr>
            </w:pPr>
          </w:p>
        </w:tc>
      </w:tr>
      <w:tr w:rsidR="000A570A" w:rsidRPr="00845A1C" w14:paraId="75AE077A" w14:textId="77777777" w:rsidTr="00872A07">
        <w:tc>
          <w:tcPr>
            <w:tcW w:w="3717" w:type="dxa"/>
            <w:tcBorders>
              <w:left w:val="double" w:sz="4" w:space="0" w:color="auto"/>
              <w:bottom w:val="double" w:sz="4" w:space="0" w:color="auto"/>
            </w:tcBorders>
            <w:vAlign w:val="center"/>
          </w:tcPr>
          <w:p w14:paraId="0DBA8D56" w14:textId="77777777" w:rsidR="000A570A" w:rsidRPr="00845A1C" w:rsidRDefault="000A570A" w:rsidP="00872A07">
            <w:pPr>
              <w:keepNext/>
              <w:spacing w:before="120"/>
              <w:jc w:val="right"/>
              <w:rPr>
                <w:rFonts w:cs="Arial"/>
                <w:b/>
                <w:szCs w:val="20"/>
                <w:lang w:eastAsia="fr-FR"/>
              </w:rPr>
            </w:pPr>
            <w:r w:rsidRPr="00845A1C">
              <w:rPr>
                <w:rFonts w:cs="Arial"/>
                <w:b/>
                <w:szCs w:val="20"/>
                <w:lang w:eastAsia="fr-FR"/>
              </w:rPr>
              <w:t>Paragraphe / page :</w:t>
            </w:r>
          </w:p>
        </w:tc>
        <w:tc>
          <w:tcPr>
            <w:tcW w:w="5039" w:type="dxa"/>
            <w:tcBorders>
              <w:bottom w:val="double" w:sz="4" w:space="0" w:color="auto"/>
              <w:right w:val="double" w:sz="4" w:space="0" w:color="auto"/>
            </w:tcBorders>
          </w:tcPr>
          <w:p w14:paraId="48CCD902" w14:textId="77777777" w:rsidR="000A570A" w:rsidRPr="00845A1C" w:rsidRDefault="000A570A" w:rsidP="00872A07">
            <w:pPr>
              <w:keepNext/>
              <w:spacing w:before="120"/>
              <w:rPr>
                <w:rFonts w:cs="Arial"/>
                <w:b/>
                <w:szCs w:val="20"/>
                <w:lang w:eastAsia="fr-FR"/>
              </w:rPr>
            </w:pPr>
          </w:p>
        </w:tc>
      </w:tr>
    </w:tbl>
    <w:p w14:paraId="7E0288EE" w14:textId="77777777" w:rsidR="000A570A" w:rsidRDefault="000A570A" w:rsidP="000A570A">
      <w:pPr>
        <w:spacing w:before="120"/>
        <w:rPr>
          <w:color w:val="002060"/>
          <w:sz w:val="24"/>
          <w:lang w:eastAsia="fr-FR"/>
        </w:rPr>
      </w:pPr>
    </w:p>
    <w:tbl>
      <w:tblPr>
        <w:tblStyle w:val="Grilledutableau1"/>
        <w:tblW w:w="0" w:type="auto"/>
        <w:tblInd w:w="284" w:type="dxa"/>
        <w:tblLook w:val="04A0" w:firstRow="1" w:lastRow="0" w:firstColumn="1" w:lastColumn="0" w:noHBand="0" w:noVBand="1"/>
      </w:tblPr>
      <w:tblGrid>
        <w:gridCol w:w="3717"/>
        <w:gridCol w:w="5039"/>
      </w:tblGrid>
      <w:tr w:rsidR="000A570A" w:rsidRPr="00845A1C" w14:paraId="7115B461" w14:textId="77777777" w:rsidTr="00872A07">
        <w:tc>
          <w:tcPr>
            <w:tcW w:w="8756" w:type="dxa"/>
            <w:gridSpan w:val="2"/>
            <w:tcBorders>
              <w:top w:val="double" w:sz="4" w:space="0" w:color="auto"/>
              <w:left w:val="double" w:sz="4" w:space="0" w:color="auto"/>
              <w:right w:val="double" w:sz="4" w:space="0" w:color="auto"/>
            </w:tcBorders>
          </w:tcPr>
          <w:p w14:paraId="0ADE0889" w14:textId="1781924C" w:rsidR="000A570A" w:rsidRPr="00845A1C" w:rsidRDefault="000A570A" w:rsidP="00872A07">
            <w:pPr>
              <w:keepNext/>
              <w:spacing w:before="120"/>
              <w:rPr>
                <w:rFonts w:cs="Arial"/>
                <w:b/>
                <w:i/>
                <w:szCs w:val="20"/>
                <w:lang w:eastAsia="fr-FR"/>
              </w:rPr>
            </w:pPr>
            <w:r w:rsidRPr="00845A1C">
              <w:rPr>
                <w:rFonts w:cs="Arial"/>
                <w:b/>
                <w:i/>
                <w:szCs w:val="20"/>
                <w:lang w:eastAsia="fr-FR"/>
              </w:rPr>
              <w:t xml:space="preserve">Exigence </w:t>
            </w:r>
            <w:r>
              <w:rPr>
                <w:rFonts w:cs="Arial"/>
                <w:b/>
                <w:i/>
                <w:szCs w:val="20"/>
                <w:lang w:eastAsia="fr-FR"/>
              </w:rPr>
              <w:t>14</w:t>
            </w:r>
            <w:r w:rsidRPr="00845A1C">
              <w:rPr>
                <w:rFonts w:cs="Arial"/>
                <w:b/>
                <w:i/>
                <w:szCs w:val="20"/>
                <w:lang w:eastAsia="fr-FR"/>
              </w:rPr>
              <w:t> </w:t>
            </w:r>
            <w:r w:rsidRPr="00C74DE7">
              <w:rPr>
                <w:rFonts w:cs="Arial"/>
                <w:i/>
                <w:szCs w:val="20"/>
                <w:lang w:eastAsia="fr-FR"/>
              </w:rPr>
              <w:t>(</w:t>
            </w:r>
            <w:r>
              <w:rPr>
                <w:rFonts w:cs="Arial"/>
                <w:i/>
                <w:szCs w:val="20"/>
                <w:lang w:eastAsia="fr-FR"/>
              </w:rPr>
              <w:t>1,5</w:t>
            </w:r>
            <w:r w:rsidRPr="00C74DE7">
              <w:rPr>
                <w:rFonts w:cs="Arial"/>
                <w:i/>
                <w:szCs w:val="20"/>
                <w:lang w:eastAsia="fr-FR"/>
              </w:rPr>
              <w:t>% de la note finale) :</w:t>
            </w:r>
            <w:r w:rsidRPr="00845A1C">
              <w:rPr>
                <w:rFonts w:cs="Arial"/>
                <w:b/>
                <w:i/>
                <w:szCs w:val="20"/>
                <w:lang w:eastAsia="fr-FR"/>
              </w:rPr>
              <w:t xml:space="preserve"> </w:t>
            </w:r>
          </w:p>
          <w:p w14:paraId="3643A94A" w14:textId="77777777" w:rsidR="000A570A" w:rsidRPr="000412F8" w:rsidRDefault="000A570A" w:rsidP="000A570A">
            <w:pPr>
              <w:spacing w:after="0"/>
              <w:rPr>
                <w:rFonts w:cs="Arial"/>
              </w:rPr>
            </w:pPr>
            <w:r w:rsidRPr="000412F8">
              <w:rPr>
                <w:rFonts w:cs="Arial"/>
              </w:rPr>
              <w:t>Quels que soient les outils mis en place, il doit être précisé la capacité à créer différents comptes utilisateurs et administrateurs sur les services</w:t>
            </w:r>
          </w:p>
          <w:p w14:paraId="5CC23B58" w14:textId="77777777" w:rsidR="000A570A" w:rsidRPr="000412F8" w:rsidRDefault="000A570A" w:rsidP="000A570A">
            <w:pPr>
              <w:spacing w:after="0"/>
              <w:rPr>
                <w:rFonts w:cs="Arial"/>
              </w:rPr>
            </w:pPr>
            <w:r w:rsidRPr="000412F8">
              <w:rPr>
                <w:rFonts w:cs="Arial"/>
              </w:rPr>
              <w:t>Par exemple :</w:t>
            </w:r>
          </w:p>
          <w:p w14:paraId="226B9967" w14:textId="77777777" w:rsidR="000A570A" w:rsidRPr="000412F8" w:rsidRDefault="000A570A" w:rsidP="000A570A">
            <w:pPr>
              <w:pStyle w:val="StyleMP-puces"/>
              <w:spacing w:after="0"/>
            </w:pPr>
            <w:r w:rsidRPr="000412F8">
              <w:t>Compte administrateur : droit en lecture / écriture sur tous les services</w:t>
            </w:r>
          </w:p>
          <w:p w14:paraId="14E8D69E" w14:textId="77777777" w:rsidR="000A570A" w:rsidRPr="000412F8" w:rsidRDefault="000A570A" w:rsidP="000A570A">
            <w:pPr>
              <w:pStyle w:val="StyleMP-puces"/>
              <w:spacing w:after="0"/>
            </w:pPr>
            <w:r w:rsidRPr="000412F8">
              <w:t>Compte utilisateur : droit en lecture et écriture partielle</w:t>
            </w:r>
          </w:p>
          <w:p w14:paraId="437E28D7" w14:textId="77777777" w:rsidR="000A570A" w:rsidRDefault="000A570A" w:rsidP="000A570A">
            <w:pPr>
              <w:keepNext/>
              <w:spacing w:after="0"/>
              <w:rPr>
                <w:rFonts w:cs="Arial"/>
                <w:szCs w:val="20"/>
                <w:lang w:eastAsia="fr-FR"/>
              </w:rPr>
            </w:pPr>
            <w:r w:rsidRPr="000412F8">
              <w:rPr>
                <w:rFonts w:cs="Arial"/>
              </w:rPr>
              <w:t>L’offre présentera l’ensemble des capacités et la granularité des accès possible</w:t>
            </w:r>
            <w:r>
              <w:t>s</w:t>
            </w:r>
            <w:r w:rsidRPr="00845A1C">
              <w:rPr>
                <w:rFonts w:cs="Arial"/>
                <w:szCs w:val="20"/>
                <w:lang w:eastAsia="fr-FR"/>
              </w:rPr>
              <w:t xml:space="preserve"> </w:t>
            </w:r>
          </w:p>
          <w:p w14:paraId="25E8DA91" w14:textId="59F197D8" w:rsidR="000A570A" w:rsidRPr="00845A1C" w:rsidRDefault="000A570A" w:rsidP="000A570A">
            <w:pPr>
              <w:keepNext/>
              <w:spacing w:before="120"/>
              <w:rPr>
                <w:rFonts w:cs="Arial"/>
                <w:b/>
                <w:szCs w:val="20"/>
                <w:lang w:eastAsia="fr-FR"/>
              </w:rPr>
            </w:pPr>
            <w:r w:rsidRPr="00845A1C">
              <w:rPr>
                <w:rFonts w:cs="Arial"/>
                <w:szCs w:val="20"/>
                <w:lang w:eastAsia="fr-FR"/>
              </w:rPr>
              <w:t>(</w:t>
            </w:r>
            <w:r w:rsidRPr="00532B15">
              <w:rPr>
                <w:rFonts w:cs="Arial"/>
                <w:szCs w:val="20"/>
                <w:lang w:eastAsia="fr-FR"/>
              </w:rPr>
              <w:t>§</w:t>
            </w:r>
            <w:r w:rsidRPr="00845A1C">
              <w:rPr>
                <w:rFonts w:cs="Arial"/>
                <w:szCs w:val="20"/>
                <w:lang w:eastAsia="fr-FR"/>
              </w:rPr>
              <w:t xml:space="preserve"> </w:t>
            </w:r>
            <w:r>
              <w:rPr>
                <w:rFonts w:cs="Arial"/>
                <w:szCs w:val="20"/>
                <w:lang w:eastAsia="fr-FR"/>
              </w:rPr>
              <w:t>2</w:t>
            </w:r>
            <w:r w:rsidRPr="00845A1C">
              <w:rPr>
                <w:rFonts w:cs="Arial"/>
                <w:szCs w:val="20"/>
                <w:lang w:eastAsia="fr-FR"/>
              </w:rPr>
              <w:t>.</w:t>
            </w:r>
            <w:r>
              <w:rPr>
                <w:rFonts w:cs="Arial"/>
                <w:szCs w:val="20"/>
                <w:lang w:eastAsia="fr-FR"/>
              </w:rPr>
              <w:t>4</w:t>
            </w:r>
            <w:r w:rsidRPr="00845A1C">
              <w:rPr>
                <w:rFonts w:cs="Arial"/>
                <w:szCs w:val="20"/>
                <w:lang w:eastAsia="fr-FR"/>
              </w:rPr>
              <w:t>.</w:t>
            </w:r>
            <w:r>
              <w:rPr>
                <w:rFonts w:cs="Arial"/>
                <w:szCs w:val="20"/>
                <w:lang w:eastAsia="fr-FR"/>
              </w:rPr>
              <w:t>5</w:t>
            </w:r>
            <w:r w:rsidRPr="00845A1C">
              <w:rPr>
                <w:rFonts w:cs="Arial"/>
                <w:szCs w:val="20"/>
                <w:lang w:eastAsia="fr-FR"/>
              </w:rPr>
              <w:t xml:space="preserve"> du CCTP)</w:t>
            </w:r>
          </w:p>
        </w:tc>
      </w:tr>
      <w:tr w:rsidR="000A570A" w:rsidRPr="00845A1C" w14:paraId="0D5A6DDA" w14:textId="77777777" w:rsidTr="00872A07">
        <w:tc>
          <w:tcPr>
            <w:tcW w:w="8756" w:type="dxa"/>
            <w:gridSpan w:val="2"/>
            <w:tcBorders>
              <w:left w:val="double" w:sz="4" w:space="0" w:color="auto"/>
              <w:right w:val="double" w:sz="4" w:space="0" w:color="auto"/>
            </w:tcBorders>
          </w:tcPr>
          <w:p w14:paraId="68B5E6EB" w14:textId="77777777" w:rsidR="000A570A" w:rsidRPr="00845A1C" w:rsidRDefault="000A570A" w:rsidP="00872A07">
            <w:pPr>
              <w:keepNext/>
              <w:spacing w:before="120"/>
              <w:rPr>
                <w:rFonts w:cs="Arial"/>
                <w:i/>
                <w:szCs w:val="20"/>
                <w:lang w:eastAsia="fr-FR"/>
              </w:rPr>
            </w:pPr>
          </w:p>
          <w:p w14:paraId="2568C4FA" w14:textId="77777777" w:rsidR="000A570A" w:rsidRPr="00845A1C" w:rsidRDefault="000A570A" w:rsidP="00872A07">
            <w:pPr>
              <w:keepNext/>
              <w:spacing w:before="120"/>
              <w:rPr>
                <w:rFonts w:cs="Arial"/>
                <w:i/>
                <w:szCs w:val="20"/>
                <w:lang w:eastAsia="fr-FR"/>
              </w:rPr>
            </w:pPr>
            <w:r w:rsidRPr="00845A1C">
              <w:rPr>
                <w:rFonts w:cs="Arial"/>
                <w:i/>
                <w:szCs w:val="20"/>
                <w:lang w:eastAsia="fr-FR"/>
              </w:rPr>
              <w:t>A détailler…</w:t>
            </w:r>
          </w:p>
          <w:p w14:paraId="3F596B1C" w14:textId="4E925227" w:rsidR="000A570A" w:rsidRDefault="000A570A" w:rsidP="00872A07">
            <w:pPr>
              <w:keepNext/>
              <w:spacing w:before="120"/>
              <w:rPr>
                <w:rFonts w:cs="Arial"/>
                <w:b/>
                <w:szCs w:val="20"/>
                <w:lang w:eastAsia="fr-FR"/>
              </w:rPr>
            </w:pPr>
          </w:p>
          <w:p w14:paraId="5E66770F" w14:textId="729BEF1A" w:rsidR="000A570A" w:rsidRDefault="000A570A" w:rsidP="00872A07">
            <w:pPr>
              <w:keepNext/>
              <w:spacing w:before="120"/>
              <w:rPr>
                <w:rFonts w:cs="Arial"/>
                <w:b/>
                <w:szCs w:val="20"/>
                <w:lang w:eastAsia="fr-FR"/>
              </w:rPr>
            </w:pPr>
          </w:p>
          <w:p w14:paraId="6330B98C" w14:textId="5F4B087F" w:rsidR="000A570A" w:rsidRDefault="000A570A" w:rsidP="00872A07">
            <w:pPr>
              <w:keepNext/>
              <w:spacing w:before="120"/>
              <w:rPr>
                <w:rFonts w:cs="Arial"/>
                <w:b/>
                <w:szCs w:val="20"/>
                <w:lang w:eastAsia="fr-FR"/>
              </w:rPr>
            </w:pPr>
          </w:p>
          <w:p w14:paraId="5C91EBC4" w14:textId="77777777" w:rsidR="000A570A" w:rsidRDefault="000A570A" w:rsidP="00872A07">
            <w:pPr>
              <w:keepNext/>
              <w:spacing w:before="120"/>
              <w:rPr>
                <w:rFonts w:cs="Arial"/>
                <w:b/>
                <w:szCs w:val="20"/>
                <w:lang w:eastAsia="fr-FR"/>
              </w:rPr>
            </w:pPr>
          </w:p>
          <w:p w14:paraId="3F3017A9" w14:textId="319262A5" w:rsidR="000A570A" w:rsidRDefault="000A570A" w:rsidP="00872A07">
            <w:pPr>
              <w:keepNext/>
              <w:spacing w:before="120"/>
              <w:rPr>
                <w:rFonts w:cs="Arial"/>
                <w:b/>
                <w:szCs w:val="20"/>
                <w:lang w:eastAsia="fr-FR"/>
              </w:rPr>
            </w:pPr>
          </w:p>
          <w:p w14:paraId="57DF332D" w14:textId="77777777" w:rsidR="000A570A" w:rsidRDefault="000A570A" w:rsidP="00872A07">
            <w:pPr>
              <w:keepNext/>
              <w:spacing w:before="120"/>
              <w:rPr>
                <w:rFonts w:cs="Arial"/>
                <w:b/>
                <w:szCs w:val="20"/>
                <w:lang w:eastAsia="fr-FR"/>
              </w:rPr>
            </w:pPr>
          </w:p>
          <w:p w14:paraId="69ACD3FA" w14:textId="77777777" w:rsidR="000A570A" w:rsidRPr="00845A1C" w:rsidRDefault="000A570A" w:rsidP="00872A07">
            <w:pPr>
              <w:keepNext/>
              <w:spacing w:before="120"/>
              <w:rPr>
                <w:rFonts w:cs="Arial"/>
                <w:b/>
                <w:szCs w:val="20"/>
                <w:lang w:eastAsia="fr-FR"/>
              </w:rPr>
            </w:pPr>
          </w:p>
          <w:p w14:paraId="646EE52A" w14:textId="77777777" w:rsidR="000A570A" w:rsidRPr="00845A1C" w:rsidRDefault="000A570A" w:rsidP="00872A07">
            <w:pPr>
              <w:keepNext/>
              <w:spacing w:before="120"/>
              <w:rPr>
                <w:rFonts w:cs="Arial"/>
                <w:b/>
                <w:szCs w:val="20"/>
                <w:lang w:eastAsia="fr-FR"/>
              </w:rPr>
            </w:pPr>
          </w:p>
        </w:tc>
      </w:tr>
      <w:tr w:rsidR="000A570A" w:rsidRPr="00845A1C" w14:paraId="644EC25D" w14:textId="77777777" w:rsidTr="00872A07">
        <w:tc>
          <w:tcPr>
            <w:tcW w:w="3717" w:type="dxa"/>
            <w:tcBorders>
              <w:left w:val="double" w:sz="4" w:space="0" w:color="auto"/>
            </w:tcBorders>
            <w:vAlign w:val="center"/>
          </w:tcPr>
          <w:p w14:paraId="613505C2" w14:textId="77777777" w:rsidR="000A570A" w:rsidRPr="00845A1C" w:rsidRDefault="000A570A" w:rsidP="00872A07">
            <w:pPr>
              <w:keepNext/>
              <w:spacing w:before="120"/>
              <w:jc w:val="right"/>
              <w:rPr>
                <w:rFonts w:cs="Arial"/>
                <w:b/>
                <w:szCs w:val="20"/>
                <w:lang w:eastAsia="fr-FR"/>
              </w:rPr>
            </w:pPr>
            <w:r w:rsidRPr="00845A1C">
              <w:rPr>
                <w:rFonts w:cs="Arial"/>
                <w:b/>
                <w:szCs w:val="20"/>
                <w:lang w:eastAsia="fr-FR"/>
              </w:rPr>
              <w:t>Document de référence :</w:t>
            </w:r>
          </w:p>
        </w:tc>
        <w:tc>
          <w:tcPr>
            <w:tcW w:w="5039" w:type="dxa"/>
            <w:tcBorders>
              <w:right w:val="double" w:sz="4" w:space="0" w:color="auto"/>
            </w:tcBorders>
          </w:tcPr>
          <w:p w14:paraId="4A2ABAD8" w14:textId="77777777" w:rsidR="000A570A" w:rsidRPr="00845A1C" w:rsidRDefault="000A570A" w:rsidP="00872A07">
            <w:pPr>
              <w:keepNext/>
              <w:spacing w:before="120"/>
              <w:rPr>
                <w:rFonts w:cs="Arial"/>
                <w:b/>
                <w:szCs w:val="20"/>
                <w:lang w:eastAsia="fr-FR"/>
              </w:rPr>
            </w:pPr>
          </w:p>
        </w:tc>
      </w:tr>
      <w:tr w:rsidR="000A570A" w:rsidRPr="00845A1C" w14:paraId="6F48B1A6" w14:textId="77777777" w:rsidTr="00872A07">
        <w:tc>
          <w:tcPr>
            <w:tcW w:w="3717" w:type="dxa"/>
            <w:tcBorders>
              <w:left w:val="double" w:sz="4" w:space="0" w:color="auto"/>
              <w:bottom w:val="double" w:sz="4" w:space="0" w:color="auto"/>
            </w:tcBorders>
            <w:vAlign w:val="center"/>
          </w:tcPr>
          <w:p w14:paraId="3C835815" w14:textId="77777777" w:rsidR="000A570A" w:rsidRPr="00845A1C" w:rsidRDefault="000A570A" w:rsidP="00872A07">
            <w:pPr>
              <w:keepNext/>
              <w:spacing w:before="120"/>
              <w:jc w:val="right"/>
              <w:rPr>
                <w:rFonts w:cs="Arial"/>
                <w:b/>
                <w:szCs w:val="20"/>
                <w:lang w:eastAsia="fr-FR"/>
              </w:rPr>
            </w:pPr>
            <w:r w:rsidRPr="00845A1C">
              <w:rPr>
                <w:rFonts w:cs="Arial"/>
                <w:b/>
                <w:szCs w:val="20"/>
                <w:lang w:eastAsia="fr-FR"/>
              </w:rPr>
              <w:t>Paragraphe / page :</w:t>
            </w:r>
          </w:p>
        </w:tc>
        <w:tc>
          <w:tcPr>
            <w:tcW w:w="5039" w:type="dxa"/>
            <w:tcBorders>
              <w:bottom w:val="double" w:sz="4" w:space="0" w:color="auto"/>
              <w:right w:val="double" w:sz="4" w:space="0" w:color="auto"/>
            </w:tcBorders>
          </w:tcPr>
          <w:p w14:paraId="15D6DF7E" w14:textId="77777777" w:rsidR="000A570A" w:rsidRPr="00845A1C" w:rsidRDefault="000A570A" w:rsidP="00872A07">
            <w:pPr>
              <w:keepNext/>
              <w:spacing w:before="120"/>
              <w:rPr>
                <w:rFonts w:cs="Arial"/>
                <w:b/>
                <w:szCs w:val="20"/>
                <w:lang w:eastAsia="fr-FR"/>
              </w:rPr>
            </w:pPr>
          </w:p>
        </w:tc>
      </w:tr>
    </w:tbl>
    <w:p w14:paraId="20250D90" w14:textId="77777777" w:rsidR="000A570A" w:rsidRPr="0042047F" w:rsidRDefault="000A570A" w:rsidP="0042047F">
      <w:pPr>
        <w:spacing w:before="120" w:after="360"/>
        <w:rPr>
          <w:color w:val="002060"/>
          <w:sz w:val="24"/>
          <w:lang w:eastAsia="fr-FR"/>
        </w:rPr>
      </w:pPr>
    </w:p>
    <w:tbl>
      <w:tblPr>
        <w:tblStyle w:val="Grilledutableau1"/>
        <w:tblW w:w="0" w:type="auto"/>
        <w:tblInd w:w="284" w:type="dxa"/>
        <w:tblLook w:val="04A0" w:firstRow="1" w:lastRow="0" w:firstColumn="1" w:lastColumn="0" w:noHBand="0" w:noVBand="1"/>
      </w:tblPr>
      <w:tblGrid>
        <w:gridCol w:w="3717"/>
        <w:gridCol w:w="5039"/>
      </w:tblGrid>
      <w:tr w:rsidR="003B197D" w:rsidRPr="00845A1C" w14:paraId="15F9FD24" w14:textId="77777777" w:rsidTr="00872A07">
        <w:tc>
          <w:tcPr>
            <w:tcW w:w="8756" w:type="dxa"/>
            <w:gridSpan w:val="2"/>
            <w:tcBorders>
              <w:top w:val="double" w:sz="4" w:space="0" w:color="auto"/>
              <w:left w:val="double" w:sz="4" w:space="0" w:color="auto"/>
              <w:right w:val="double" w:sz="4" w:space="0" w:color="auto"/>
            </w:tcBorders>
          </w:tcPr>
          <w:p w14:paraId="3A656627" w14:textId="5ADE82AA" w:rsidR="003B197D" w:rsidRPr="00845A1C" w:rsidRDefault="003B197D" w:rsidP="00872A07">
            <w:pPr>
              <w:keepNext/>
              <w:spacing w:before="120"/>
              <w:rPr>
                <w:rFonts w:cs="Arial"/>
                <w:b/>
                <w:i/>
                <w:szCs w:val="20"/>
                <w:lang w:eastAsia="fr-FR"/>
              </w:rPr>
            </w:pPr>
            <w:r w:rsidRPr="00845A1C">
              <w:rPr>
                <w:rFonts w:cs="Arial"/>
                <w:b/>
                <w:i/>
                <w:szCs w:val="20"/>
                <w:lang w:eastAsia="fr-FR"/>
              </w:rPr>
              <w:lastRenderedPageBreak/>
              <w:t xml:space="preserve">Exigence </w:t>
            </w:r>
            <w:r>
              <w:rPr>
                <w:rFonts w:cs="Arial"/>
                <w:b/>
                <w:i/>
                <w:szCs w:val="20"/>
                <w:lang w:eastAsia="fr-FR"/>
              </w:rPr>
              <w:t>15</w:t>
            </w:r>
            <w:r w:rsidRPr="00845A1C">
              <w:rPr>
                <w:rFonts w:cs="Arial"/>
                <w:b/>
                <w:i/>
                <w:szCs w:val="20"/>
                <w:lang w:eastAsia="fr-FR"/>
              </w:rPr>
              <w:t> </w:t>
            </w:r>
            <w:r w:rsidRPr="00C74DE7">
              <w:rPr>
                <w:rFonts w:cs="Arial"/>
                <w:i/>
                <w:szCs w:val="20"/>
                <w:lang w:eastAsia="fr-FR"/>
              </w:rPr>
              <w:t>(</w:t>
            </w:r>
            <w:r>
              <w:rPr>
                <w:rFonts w:cs="Arial"/>
                <w:i/>
                <w:szCs w:val="20"/>
                <w:lang w:eastAsia="fr-FR"/>
              </w:rPr>
              <w:t>1,5</w:t>
            </w:r>
            <w:r w:rsidRPr="00C74DE7">
              <w:rPr>
                <w:rFonts w:cs="Arial"/>
                <w:i/>
                <w:szCs w:val="20"/>
                <w:lang w:eastAsia="fr-FR"/>
              </w:rPr>
              <w:t>% de la note finale) :</w:t>
            </w:r>
            <w:r w:rsidRPr="00845A1C">
              <w:rPr>
                <w:rFonts w:cs="Arial"/>
                <w:b/>
                <w:i/>
                <w:szCs w:val="20"/>
                <w:lang w:eastAsia="fr-FR"/>
              </w:rPr>
              <w:t xml:space="preserve"> </w:t>
            </w:r>
          </w:p>
          <w:p w14:paraId="0ADCE400" w14:textId="77777777" w:rsidR="003B197D" w:rsidRDefault="003B197D" w:rsidP="003B197D">
            <w:pPr>
              <w:pStyle w:val="StyleMP-puces"/>
              <w:numPr>
                <w:ilvl w:val="0"/>
                <w:numId w:val="0"/>
              </w:numPr>
              <w:spacing w:after="0"/>
            </w:pPr>
            <w:r>
              <w:t>L’outil mis à disposition doit être décrit et détailler notamment :</w:t>
            </w:r>
          </w:p>
          <w:p w14:paraId="572399D5" w14:textId="77777777" w:rsidR="003B197D" w:rsidRDefault="003B197D" w:rsidP="003B197D">
            <w:pPr>
              <w:pStyle w:val="StyleMP-puces"/>
              <w:spacing w:after="0"/>
            </w:pPr>
            <w:r>
              <w:t>Les fonctionnalités offertes</w:t>
            </w:r>
          </w:p>
          <w:p w14:paraId="0BD16550" w14:textId="77777777" w:rsidR="003B197D" w:rsidRDefault="003B197D" w:rsidP="003B197D">
            <w:pPr>
              <w:pStyle w:val="StyleMP-puces"/>
              <w:spacing w:after="0"/>
            </w:pPr>
            <w:r>
              <w:t>Le coût de chaque fonctionnalité</w:t>
            </w:r>
          </w:p>
          <w:p w14:paraId="7B2854DF" w14:textId="77777777" w:rsidR="003B197D" w:rsidRDefault="003B197D" w:rsidP="003B197D">
            <w:pPr>
              <w:pStyle w:val="StyleMP-puces"/>
              <w:spacing w:after="0"/>
            </w:pPr>
            <w:r>
              <w:t>La souplesse de modification du scénario de routage lié à un numéro</w:t>
            </w:r>
          </w:p>
          <w:p w14:paraId="554CF2A9" w14:textId="77777777" w:rsidR="003B197D" w:rsidRDefault="003B197D" w:rsidP="003B197D">
            <w:pPr>
              <w:pStyle w:val="StyleMP-puces"/>
              <w:spacing w:after="0"/>
            </w:pPr>
            <w:r>
              <w:t>La capacité à créer des arbres de routage intégrant a minima : plage horaire, plage journalière, limiteur, arbre de choix, gestion de messages</w:t>
            </w:r>
          </w:p>
          <w:p w14:paraId="04061CC8" w14:textId="77777777" w:rsidR="003B197D" w:rsidRDefault="003B197D" w:rsidP="003B197D">
            <w:pPr>
              <w:pStyle w:val="StyleMP-puces"/>
              <w:spacing w:after="0"/>
            </w:pPr>
            <w:r>
              <w:t>La capacité à mettre en place un ou plusieurs numéros d’aboutement et des notions de limiteurs</w:t>
            </w:r>
          </w:p>
          <w:p w14:paraId="798AE0E5" w14:textId="77777777" w:rsidR="003B197D" w:rsidRDefault="003B197D" w:rsidP="003B197D">
            <w:pPr>
              <w:pStyle w:val="StyleMP-puces"/>
              <w:spacing w:after="0"/>
            </w:pPr>
            <w:r>
              <w:t>La capacité à créer des messages en « text to speech » et les délais d’activation des messages</w:t>
            </w:r>
          </w:p>
          <w:p w14:paraId="5FE2B2E4" w14:textId="77777777" w:rsidR="003B197D" w:rsidRDefault="003B197D" w:rsidP="003B197D">
            <w:pPr>
              <w:keepNext/>
              <w:spacing w:after="0"/>
              <w:rPr>
                <w:rFonts w:cs="Arial"/>
                <w:szCs w:val="20"/>
                <w:lang w:eastAsia="fr-FR"/>
              </w:rPr>
            </w:pPr>
            <w:r>
              <w:t>La capacité à déposer un message en format audio pré enregistré et les délais d’activation des messages (ainsi que les modalités d’enregistrement pour les messages)</w:t>
            </w:r>
            <w:r w:rsidRPr="00845A1C">
              <w:rPr>
                <w:rFonts w:cs="Arial"/>
                <w:szCs w:val="20"/>
                <w:lang w:eastAsia="fr-FR"/>
              </w:rPr>
              <w:t xml:space="preserve"> </w:t>
            </w:r>
          </w:p>
          <w:p w14:paraId="220E3452" w14:textId="16F5BEDB" w:rsidR="003B197D" w:rsidRPr="00845A1C" w:rsidRDefault="003B197D" w:rsidP="003B197D">
            <w:pPr>
              <w:keepNext/>
              <w:spacing w:before="120"/>
              <w:rPr>
                <w:rFonts w:cs="Arial"/>
                <w:b/>
                <w:szCs w:val="20"/>
                <w:lang w:eastAsia="fr-FR"/>
              </w:rPr>
            </w:pPr>
            <w:r w:rsidRPr="00845A1C">
              <w:rPr>
                <w:rFonts w:cs="Arial"/>
                <w:szCs w:val="20"/>
                <w:lang w:eastAsia="fr-FR"/>
              </w:rPr>
              <w:t>(</w:t>
            </w:r>
            <w:r w:rsidRPr="00532B15">
              <w:rPr>
                <w:rFonts w:cs="Arial"/>
                <w:szCs w:val="20"/>
                <w:lang w:eastAsia="fr-FR"/>
              </w:rPr>
              <w:t>§</w:t>
            </w:r>
            <w:r w:rsidRPr="00845A1C">
              <w:rPr>
                <w:rFonts w:cs="Arial"/>
                <w:szCs w:val="20"/>
                <w:lang w:eastAsia="fr-FR"/>
              </w:rPr>
              <w:t xml:space="preserve"> </w:t>
            </w:r>
            <w:r>
              <w:rPr>
                <w:rFonts w:cs="Arial"/>
                <w:szCs w:val="20"/>
                <w:lang w:eastAsia="fr-FR"/>
              </w:rPr>
              <w:t>2</w:t>
            </w:r>
            <w:r w:rsidRPr="00845A1C">
              <w:rPr>
                <w:rFonts w:cs="Arial"/>
                <w:szCs w:val="20"/>
                <w:lang w:eastAsia="fr-FR"/>
              </w:rPr>
              <w:t>.</w:t>
            </w:r>
            <w:r>
              <w:rPr>
                <w:rFonts w:cs="Arial"/>
                <w:szCs w:val="20"/>
                <w:lang w:eastAsia="fr-FR"/>
              </w:rPr>
              <w:t>4</w:t>
            </w:r>
            <w:r w:rsidRPr="00845A1C">
              <w:rPr>
                <w:rFonts w:cs="Arial"/>
                <w:szCs w:val="20"/>
                <w:lang w:eastAsia="fr-FR"/>
              </w:rPr>
              <w:t>.</w:t>
            </w:r>
            <w:r>
              <w:rPr>
                <w:rFonts w:cs="Arial"/>
                <w:szCs w:val="20"/>
                <w:lang w:eastAsia="fr-FR"/>
              </w:rPr>
              <w:t>5</w:t>
            </w:r>
            <w:r w:rsidRPr="00845A1C">
              <w:rPr>
                <w:rFonts w:cs="Arial"/>
                <w:szCs w:val="20"/>
                <w:lang w:eastAsia="fr-FR"/>
              </w:rPr>
              <w:t xml:space="preserve"> du CCTP)</w:t>
            </w:r>
          </w:p>
        </w:tc>
      </w:tr>
      <w:tr w:rsidR="003B197D" w:rsidRPr="00845A1C" w14:paraId="457B5834" w14:textId="77777777" w:rsidTr="00872A07">
        <w:tc>
          <w:tcPr>
            <w:tcW w:w="8756" w:type="dxa"/>
            <w:gridSpan w:val="2"/>
            <w:tcBorders>
              <w:left w:val="double" w:sz="4" w:space="0" w:color="auto"/>
              <w:right w:val="double" w:sz="4" w:space="0" w:color="auto"/>
            </w:tcBorders>
          </w:tcPr>
          <w:p w14:paraId="32710F44" w14:textId="77777777" w:rsidR="003B197D" w:rsidRPr="00845A1C" w:rsidRDefault="003B197D" w:rsidP="00872A07">
            <w:pPr>
              <w:keepNext/>
              <w:spacing w:before="120"/>
              <w:rPr>
                <w:rFonts w:cs="Arial"/>
                <w:i/>
                <w:szCs w:val="20"/>
                <w:lang w:eastAsia="fr-FR"/>
              </w:rPr>
            </w:pPr>
          </w:p>
          <w:p w14:paraId="36637E98" w14:textId="77777777" w:rsidR="003B197D" w:rsidRPr="00845A1C" w:rsidRDefault="003B197D" w:rsidP="00872A07">
            <w:pPr>
              <w:keepNext/>
              <w:spacing w:before="120"/>
              <w:rPr>
                <w:rFonts w:cs="Arial"/>
                <w:i/>
                <w:szCs w:val="20"/>
                <w:lang w:eastAsia="fr-FR"/>
              </w:rPr>
            </w:pPr>
            <w:r w:rsidRPr="00845A1C">
              <w:rPr>
                <w:rFonts w:cs="Arial"/>
                <w:i/>
                <w:szCs w:val="20"/>
                <w:lang w:eastAsia="fr-FR"/>
              </w:rPr>
              <w:t>A détailler…</w:t>
            </w:r>
          </w:p>
          <w:p w14:paraId="21FC4D5C" w14:textId="77777777" w:rsidR="003B197D" w:rsidRDefault="003B197D" w:rsidP="00872A07">
            <w:pPr>
              <w:keepNext/>
              <w:spacing w:before="120"/>
              <w:rPr>
                <w:rFonts w:cs="Arial"/>
                <w:b/>
                <w:szCs w:val="20"/>
                <w:lang w:eastAsia="fr-FR"/>
              </w:rPr>
            </w:pPr>
          </w:p>
          <w:p w14:paraId="3D98B3F8" w14:textId="263CFC06" w:rsidR="003B197D" w:rsidRDefault="003B197D" w:rsidP="00872A07">
            <w:pPr>
              <w:keepNext/>
              <w:spacing w:before="120"/>
              <w:rPr>
                <w:rFonts w:cs="Arial"/>
                <w:b/>
                <w:szCs w:val="20"/>
                <w:lang w:eastAsia="fr-FR"/>
              </w:rPr>
            </w:pPr>
          </w:p>
          <w:p w14:paraId="0C9D3E3C" w14:textId="5B618AD2" w:rsidR="003B197D" w:rsidRDefault="003B197D" w:rsidP="00872A07">
            <w:pPr>
              <w:keepNext/>
              <w:spacing w:before="120"/>
              <w:rPr>
                <w:rFonts w:cs="Arial"/>
                <w:b/>
                <w:szCs w:val="20"/>
                <w:lang w:eastAsia="fr-FR"/>
              </w:rPr>
            </w:pPr>
          </w:p>
          <w:p w14:paraId="48178F8D" w14:textId="4AEAF854" w:rsidR="003B197D" w:rsidRDefault="003B197D" w:rsidP="00872A07">
            <w:pPr>
              <w:keepNext/>
              <w:spacing w:before="120"/>
              <w:rPr>
                <w:rFonts w:cs="Arial"/>
                <w:b/>
                <w:szCs w:val="20"/>
                <w:lang w:eastAsia="fr-FR"/>
              </w:rPr>
            </w:pPr>
          </w:p>
          <w:p w14:paraId="33457BC5" w14:textId="77777777" w:rsidR="003B197D" w:rsidRDefault="003B197D" w:rsidP="00872A07">
            <w:pPr>
              <w:keepNext/>
              <w:spacing w:before="120"/>
              <w:rPr>
                <w:rFonts w:cs="Arial"/>
                <w:b/>
                <w:szCs w:val="20"/>
                <w:lang w:eastAsia="fr-FR"/>
              </w:rPr>
            </w:pPr>
          </w:p>
          <w:p w14:paraId="63F19203" w14:textId="4400B690" w:rsidR="003B197D" w:rsidRPr="00845A1C" w:rsidRDefault="003B197D" w:rsidP="00872A07">
            <w:pPr>
              <w:keepNext/>
              <w:spacing w:before="120"/>
              <w:rPr>
                <w:rFonts w:cs="Arial"/>
                <w:b/>
                <w:szCs w:val="20"/>
                <w:lang w:eastAsia="fr-FR"/>
              </w:rPr>
            </w:pPr>
          </w:p>
        </w:tc>
      </w:tr>
      <w:tr w:rsidR="003B197D" w:rsidRPr="00845A1C" w14:paraId="13BB31B3" w14:textId="77777777" w:rsidTr="00872A07">
        <w:tc>
          <w:tcPr>
            <w:tcW w:w="3717" w:type="dxa"/>
            <w:tcBorders>
              <w:left w:val="double" w:sz="4" w:space="0" w:color="auto"/>
            </w:tcBorders>
            <w:vAlign w:val="center"/>
          </w:tcPr>
          <w:p w14:paraId="27F397F0" w14:textId="77777777" w:rsidR="003B197D" w:rsidRPr="00845A1C" w:rsidRDefault="003B197D" w:rsidP="00872A07">
            <w:pPr>
              <w:keepNext/>
              <w:spacing w:before="120"/>
              <w:jc w:val="right"/>
              <w:rPr>
                <w:rFonts w:cs="Arial"/>
                <w:b/>
                <w:szCs w:val="20"/>
                <w:lang w:eastAsia="fr-FR"/>
              </w:rPr>
            </w:pPr>
            <w:r w:rsidRPr="00845A1C">
              <w:rPr>
                <w:rFonts w:cs="Arial"/>
                <w:b/>
                <w:szCs w:val="20"/>
                <w:lang w:eastAsia="fr-FR"/>
              </w:rPr>
              <w:t>Document de référence :</w:t>
            </w:r>
          </w:p>
        </w:tc>
        <w:tc>
          <w:tcPr>
            <w:tcW w:w="5039" w:type="dxa"/>
            <w:tcBorders>
              <w:right w:val="double" w:sz="4" w:space="0" w:color="auto"/>
            </w:tcBorders>
          </w:tcPr>
          <w:p w14:paraId="47188BE2" w14:textId="77777777" w:rsidR="003B197D" w:rsidRPr="00845A1C" w:rsidRDefault="003B197D" w:rsidP="00872A07">
            <w:pPr>
              <w:keepNext/>
              <w:spacing w:before="120"/>
              <w:rPr>
                <w:rFonts w:cs="Arial"/>
                <w:b/>
                <w:szCs w:val="20"/>
                <w:lang w:eastAsia="fr-FR"/>
              </w:rPr>
            </w:pPr>
          </w:p>
        </w:tc>
      </w:tr>
      <w:tr w:rsidR="003B197D" w:rsidRPr="00845A1C" w14:paraId="2986A81D" w14:textId="77777777" w:rsidTr="00872A07">
        <w:tc>
          <w:tcPr>
            <w:tcW w:w="3717" w:type="dxa"/>
            <w:tcBorders>
              <w:left w:val="double" w:sz="4" w:space="0" w:color="auto"/>
              <w:bottom w:val="double" w:sz="4" w:space="0" w:color="auto"/>
            </w:tcBorders>
            <w:vAlign w:val="center"/>
          </w:tcPr>
          <w:p w14:paraId="0F6E5647" w14:textId="77777777" w:rsidR="003B197D" w:rsidRPr="00845A1C" w:rsidRDefault="003B197D" w:rsidP="00872A07">
            <w:pPr>
              <w:keepNext/>
              <w:spacing w:before="120"/>
              <w:jc w:val="right"/>
              <w:rPr>
                <w:rFonts w:cs="Arial"/>
                <w:b/>
                <w:szCs w:val="20"/>
                <w:lang w:eastAsia="fr-FR"/>
              </w:rPr>
            </w:pPr>
            <w:r w:rsidRPr="00845A1C">
              <w:rPr>
                <w:rFonts w:cs="Arial"/>
                <w:b/>
                <w:szCs w:val="20"/>
                <w:lang w:eastAsia="fr-FR"/>
              </w:rPr>
              <w:t>Paragraphe / page :</w:t>
            </w:r>
          </w:p>
        </w:tc>
        <w:tc>
          <w:tcPr>
            <w:tcW w:w="5039" w:type="dxa"/>
            <w:tcBorders>
              <w:bottom w:val="double" w:sz="4" w:space="0" w:color="auto"/>
              <w:right w:val="double" w:sz="4" w:space="0" w:color="auto"/>
            </w:tcBorders>
          </w:tcPr>
          <w:p w14:paraId="16F0A8C1" w14:textId="77777777" w:rsidR="003B197D" w:rsidRPr="00845A1C" w:rsidRDefault="003B197D" w:rsidP="00872A07">
            <w:pPr>
              <w:keepNext/>
              <w:spacing w:before="120"/>
              <w:rPr>
                <w:rFonts w:cs="Arial"/>
                <w:b/>
                <w:szCs w:val="20"/>
                <w:lang w:eastAsia="fr-FR"/>
              </w:rPr>
            </w:pPr>
          </w:p>
        </w:tc>
      </w:tr>
    </w:tbl>
    <w:p w14:paraId="6571B5D8" w14:textId="77777777" w:rsidR="00845A1C" w:rsidRPr="00845A1C" w:rsidRDefault="00845A1C" w:rsidP="00845A1C">
      <w:pPr>
        <w:spacing w:after="0"/>
        <w:ind w:left="284"/>
        <w:rPr>
          <w:rFonts w:eastAsia="Times New Roman" w:cs="Arial"/>
          <w:szCs w:val="20"/>
          <w:lang w:eastAsia="fr-FR"/>
        </w:rPr>
      </w:pPr>
    </w:p>
    <w:p w14:paraId="565A0119" w14:textId="77777777" w:rsidR="00845A1C" w:rsidRPr="00845A1C" w:rsidRDefault="00845A1C" w:rsidP="00845A1C">
      <w:pPr>
        <w:spacing w:after="0"/>
        <w:ind w:left="284"/>
        <w:rPr>
          <w:rFonts w:eastAsia="Times New Roman" w:cs="Arial"/>
          <w:szCs w:val="20"/>
          <w:lang w:eastAsia="fr-FR"/>
        </w:rPr>
      </w:pPr>
    </w:p>
    <w:tbl>
      <w:tblPr>
        <w:tblStyle w:val="Grilledutableau1"/>
        <w:tblW w:w="0" w:type="auto"/>
        <w:tblInd w:w="284" w:type="dxa"/>
        <w:tblLook w:val="04A0" w:firstRow="1" w:lastRow="0" w:firstColumn="1" w:lastColumn="0" w:noHBand="0" w:noVBand="1"/>
      </w:tblPr>
      <w:tblGrid>
        <w:gridCol w:w="3717"/>
        <w:gridCol w:w="5039"/>
      </w:tblGrid>
      <w:tr w:rsidR="003B197D" w:rsidRPr="00845A1C" w14:paraId="21F853A4" w14:textId="77777777" w:rsidTr="00872A07">
        <w:tc>
          <w:tcPr>
            <w:tcW w:w="8756" w:type="dxa"/>
            <w:gridSpan w:val="2"/>
            <w:tcBorders>
              <w:top w:val="double" w:sz="4" w:space="0" w:color="auto"/>
              <w:left w:val="double" w:sz="4" w:space="0" w:color="auto"/>
              <w:right w:val="double" w:sz="4" w:space="0" w:color="auto"/>
            </w:tcBorders>
          </w:tcPr>
          <w:p w14:paraId="195EBAE1" w14:textId="37D1F4CD" w:rsidR="003B197D" w:rsidRPr="00845A1C" w:rsidRDefault="003B197D" w:rsidP="00872A07">
            <w:pPr>
              <w:keepNext/>
              <w:spacing w:before="120"/>
              <w:rPr>
                <w:rFonts w:cs="Arial"/>
                <w:b/>
                <w:i/>
                <w:szCs w:val="20"/>
                <w:lang w:eastAsia="fr-FR"/>
              </w:rPr>
            </w:pPr>
            <w:r w:rsidRPr="00845A1C">
              <w:rPr>
                <w:rFonts w:cs="Arial"/>
                <w:b/>
                <w:i/>
                <w:szCs w:val="20"/>
                <w:lang w:eastAsia="fr-FR"/>
              </w:rPr>
              <w:t xml:space="preserve">Exigence </w:t>
            </w:r>
            <w:r>
              <w:rPr>
                <w:rFonts w:cs="Arial"/>
                <w:b/>
                <w:i/>
                <w:szCs w:val="20"/>
                <w:lang w:eastAsia="fr-FR"/>
              </w:rPr>
              <w:t>18</w:t>
            </w:r>
            <w:r w:rsidRPr="00845A1C">
              <w:rPr>
                <w:rFonts w:cs="Arial"/>
                <w:b/>
                <w:i/>
                <w:szCs w:val="20"/>
                <w:lang w:eastAsia="fr-FR"/>
              </w:rPr>
              <w:t> </w:t>
            </w:r>
            <w:r w:rsidRPr="00C74DE7">
              <w:rPr>
                <w:rFonts w:cs="Arial"/>
                <w:i/>
                <w:szCs w:val="20"/>
                <w:lang w:eastAsia="fr-FR"/>
              </w:rPr>
              <w:t>(</w:t>
            </w:r>
            <w:r>
              <w:rPr>
                <w:rFonts w:cs="Arial"/>
                <w:i/>
                <w:szCs w:val="20"/>
                <w:lang w:eastAsia="fr-FR"/>
              </w:rPr>
              <w:t>1,5</w:t>
            </w:r>
            <w:r w:rsidRPr="00C74DE7">
              <w:rPr>
                <w:rFonts w:cs="Arial"/>
                <w:i/>
                <w:szCs w:val="20"/>
                <w:lang w:eastAsia="fr-FR"/>
              </w:rPr>
              <w:t>% de la note finale) :</w:t>
            </w:r>
            <w:r w:rsidRPr="00845A1C">
              <w:rPr>
                <w:rFonts w:cs="Arial"/>
                <w:b/>
                <w:i/>
                <w:szCs w:val="20"/>
                <w:lang w:eastAsia="fr-FR"/>
              </w:rPr>
              <w:t xml:space="preserve"> </w:t>
            </w:r>
          </w:p>
          <w:p w14:paraId="533F051A" w14:textId="77777777" w:rsidR="003B197D" w:rsidRPr="00DE4811" w:rsidRDefault="003B197D" w:rsidP="003B197D">
            <w:pPr>
              <w:spacing w:after="0"/>
              <w:rPr>
                <w:rFonts w:cs="Arial"/>
              </w:rPr>
            </w:pPr>
            <w:r>
              <w:t>L’outil mis à disposition doit être décrit et détailler notamment :</w:t>
            </w:r>
          </w:p>
          <w:p w14:paraId="33B3A93D" w14:textId="77777777" w:rsidR="003B197D" w:rsidRDefault="003B197D" w:rsidP="003B197D">
            <w:pPr>
              <w:pStyle w:val="StyleMP-puces"/>
              <w:spacing w:after="0"/>
              <w:jc w:val="left"/>
            </w:pPr>
            <w:r>
              <w:t>Les fonctionnalités offertes</w:t>
            </w:r>
          </w:p>
          <w:p w14:paraId="0E704721" w14:textId="77777777" w:rsidR="003B197D" w:rsidRDefault="003B197D" w:rsidP="003B197D">
            <w:pPr>
              <w:pStyle w:val="StyleMP-puces"/>
              <w:spacing w:after="0"/>
              <w:jc w:val="left"/>
            </w:pPr>
            <w:r>
              <w:t>Le coût de chaque fonctionnalité</w:t>
            </w:r>
          </w:p>
          <w:p w14:paraId="046578C9" w14:textId="77777777" w:rsidR="003B197D" w:rsidRPr="00845A1C" w:rsidRDefault="003B197D" w:rsidP="003B197D">
            <w:pPr>
              <w:suppressAutoHyphens/>
              <w:spacing w:after="0"/>
              <w:rPr>
                <w:rFonts w:cs="Times New Roman"/>
                <w:szCs w:val="20"/>
                <w:lang w:eastAsia="fr-FR"/>
              </w:rPr>
            </w:pPr>
            <w:r>
              <w:t>Sa capacité à produire de manière récurrente (mensuellement) un état de parc clair et lisible</w:t>
            </w:r>
          </w:p>
          <w:p w14:paraId="43013FC5" w14:textId="43D7688C" w:rsidR="003B197D" w:rsidRPr="00845A1C" w:rsidRDefault="003B197D" w:rsidP="003B197D">
            <w:pPr>
              <w:keepNext/>
              <w:spacing w:before="120"/>
              <w:rPr>
                <w:rFonts w:cs="Arial"/>
                <w:b/>
                <w:szCs w:val="20"/>
                <w:lang w:eastAsia="fr-FR"/>
              </w:rPr>
            </w:pPr>
            <w:r w:rsidRPr="00845A1C">
              <w:rPr>
                <w:rFonts w:cs="Arial"/>
                <w:szCs w:val="20"/>
                <w:lang w:eastAsia="fr-FR"/>
              </w:rPr>
              <w:t>(</w:t>
            </w:r>
            <w:r w:rsidRPr="00532B15">
              <w:rPr>
                <w:rFonts w:cs="Arial"/>
                <w:szCs w:val="20"/>
                <w:lang w:eastAsia="fr-FR"/>
              </w:rPr>
              <w:t>§</w:t>
            </w:r>
            <w:r w:rsidRPr="00845A1C">
              <w:rPr>
                <w:rFonts w:cs="Arial"/>
                <w:szCs w:val="20"/>
                <w:lang w:eastAsia="fr-FR"/>
              </w:rPr>
              <w:t xml:space="preserve"> </w:t>
            </w:r>
            <w:r>
              <w:rPr>
                <w:rFonts w:cs="Arial"/>
                <w:szCs w:val="20"/>
                <w:lang w:eastAsia="fr-FR"/>
              </w:rPr>
              <w:t>2</w:t>
            </w:r>
            <w:r w:rsidRPr="00845A1C">
              <w:rPr>
                <w:rFonts w:cs="Arial"/>
                <w:szCs w:val="20"/>
                <w:lang w:eastAsia="fr-FR"/>
              </w:rPr>
              <w:t>.</w:t>
            </w:r>
            <w:r>
              <w:rPr>
                <w:rFonts w:cs="Arial"/>
                <w:szCs w:val="20"/>
                <w:lang w:eastAsia="fr-FR"/>
              </w:rPr>
              <w:t>4</w:t>
            </w:r>
            <w:r w:rsidRPr="00845A1C">
              <w:rPr>
                <w:rFonts w:cs="Arial"/>
                <w:szCs w:val="20"/>
                <w:lang w:eastAsia="fr-FR"/>
              </w:rPr>
              <w:t>.</w:t>
            </w:r>
            <w:r>
              <w:rPr>
                <w:rFonts w:cs="Arial"/>
                <w:szCs w:val="20"/>
                <w:lang w:eastAsia="fr-FR"/>
              </w:rPr>
              <w:t>5</w:t>
            </w:r>
            <w:r w:rsidRPr="00845A1C">
              <w:rPr>
                <w:rFonts w:cs="Arial"/>
                <w:szCs w:val="20"/>
                <w:lang w:eastAsia="fr-FR"/>
              </w:rPr>
              <w:t xml:space="preserve"> du CCTP)</w:t>
            </w:r>
          </w:p>
        </w:tc>
      </w:tr>
      <w:tr w:rsidR="003B197D" w:rsidRPr="00845A1C" w14:paraId="043F7BDD" w14:textId="77777777" w:rsidTr="00872A07">
        <w:tc>
          <w:tcPr>
            <w:tcW w:w="8756" w:type="dxa"/>
            <w:gridSpan w:val="2"/>
            <w:tcBorders>
              <w:left w:val="double" w:sz="4" w:space="0" w:color="auto"/>
              <w:right w:val="double" w:sz="4" w:space="0" w:color="auto"/>
            </w:tcBorders>
          </w:tcPr>
          <w:p w14:paraId="4EAD83B5" w14:textId="77777777" w:rsidR="003B197D" w:rsidRPr="00845A1C" w:rsidRDefault="003B197D" w:rsidP="00872A07">
            <w:pPr>
              <w:keepNext/>
              <w:spacing w:before="120"/>
              <w:rPr>
                <w:rFonts w:cs="Arial"/>
                <w:i/>
                <w:szCs w:val="20"/>
                <w:lang w:eastAsia="fr-FR"/>
              </w:rPr>
            </w:pPr>
          </w:p>
          <w:p w14:paraId="71A29B61" w14:textId="77777777" w:rsidR="003B197D" w:rsidRPr="00845A1C" w:rsidRDefault="003B197D" w:rsidP="00872A07">
            <w:pPr>
              <w:keepNext/>
              <w:spacing w:before="120"/>
              <w:rPr>
                <w:rFonts w:cs="Arial"/>
                <w:i/>
                <w:szCs w:val="20"/>
                <w:lang w:eastAsia="fr-FR"/>
              </w:rPr>
            </w:pPr>
            <w:r w:rsidRPr="00845A1C">
              <w:rPr>
                <w:rFonts w:cs="Arial"/>
                <w:i/>
                <w:szCs w:val="20"/>
                <w:lang w:eastAsia="fr-FR"/>
              </w:rPr>
              <w:t>A détailler…</w:t>
            </w:r>
          </w:p>
          <w:p w14:paraId="062FD646" w14:textId="07D9F18C" w:rsidR="003B197D" w:rsidRDefault="003B197D" w:rsidP="00872A07">
            <w:pPr>
              <w:keepNext/>
              <w:spacing w:before="120"/>
              <w:rPr>
                <w:rFonts w:cs="Arial"/>
                <w:b/>
                <w:szCs w:val="20"/>
                <w:lang w:eastAsia="fr-FR"/>
              </w:rPr>
            </w:pPr>
          </w:p>
          <w:p w14:paraId="743BDC9F" w14:textId="39D29F2C" w:rsidR="003B197D" w:rsidRDefault="003B197D" w:rsidP="00872A07">
            <w:pPr>
              <w:keepNext/>
              <w:spacing w:before="120"/>
              <w:rPr>
                <w:rFonts w:cs="Arial"/>
                <w:b/>
                <w:szCs w:val="20"/>
                <w:lang w:eastAsia="fr-FR"/>
              </w:rPr>
            </w:pPr>
          </w:p>
          <w:p w14:paraId="60312C6E" w14:textId="598262CF" w:rsidR="003B197D" w:rsidRDefault="003B197D" w:rsidP="00872A07">
            <w:pPr>
              <w:keepNext/>
              <w:spacing w:before="120"/>
              <w:rPr>
                <w:rFonts w:cs="Arial"/>
                <w:b/>
                <w:szCs w:val="20"/>
                <w:lang w:eastAsia="fr-FR"/>
              </w:rPr>
            </w:pPr>
          </w:p>
          <w:p w14:paraId="11C74DB2" w14:textId="77777777" w:rsidR="003B197D" w:rsidRDefault="003B197D" w:rsidP="00872A07">
            <w:pPr>
              <w:keepNext/>
              <w:spacing w:before="120"/>
              <w:rPr>
                <w:rFonts w:cs="Arial"/>
                <w:b/>
                <w:szCs w:val="20"/>
                <w:lang w:eastAsia="fr-FR"/>
              </w:rPr>
            </w:pPr>
          </w:p>
          <w:p w14:paraId="5A431AA1" w14:textId="77777777" w:rsidR="003B197D" w:rsidRDefault="003B197D" w:rsidP="00872A07">
            <w:pPr>
              <w:keepNext/>
              <w:spacing w:before="120"/>
              <w:rPr>
                <w:rFonts w:cs="Arial"/>
                <w:b/>
                <w:szCs w:val="20"/>
                <w:lang w:eastAsia="fr-FR"/>
              </w:rPr>
            </w:pPr>
          </w:p>
          <w:p w14:paraId="378BAB82" w14:textId="77777777" w:rsidR="003B197D" w:rsidRPr="00845A1C" w:rsidRDefault="003B197D" w:rsidP="00872A07">
            <w:pPr>
              <w:keepNext/>
              <w:spacing w:before="120"/>
              <w:rPr>
                <w:rFonts w:cs="Arial"/>
                <w:b/>
                <w:szCs w:val="20"/>
                <w:lang w:eastAsia="fr-FR"/>
              </w:rPr>
            </w:pPr>
          </w:p>
        </w:tc>
      </w:tr>
      <w:tr w:rsidR="003B197D" w:rsidRPr="00845A1C" w14:paraId="4B1B5D05" w14:textId="77777777" w:rsidTr="00872A07">
        <w:tc>
          <w:tcPr>
            <w:tcW w:w="3717" w:type="dxa"/>
            <w:tcBorders>
              <w:left w:val="double" w:sz="4" w:space="0" w:color="auto"/>
            </w:tcBorders>
            <w:vAlign w:val="center"/>
          </w:tcPr>
          <w:p w14:paraId="127F7467" w14:textId="77777777" w:rsidR="003B197D" w:rsidRPr="00845A1C" w:rsidRDefault="003B197D" w:rsidP="00872A07">
            <w:pPr>
              <w:keepNext/>
              <w:spacing w:before="120"/>
              <w:jc w:val="right"/>
              <w:rPr>
                <w:rFonts w:cs="Arial"/>
                <w:b/>
                <w:szCs w:val="20"/>
                <w:lang w:eastAsia="fr-FR"/>
              </w:rPr>
            </w:pPr>
            <w:r w:rsidRPr="00845A1C">
              <w:rPr>
                <w:rFonts w:cs="Arial"/>
                <w:b/>
                <w:szCs w:val="20"/>
                <w:lang w:eastAsia="fr-FR"/>
              </w:rPr>
              <w:t>Document de référence :</w:t>
            </w:r>
          </w:p>
        </w:tc>
        <w:tc>
          <w:tcPr>
            <w:tcW w:w="5039" w:type="dxa"/>
            <w:tcBorders>
              <w:right w:val="double" w:sz="4" w:space="0" w:color="auto"/>
            </w:tcBorders>
          </w:tcPr>
          <w:p w14:paraId="3EA13FDA" w14:textId="77777777" w:rsidR="003B197D" w:rsidRPr="00845A1C" w:rsidRDefault="003B197D" w:rsidP="00872A07">
            <w:pPr>
              <w:keepNext/>
              <w:spacing w:before="120"/>
              <w:rPr>
                <w:rFonts w:cs="Arial"/>
                <w:b/>
                <w:szCs w:val="20"/>
                <w:lang w:eastAsia="fr-FR"/>
              </w:rPr>
            </w:pPr>
          </w:p>
        </w:tc>
      </w:tr>
      <w:tr w:rsidR="003B197D" w:rsidRPr="00845A1C" w14:paraId="7D963E1E" w14:textId="77777777" w:rsidTr="00872A07">
        <w:tc>
          <w:tcPr>
            <w:tcW w:w="3717" w:type="dxa"/>
            <w:tcBorders>
              <w:left w:val="double" w:sz="4" w:space="0" w:color="auto"/>
              <w:bottom w:val="double" w:sz="4" w:space="0" w:color="auto"/>
            </w:tcBorders>
            <w:vAlign w:val="center"/>
          </w:tcPr>
          <w:p w14:paraId="73CC65F3" w14:textId="77777777" w:rsidR="003B197D" w:rsidRPr="00845A1C" w:rsidRDefault="003B197D" w:rsidP="00872A07">
            <w:pPr>
              <w:keepNext/>
              <w:spacing w:before="120"/>
              <w:jc w:val="right"/>
              <w:rPr>
                <w:rFonts w:cs="Arial"/>
                <w:b/>
                <w:szCs w:val="20"/>
                <w:lang w:eastAsia="fr-FR"/>
              </w:rPr>
            </w:pPr>
            <w:r w:rsidRPr="00845A1C">
              <w:rPr>
                <w:rFonts w:cs="Arial"/>
                <w:b/>
                <w:szCs w:val="20"/>
                <w:lang w:eastAsia="fr-FR"/>
              </w:rPr>
              <w:t>Paragraphe / page :</w:t>
            </w:r>
          </w:p>
        </w:tc>
        <w:tc>
          <w:tcPr>
            <w:tcW w:w="5039" w:type="dxa"/>
            <w:tcBorders>
              <w:bottom w:val="double" w:sz="4" w:space="0" w:color="auto"/>
              <w:right w:val="double" w:sz="4" w:space="0" w:color="auto"/>
            </w:tcBorders>
          </w:tcPr>
          <w:p w14:paraId="03701304" w14:textId="77777777" w:rsidR="003B197D" w:rsidRPr="00845A1C" w:rsidRDefault="003B197D" w:rsidP="00872A07">
            <w:pPr>
              <w:keepNext/>
              <w:spacing w:before="120"/>
              <w:rPr>
                <w:rFonts w:cs="Arial"/>
                <w:b/>
                <w:szCs w:val="20"/>
                <w:lang w:eastAsia="fr-FR"/>
              </w:rPr>
            </w:pPr>
          </w:p>
        </w:tc>
      </w:tr>
    </w:tbl>
    <w:p w14:paraId="5F325A8F" w14:textId="77777777" w:rsidR="00845A1C" w:rsidRPr="00845A1C" w:rsidRDefault="00845A1C" w:rsidP="00845A1C">
      <w:pPr>
        <w:spacing w:after="0"/>
        <w:ind w:left="284"/>
        <w:rPr>
          <w:rFonts w:eastAsia="Times New Roman" w:cs="Arial"/>
          <w:sz w:val="22"/>
          <w:szCs w:val="22"/>
          <w:u w:val="single"/>
          <w:lang w:eastAsia="fr-FR"/>
        </w:rPr>
      </w:pPr>
    </w:p>
    <w:p w14:paraId="29C901CF" w14:textId="77777777" w:rsidR="00845A1C" w:rsidRPr="00845A1C" w:rsidRDefault="00845A1C" w:rsidP="00845A1C">
      <w:pPr>
        <w:spacing w:after="0"/>
        <w:ind w:left="284"/>
        <w:rPr>
          <w:rFonts w:eastAsia="Times New Roman" w:cs="Arial"/>
          <w:sz w:val="22"/>
          <w:szCs w:val="22"/>
          <w:lang w:eastAsia="fr-FR"/>
        </w:rPr>
      </w:pPr>
    </w:p>
    <w:tbl>
      <w:tblPr>
        <w:tblStyle w:val="Grilledutableau1"/>
        <w:tblW w:w="0" w:type="auto"/>
        <w:tblInd w:w="284" w:type="dxa"/>
        <w:tblLook w:val="04A0" w:firstRow="1" w:lastRow="0" w:firstColumn="1" w:lastColumn="0" w:noHBand="0" w:noVBand="1"/>
      </w:tblPr>
      <w:tblGrid>
        <w:gridCol w:w="3717"/>
        <w:gridCol w:w="5039"/>
      </w:tblGrid>
      <w:tr w:rsidR="003B197D" w:rsidRPr="00845A1C" w14:paraId="1D958F5E" w14:textId="77777777" w:rsidTr="00872A07">
        <w:tc>
          <w:tcPr>
            <w:tcW w:w="8756" w:type="dxa"/>
            <w:gridSpan w:val="2"/>
            <w:tcBorders>
              <w:top w:val="double" w:sz="4" w:space="0" w:color="auto"/>
              <w:left w:val="double" w:sz="4" w:space="0" w:color="auto"/>
              <w:right w:val="double" w:sz="4" w:space="0" w:color="auto"/>
            </w:tcBorders>
          </w:tcPr>
          <w:p w14:paraId="3710063D" w14:textId="7DA69BB3" w:rsidR="003B197D" w:rsidRPr="00845A1C" w:rsidRDefault="003B197D" w:rsidP="00872A07">
            <w:pPr>
              <w:keepNext/>
              <w:spacing w:before="120"/>
              <w:rPr>
                <w:rFonts w:cs="Arial"/>
                <w:b/>
                <w:i/>
                <w:szCs w:val="20"/>
                <w:lang w:eastAsia="fr-FR"/>
              </w:rPr>
            </w:pPr>
            <w:r w:rsidRPr="00845A1C">
              <w:rPr>
                <w:rFonts w:cs="Arial"/>
                <w:b/>
                <w:i/>
                <w:szCs w:val="20"/>
                <w:lang w:eastAsia="fr-FR"/>
              </w:rPr>
              <w:lastRenderedPageBreak/>
              <w:t xml:space="preserve">Exigence </w:t>
            </w:r>
            <w:r>
              <w:rPr>
                <w:rFonts w:cs="Arial"/>
                <w:b/>
                <w:i/>
                <w:szCs w:val="20"/>
                <w:lang w:eastAsia="fr-FR"/>
              </w:rPr>
              <w:t>19</w:t>
            </w:r>
            <w:r w:rsidRPr="00845A1C">
              <w:rPr>
                <w:rFonts w:cs="Arial"/>
                <w:b/>
                <w:i/>
                <w:szCs w:val="20"/>
                <w:lang w:eastAsia="fr-FR"/>
              </w:rPr>
              <w:t> </w:t>
            </w:r>
            <w:r w:rsidRPr="00C74DE7">
              <w:rPr>
                <w:rFonts w:cs="Arial"/>
                <w:i/>
                <w:szCs w:val="20"/>
                <w:lang w:eastAsia="fr-FR"/>
              </w:rPr>
              <w:t>(</w:t>
            </w:r>
            <w:r>
              <w:rPr>
                <w:rFonts w:cs="Arial"/>
                <w:i/>
                <w:szCs w:val="20"/>
                <w:lang w:eastAsia="fr-FR"/>
              </w:rPr>
              <w:t>1,5</w:t>
            </w:r>
            <w:r w:rsidRPr="00C74DE7">
              <w:rPr>
                <w:rFonts w:cs="Arial"/>
                <w:i/>
                <w:szCs w:val="20"/>
                <w:lang w:eastAsia="fr-FR"/>
              </w:rPr>
              <w:t>% de la note finale) :</w:t>
            </w:r>
            <w:r w:rsidRPr="00845A1C">
              <w:rPr>
                <w:rFonts w:cs="Arial"/>
                <w:b/>
                <w:i/>
                <w:szCs w:val="20"/>
                <w:lang w:eastAsia="fr-FR"/>
              </w:rPr>
              <w:t xml:space="preserve"> </w:t>
            </w:r>
          </w:p>
          <w:p w14:paraId="2FB09CA9" w14:textId="77777777" w:rsidR="003B197D" w:rsidRPr="004A1344" w:rsidRDefault="003B197D" w:rsidP="00D71544">
            <w:pPr>
              <w:pStyle w:val="Normalniv1"/>
            </w:pPr>
            <w:r w:rsidRPr="004A1344">
              <w:t>Doit être précisée la capacité à fournir un état d</w:t>
            </w:r>
            <w:r>
              <w:t>u</w:t>
            </w:r>
            <w:r w:rsidRPr="004A1344">
              <w:t xml:space="preserve"> parc mensuel reprenant les éléments présentés dans l’onglet « </w:t>
            </w:r>
            <w:r w:rsidRPr="004A1344">
              <w:rPr>
                <w:i/>
                <w:color w:val="943634"/>
              </w:rPr>
              <w:t>Parc</w:t>
            </w:r>
            <w:r w:rsidRPr="004A1344">
              <w:t xml:space="preserve"> » du document « </w:t>
            </w:r>
            <w:r w:rsidRPr="004A1344">
              <w:rPr>
                <w:i/>
                <w:color w:val="943634" w:themeColor="accent2" w:themeShade="BF"/>
              </w:rPr>
              <w:t xml:space="preserve">MP25-16_CCTP_Annexe1_ExempleTdBMensuel_V1.0.xlsx </w:t>
            </w:r>
            <w:r w:rsidRPr="004A1344">
              <w:t>»</w:t>
            </w:r>
          </w:p>
          <w:p w14:paraId="2576D471" w14:textId="77777777" w:rsidR="003B197D" w:rsidRPr="004A1344" w:rsidRDefault="003B197D" w:rsidP="003B197D">
            <w:pPr>
              <w:spacing w:after="0"/>
              <w:jc w:val="left"/>
              <w:rPr>
                <w:rFonts w:cs="Arial"/>
                <w:szCs w:val="20"/>
                <w:lang w:eastAsia="fr-FR"/>
              </w:rPr>
            </w:pPr>
            <w:r w:rsidRPr="004A1344">
              <w:rPr>
                <w:rFonts w:cs="Arial"/>
                <w:szCs w:val="20"/>
                <w:lang w:eastAsia="fr-FR"/>
              </w:rPr>
              <w:t>Un exemple d’état de parc est attendu dans l’offre ainsi qu’un engagement de remise (par exemple avant le 15 du mois suivant)</w:t>
            </w:r>
          </w:p>
          <w:p w14:paraId="5BC7DDD1" w14:textId="5AC0ACBF" w:rsidR="003B197D" w:rsidRPr="00845A1C" w:rsidRDefault="003B197D" w:rsidP="003B197D">
            <w:pPr>
              <w:keepNext/>
              <w:spacing w:before="120"/>
              <w:rPr>
                <w:rFonts w:cs="Arial"/>
                <w:b/>
                <w:szCs w:val="20"/>
                <w:lang w:eastAsia="fr-FR"/>
              </w:rPr>
            </w:pPr>
            <w:r w:rsidRPr="004A1344">
              <w:rPr>
                <w:rFonts w:cs="Arial"/>
                <w:szCs w:val="20"/>
                <w:lang w:eastAsia="fr-FR"/>
              </w:rPr>
              <w:t>(§ 2.4.5 du CCTP)</w:t>
            </w:r>
          </w:p>
        </w:tc>
      </w:tr>
      <w:tr w:rsidR="003B197D" w:rsidRPr="00845A1C" w14:paraId="55F1955A" w14:textId="77777777" w:rsidTr="00872A07">
        <w:tc>
          <w:tcPr>
            <w:tcW w:w="8756" w:type="dxa"/>
            <w:gridSpan w:val="2"/>
            <w:tcBorders>
              <w:left w:val="double" w:sz="4" w:space="0" w:color="auto"/>
              <w:right w:val="double" w:sz="4" w:space="0" w:color="auto"/>
            </w:tcBorders>
          </w:tcPr>
          <w:p w14:paraId="0DA9C6F8" w14:textId="77777777" w:rsidR="003B197D" w:rsidRPr="00845A1C" w:rsidRDefault="003B197D" w:rsidP="00872A07">
            <w:pPr>
              <w:keepNext/>
              <w:spacing w:before="120"/>
              <w:rPr>
                <w:rFonts w:cs="Arial"/>
                <w:i/>
                <w:szCs w:val="20"/>
                <w:lang w:eastAsia="fr-FR"/>
              </w:rPr>
            </w:pPr>
          </w:p>
          <w:p w14:paraId="4542C5F3" w14:textId="77777777" w:rsidR="003B197D" w:rsidRPr="00845A1C" w:rsidRDefault="003B197D" w:rsidP="00872A07">
            <w:pPr>
              <w:keepNext/>
              <w:spacing w:before="120"/>
              <w:rPr>
                <w:rFonts w:cs="Arial"/>
                <w:i/>
                <w:szCs w:val="20"/>
                <w:lang w:eastAsia="fr-FR"/>
              </w:rPr>
            </w:pPr>
            <w:r w:rsidRPr="00845A1C">
              <w:rPr>
                <w:rFonts w:cs="Arial"/>
                <w:i/>
                <w:szCs w:val="20"/>
                <w:lang w:eastAsia="fr-FR"/>
              </w:rPr>
              <w:t>A détailler…</w:t>
            </w:r>
          </w:p>
          <w:p w14:paraId="2DB0DB69" w14:textId="77777777" w:rsidR="003B197D" w:rsidRDefault="003B197D" w:rsidP="00872A07">
            <w:pPr>
              <w:keepNext/>
              <w:spacing w:before="120"/>
              <w:rPr>
                <w:rFonts w:cs="Arial"/>
                <w:b/>
                <w:szCs w:val="20"/>
                <w:lang w:eastAsia="fr-FR"/>
              </w:rPr>
            </w:pPr>
          </w:p>
          <w:p w14:paraId="74DE26B4" w14:textId="77777777" w:rsidR="003B197D" w:rsidRDefault="003B197D" w:rsidP="00872A07">
            <w:pPr>
              <w:keepNext/>
              <w:spacing w:before="120"/>
              <w:rPr>
                <w:rFonts w:cs="Arial"/>
                <w:b/>
                <w:szCs w:val="20"/>
                <w:lang w:eastAsia="fr-FR"/>
              </w:rPr>
            </w:pPr>
          </w:p>
          <w:p w14:paraId="097FC63F" w14:textId="0BC4D13A" w:rsidR="003B197D" w:rsidRDefault="003B197D" w:rsidP="00872A07">
            <w:pPr>
              <w:keepNext/>
              <w:spacing w:before="120"/>
              <w:rPr>
                <w:rFonts w:cs="Arial"/>
                <w:b/>
                <w:szCs w:val="20"/>
                <w:lang w:eastAsia="fr-FR"/>
              </w:rPr>
            </w:pPr>
          </w:p>
          <w:p w14:paraId="189B5DD6" w14:textId="1B6BA453" w:rsidR="003B197D" w:rsidRDefault="003B197D" w:rsidP="00872A07">
            <w:pPr>
              <w:keepNext/>
              <w:spacing w:before="120"/>
              <w:rPr>
                <w:rFonts w:cs="Arial"/>
                <w:b/>
                <w:szCs w:val="20"/>
                <w:lang w:eastAsia="fr-FR"/>
              </w:rPr>
            </w:pPr>
          </w:p>
          <w:p w14:paraId="0B8BC5DE" w14:textId="14E2D948" w:rsidR="003B197D" w:rsidRDefault="003B197D" w:rsidP="00872A07">
            <w:pPr>
              <w:keepNext/>
              <w:spacing w:before="120"/>
              <w:rPr>
                <w:rFonts w:cs="Arial"/>
                <w:b/>
                <w:szCs w:val="20"/>
                <w:lang w:eastAsia="fr-FR"/>
              </w:rPr>
            </w:pPr>
          </w:p>
          <w:p w14:paraId="5DB66450" w14:textId="77777777" w:rsidR="003B197D" w:rsidRDefault="003B197D" w:rsidP="00872A07">
            <w:pPr>
              <w:keepNext/>
              <w:spacing w:before="120"/>
              <w:rPr>
                <w:rFonts w:cs="Arial"/>
                <w:b/>
                <w:szCs w:val="20"/>
                <w:lang w:eastAsia="fr-FR"/>
              </w:rPr>
            </w:pPr>
          </w:p>
          <w:p w14:paraId="05E5264C" w14:textId="77777777" w:rsidR="003B197D" w:rsidRDefault="003B197D" w:rsidP="00872A07">
            <w:pPr>
              <w:keepNext/>
              <w:spacing w:before="120"/>
              <w:rPr>
                <w:rFonts w:cs="Arial"/>
                <w:b/>
                <w:szCs w:val="20"/>
                <w:lang w:eastAsia="fr-FR"/>
              </w:rPr>
            </w:pPr>
          </w:p>
          <w:p w14:paraId="42FAE90E" w14:textId="77777777" w:rsidR="003B197D" w:rsidRDefault="003B197D" w:rsidP="00872A07">
            <w:pPr>
              <w:keepNext/>
              <w:spacing w:before="120"/>
              <w:rPr>
                <w:rFonts w:cs="Arial"/>
                <w:b/>
                <w:szCs w:val="20"/>
                <w:lang w:eastAsia="fr-FR"/>
              </w:rPr>
            </w:pPr>
          </w:p>
          <w:p w14:paraId="2ECBA7D0" w14:textId="77777777" w:rsidR="003B197D" w:rsidRPr="00845A1C" w:rsidRDefault="003B197D" w:rsidP="00872A07">
            <w:pPr>
              <w:keepNext/>
              <w:spacing w:before="120"/>
              <w:rPr>
                <w:rFonts w:cs="Arial"/>
                <w:b/>
                <w:szCs w:val="20"/>
                <w:lang w:eastAsia="fr-FR"/>
              </w:rPr>
            </w:pPr>
          </w:p>
        </w:tc>
      </w:tr>
      <w:tr w:rsidR="003B197D" w:rsidRPr="00845A1C" w14:paraId="67FE0C69" w14:textId="77777777" w:rsidTr="00872A07">
        <w:tc>
          <w:tcPr>
            <w:tcW w:w="3717" w:type="dxa"/>
            <w:tcBorders>
              <w:left w:val="double" w:sz="4" w:space="0" w:color="auto"/>
            </w:tcBorders>
            <w:vAlign w:val="center"/>
          </w:tcPr>
          <w:p w14:paraId="2FFB7FC7" w14:textId="77777777" w:rsidR="003B197D" w:rsidRPr="00845A1C" w:rsidRDefault="003B197D" w:rsidP="00872A07">
            <w:pPr>
              <w:keepNext/>
              <w:spacing w:before="120"/>
              <w:jc w:val="right"/>
              <w:rPr>
                <w:rFonts w:cs="Arial"/>
                <w:b/>
                <w:szCs w:val="20"/>
                <w:lang w:eastAsia="fr-FR"/>
              </w:rPr>
            </w:pPr>
            <w:r w:rsidRPr="00845A1C">
              <w:rPr>
                <w:rFonts w:cs="Arial"/>
                <w:b/>
                <w:szCs w:val="20"/>
                <w:lang w:eastAsia="fr-FR"/>
              </w:rPr>
              <w:t>Document de référence :</w:t>
            </w:r>
          </w:p>
        </w:tc>
        <w:tc>
          <w:tcPr>
            <w:tcW w:w="5039" w:type="dxa"/>
            <w:tcBorders>
              <w:right w:val="double" w:sz="4" w:space="0" w:color="auto"/>
            </w:tcBorders>
          </w:tcPr>
          <w:p w14:paraId="5E61C637" w14:textId="77777777" w:rsidR="003B197D" w:rsidRPr="00845A1C" w:rsidRDefault="003B197D" w:rsidP="00872A07">
            <w:pPr>
              <w:keepNext/>
              <w:spacing w:before="120"/>
              <w:rPr>
                <w:rFonts w:cs="Arial"/>
                <w:b/>
                <w:szCs w:val="20"/>
                <w:lang w:eastAsia="fr-FR"/>
              </w:rPr>
            </w:pPr>
          </w:p>
        </w:tc>
      </w:tr>
      <w:tr w:rsidR="003B197D" w:rsidRPr="00845A1C" w14:paraId="1900FA8C" w14:textId="77777777" w:rsidTr="003B197D">
        <w:trPr>
          <w:trHeight w:val="553"/>
        </w:trPr>
        <w:tc>
          <w:tcPr>
            <w:tcW w:w="3717" w:type="dxa"/>
            <w:tcBorders>
              <w:left w:val="double" w:sz="4" w:space="0" w:color="auto"/>
              <w:bottom w:val="double" w:sz="4" w:space="0" w:color="auto"/>
            </w:tcBorders>
            <w:vAlign w:val="center"/>
          </w:tcPr>
          <w:p w14:paraId="182F0F95" w14:textId="77777777" w:rsidR="003B197D" w:rsidRPr="00845A1C" w:rsidRDefault="003B197D" w:rsidP="00872A07">
            <w:pPr>
              <w:keepNext/>
              <w:spacing w:before="120"/>
              <w:jc w:val="right"/>
              <w:rPr>
                <w:rFonts w:cs="Arial"/>
                <w:b/>
                <w:szCs w:val="20"/>
                <w:lang w:eastAsia="fr-FR"/>
              </w:rPr>
            </w:pPr>
            <w:r w:rsidRPr="00845A1C">
              <w:rPr>
                <w:rFonts w:cs="Arial"/>
                <w:b/>
                <w:szCs w:val="20"/>
                <w:lang w:eastAsia="fr-FR"/>
              </w:rPr>
              <w:t>Paragraphe / page :</w:t>
            </w:r>
          </w:p>
        </w:tc>
        <w:tc>
          <w:tcPr>
            <w:tcW w:w="5039" w:type="dxa"/>
            <w:tcBorders>
              <w:bottom w:val="double" w:sz="4" w:space="0" w:color="auto"/>
              <w:right w:val="double" w:sz="4" w:space="0" w:color="auto"/>
            </w:tcBorders>
          </w:tcPr>
          <w:p w14:paraId="60758F22" w14:textId="77777777" w:rsidR="003B197D" w:rsidRPr="00845A1C" w:rsidRDefault="003B197D" w:rsidP="00872A07">
            <w:pPr>
              <w:keepNext/>
              <w:spacing w:before="120"/>
              <w:rPr>
                <w:rFonts w:cs="Arial"/>
                <w:b/>
                <w:szCs w:val="20"/>
                <w:lang w:eastAsia="fr-FR"/>
              </w:rPr>
            </w:pPr>
          </w:p>
        </w:tc>
      </w:tr>
    </w:tbl>
    <w:p w14:paraId="7F8C0D4C" w14:textId="3AE72787" w:rsidR="00962079" w:rsidRDefault="00962079" w:rsidP="00845A1C">
      <w:pPr>
        <w:spacing w:after="0"/>
        <w:ind w:left="284"/>
        <w:rPr>
          <w:rFonts w:eastAsia="Times New Roman" w:cs="Arial"/>
          <w:szCs w:val="20"/>
          <w:lang w:eastAsia="fr-FR"/>
        </w:rPr>
      </w:pPr>
    </w:p>
    <w:p w14:paraId="50E436E4" w14:textId="5E1AA24A" w:rsidR="00962079" w:rsidRDefault="00962079" w:rsidP="00845A1C">
      <w:pPr>
        <w:spacing w:after="0"/>
        <w:ind w:left="284"/>
        <w:rPr>
          <w:rFonts w:eastAsia="Times New Roman" w:cs="Arial"/>
          <w:szCs w:val="20"/>
          <w:lang w:eastAsia="fr-FR"/>
        </w:rPr>
      </w:pPr>
    </w:p>
    <w:tbl>
      <w:tblPr>
        <w:tblStyle w:val="Grilledutableau1"/>
        <w:tblW w:w="0" w:type="auto"/>
        <w:tblInd w:w="284" w:type="dxa"/>
        <w:tblLook w:val="04A0" w:firstRow="1" w:lastRow="0" w:firstColumn="1" w:lastColumn="0" w:noHBand="0" w:noVBand="1"/>
      </w:tblPr>
      <w:tblGrid>
        <w:gridCol w:w="3717"/>
        <w:gridCol w:w="5039"/>
      </w:tblGrid>
      <w:tr w:rsidR="003B197D" w:rsidRPr="00845A1C" w14:paraId="2783FC0B" w14:textId="77777777" w:rsidTr="00872A07">
        <w:tc>
          <w:tcPr>
            <w:tcW w:w="8756" w:type="dxa"/>
            <w:gridSpan w:val="2"/>
            <w:tcBorders>
              <w:top w:val="double" w:sz="4" w:space="0" w:color="auto"/>
              <w:left w:val="double" w:sz="4" w:space="0" w:color="auto"/>
              <w:right w:val="double" w:sz="4" w:space="0" w:color="auto"/>
            </w:tcBorders>
          </w:tcPr>
          <w:p w14:paraId="783CB3C5" w14:textId="637B49A3" w:rsidR="003B197D" w:rsidRPr="00845A1C" w:rsidRDefault="003B197D" w:rsidP="00872A07">
            <w:pPr>
              <w:keepNext/>
              <w:spacing w:before="120"/>
              <w:rPr>
                <w:rFonts w:cs="Arial"/>
                <w:b/>
                <w:i/>
                <w:szCs w:val="20"/>
                <w:lang w:eastAsia="fr-FR"/>
              </w:rPr>
            </w:pPr>
            <w:r w:rsidRPr="00845A1C">
              <w:rPr>
                <w:rFonts w:cs="Arial"/>
                <w:b/>
                <w:i/>
                <w:szCs w:val="20"/>
                <w:lang w:eastAsia="fr-FR"/>
              </w:rPr>
              <w:t xml:space="preserve">Exigence </w:t>
            </w:r>
            <w:r>
              <w:rPr>
                <w:rFonts w:cs="Arial"/>
                <w:b/>
                <w:i/>
                <w:szCs w:val="20"/>
                <w:lang w:eastAsia="fr-FR"/>
              </w:rPr>
              <w:t>22</w:t>
            </w:r>
            <w:r w:rsidRPr="00845A1C">
              <w:rPr>
                <w:rFonts w:cs="Arial"/>
                <w:b/>
                <w:i/>
                <w:szCs w:val="20"/>
                <w:lang w:eastAsia="fr-FR"/>
              </w:rPr>
              <w:t> </w:t>
            </w:r>
            <w:r w:rsidRPr="00C74DE7">
              <w:rPr>
                <w:rFonts w:cs="Arial"/>
                <w:i/>
                <w:szCs w:val="20"/>
                <w:lang w:eastAsia="fr-FR"/>
              </w:rPr>
              <w:t>(</w:t>
            </w:r>
            <w:r>
              <w:rPr>
                <w:rFonts w:cs="Arial"/>
                <w:i/>
                <w:szCs w:val="20"/>
                <w:lang w:eastAsia="fr-FR"/>
              </w:rPr>
              <w:t>1,5</w:t>
            </w:r>
            <w:r w:rsidRPr="00C74DE7">
              <w:rPr>
                <w:rFonts w:cs="Arial"/>
                <w:i/>
                <w:szCs w:val="20"/>
                <w:lang w:eastAsia="fr-FR"/>
              </w:rPr>
              <w:t>% de la note finale) :</w:t>
            </w:r>
            <w:r w:rsidRPr="00845A1C">
              <w:rPr>
                <w:rFonts w:cs="Arial"/>
                <w:b/>
                <w:i/>
                <w:szCs w:val="20"/>
                <w:lang w:eastAsia="fr-FR"/>
              </w:rPr>
              <w:t xml:space="preserve"> </w:t>
            </w:r>
          </w:p>
          <w:p w14:paraId="68A19655" w14:textId="77777777" w:rsidR="003B197D" w:rsidRDefault="003B197D" w:rsidP="003B197D">
            <w:pPr>
              <w:spacing w:after="0"/>
              <w:jc w:val="left"/>
            </w:pPr>
            <w:r w:rsidRPr="007C6743">
              <w:t xml:space="preserve">Un format type de fichier est attendu, ainsi qu’un engagement de remise (par exemple avant le 15 du mois suivant), en exemple reprenant à minima les informations présentées dans l’onglet </w:t>
            </w:r>
            <w:r>
              <w:t xml:space="preserve">« </w:t>
            </w:r>
            <w:r>
              <w:rPr>
                <w:i/>
                <w:color w:val="943634"/>
              </w:rPr>
              <w:t xml:space="preserve">Données </w:t>
            </w:r>
            <w:r>
              <w:t xml:space="preserve">» du document </w:t>
            </w:r>
            <w:r w:rsidRPr="00D42ED4">
              <w:t>«</w:t>
            </w:r>
            <w:r>
              <w:t xml:space="preserve"> </w:t>
            </w:r>
            <w:r w:rsidRPr="00F95B50">
              <w:rPr>
                <w:i/>
                <w:color w:val="943634" w:themeColor="accent2" w:themeShade="BF"/>
              </w:rPr>
              <w:t>MP25-16_CCTP_Annexe1_ExempleTdBMensuel_V1.0.xlsx</w:t>
            </w:r>
            <w:r>
              <w:t xml:space="preserve"> »</w:t>
            </w:r>
            <w:r w:rsidRPr="007C6743">
              <w:t xml:space="preserve"> permettant de suivre les usages par numéros et par origine</w:t>
            </w:r>
          </w:p>
          <w:p w14:paraId="436C2994" w14:textId="1A112009" w:rsidR="003B197D" w:rsidRPr="00845A1C" w:rsidRDefault="003B197D" w:rsidP="003B197D">
            <w:pPr>
              <w:keepNext/>
              <w:spacing w:before="120"/>
              <w:rPr>
                <w:rFonts w:cs="Arial"/>
                <w:b/>
                <w:szCs w:val="20"/>
                <w:lang w:eastAsia="fr-FR"/>
              </w:rPr>
            </w:pPr>
            <w:r w:rsidRPr="004A1344">
              <w:rPr>
                <w:rFonts w:cs="Arial"/>
                <w:szCs w:val="20"/>
                <w:lang w:eastAsia="fr-FR"/>
              </w:rPr>
              <w:t>(§ 2.4.5 du CCTP)</w:t>
            </w:r>
          </w:p>
        </w:tc>
      </w:tr>
      <w:tr w:rsidR="003B197D" w:rsidRPr="00845A1C" w14:paraId="4ACC6E4B" w14:textId="77777777" w:rsidTr="00872A07">
        <w:tc>
          <w:tcPr>
            <w:tcW w:w="8756" w:type="dxa"/>
            <w:gridSpan w:val="2"/>
            <w:tcBorders>
              <w:left w:val="double" w:sz="4" w:space="0" w:color="auto"/>
              <w:right w:val="double" w:sz="4" w:space="0" w:color="auto"/>
            </w:tcBorders>
          </w:tcPr>
          <w:p w14:paraId="0D68ED58" w14:textId="77777777" w:rsidR="003B197D" w:rsidRPr="00845A1C" w:rsidRDefault="003B197D" w:rsidP="00872A07">
            <w:pPr>
              <w:keepNext/>
              <w:spacing w:before="120"/>
              <w:rPr>
                <w:rFonts w:cs="Arial"/>
                <w:i/>
                <w:szCs w:val="20"/>
                <w:lang w:eastAsia="fr-FR"/>
              </w:rPr>
            </w:pPr>
          </w:p>
          <w:p w14:paraId="0D65F70E" w14:textId="77777777" w:rsidR="003B197D" w:rsidRPr="00845A1C" w:rsidRDefault="003B197D" w:rsidP="00872A07">
            <w:pPr>
              <w:keepNext/>
              <w:spacing w:before="120"/>
              <w:rPr>
                <w:rFonts w:cs="Arial"/>
                <w:i/>
                <w:szCs w:val="20"/>
                <w:lang w:eastAsia="fr-FR"/>
              </w:rPr>
            </w:pPr>
            <w:r w:rsidRPr="00845A1C">
              <w:rPr>
                <w:rFonts w:cs="Arial"/>
                <w:i/>
                <w:szCs w:val="20"/>
                <w:lang w:eastAsia="fr-FR"/>
              </w:rPr>
              <w:t>A détailler…</w:t>
            </w:r>
          </w:p>
          <w:p w14:paraId="1BC37C66" w14:textId="77777777" w:rsidR="003B197D" w:rsidRDefault="003B197D" w:rsidP="00872A07">
            <w:pPr>
              <w:keepNext/>
              <w:spacing w:before="120"/>
              <w:rPr>
                <w:rFonts w:cs="Arial"/>
                <w:b/>
                <w:szCs w:val="20"/>
                <w:lang w:eastAsia="fr-FR"/>
              </w:rPr>
            </w:pPr>
          </w:p>
          <w:p w14:paraId="35882441" w14:textId="0C329497" w:rsidR="003B197D" w:rsidRDefault="003B197D" w:rsidP="00872A07">
            <w:pPr>
              <w:keepNext/>
              <w:spacing w:before="120"/>
              <w:rPr>
                <w:rFonts w:cs="Arial"/>
                <w:b/>
                <w:szCs w:val="20"/>
                <w:lang w:eastAsia="fr-FR"/>
              </w:rPr>
            </w:pPr>
          </w:p>
          <w:p w14:paraId="7EC4A643" w14:textId="77777777" w:rsidR="003B197D" w:rsidRDefault="003B197D" w:rsidP="00872A07">
            <w:pPr>
              <w:keepNext/>
              <w:spacing w:before="120"/>
              <w:rPr>
                <w:rFonts w:cs="Arial"/>
                <w:b/>
                <w:szCs w:val="20"/>
                <w:lang w:eastAsia="fr-FR"/>
              </w:rPr>
            </w:pPr>
          </w:p>
          <w:p w14:paraId="0C46D840" w14:textId="77777777" w:rsidR="003B197D" w:rsidRDefault="003B197D" w:rsidP="00872A07">
            <w:pPr>
              <w:keepNext/>
              <w:spacing w:before="120"/>
              <w:rPr>
                <w:rFonts w:cs="Arial"/>
                <w:b/>
                <w:szCs w:val="20"/>
                <w:lang w:eastAsia="fr-FR"/>
              </w:rPr>
            </w:pPr>
          </w:p>
          <w:p w14:paraId="42E3AB3A" w14:textId="77777777" w:rsidR="003B197D" w:rsidRDefault="003B197D" w:rsidP="00872A07">
            <w:pPr>
              <w:keepNext/>
              <w:spacing w:before="120"/>
              <w:rPr>
                <w:rFonts w:cs="Arial"/>
                <w:b/>
                <w:szCs w:val="20"/>
                <w:lang w:eastAsia="fr-FR"/>
              </w:rPr>
            </w:pPr>
          </w:p>
          <w:p w14:paraId="332CB334" w14:textId="77777777" w:rsidR="003B197D" w:rsidRDefault="003B197D" w:rsidP="00872A07">
            <w:pPr>
              <w:keepNext/>
              <w:spacing w:before="120"/>
              <w:rPr>
                <w:rFonts w:cs="Arial"/>
                <w:b/>
                <w:szCs w:val="20"/>
                <w:lang w:eastAsia="fr-FR"/>
              </w:rPr>
            </w:pPr>
          </w:p>
          <w:p w14:paraId="54E39147" w14:textId="77777777" w:rsidR="003B197D" w:rsidRDefault="003B197D" w:rsidP="00872A07">
            <w:pPr>
              <w:keepNext/>
              <w:spacing w:before="120"/>
              <w:rPr>
                <w:rFonts w:cs="Arial"/>
                <w:b/>
                <w:szCs w:val="20"/>
                <w:lang w:eastAsia="fr-FR"/>
              </w:rPr>
            </w:pPr>
          </w:p>
          <w:p w14:paraId="39494442" w14:textId="77777777" w:rsidR="003B197D" w:rsidRPr="00845A1C" w:rsidRDefault="003B197D" w:rsidP="00872A07">
            <w:pPr>
              <w:keepNext/>
              <w:spacing w:before="120"/>
              <w:rPr>
                <w:rFonts w:cs="Arial"/>
                <w:b/>
                <w:szCs w:val="20"/>
                <w:lang w:eastAsia="fr-FR"/>
              </w:rPr>
            </w:pPr>
          </w:p>
        </w:tc>
      </w:tr>
      <w:tr w:rsidR="003B197D" w:rsidRPr="00845A1C" w14:paraId="05570328" w14:textId="77777777" w:rsidTr="00872A07">
        <w:tc>
          <w:tcPr>
            <w:tcW w:w="3717" w:type="dxa"/>
            <w:tcBorders>
              <w:left w:val="double" w:sz="4" w:space="0" w:color="auto"/>
            </w:tcBorders>
            <w:vAlign w:val="center"/>
          </w:tcPr>
          <w:p w14:paraId="1FB016AE" w14:textId="77777777" w:rsidR="003B197D" w:rsidRPr="00845A1C" w:rsidRDefault="003B197D" w:rsidP="00872A07">
            <w:pPr>
              <w:keepNext/>
              <w:spacing w:before="120"/>
              <w:jc w:val="right"/>
              <w:rPr>
                <w:rFonts w:cs="Arial"/>
                <w:b/>
                <w:szCs w:val="20"/>
                <w:lang w:eastAsia="fr-FR"/>
              </w:rPr>
            </w:pPr>
            <w:r w:rsidRPr="00845A1C">
              <w:rPr>
                <w:rFonts w:cs="Arial"/>
                <w:b/>
                <w:szCs w:val="20"/>
                <w:lang w:eastAsia="fr-FR"/>
              </w:rPr>
              <w:t>Document de référence :</w:t>
            </w:r>
          </w:p>
        </w:tc>
        <w:tc>
          <w:tcPr>
            <w:tcW w:w="5039" w:type="dxa"/>
            <w:tcBorders>
              <w:right w:val="double" w:sz="4" w:space="0" w:color="auto"/>
            </w:tcBorders>
          </w:tcPr>
          <w:p w14:paraId="4162C61C" w14:textId="77777777" w:rsidR="003B197D" w:rsidRPr="00845A1C" w:rsidRDefault="003B197D" w:rsidP="00872A07">
            <w:pPr>
              <w:keepNext/>
              <w:spacing w:before="120"/>
              <w:rPr>
                <w:rFonts w:cs="Arial"/>
                <w:b/>
                <w:szCs w:val="20"/>
                <w:lang w:eastAsia="fr-FR"/>
              </w:rPr>
            </w:pPr>
          </w:p>
        </w:tc>
      </w:tr>
      <w:tr w:rsidR="003B197D" w:rsidRPr="00845A1C" w14:paraId="2B09AE79" w14:textId="77777777" w:rsidTr="00872A07">
        <w:tc>
          <w:tcPr>
            <w:tcW w:w="3717" w:type="dxa"/>
            <w:tcBorders>
              <w:left w:val="double" w:sz="4" w:space="0" w:color="auto"/>
              <w:bottom w:val="double" w:sz="4" w:space="0" w:color="auto"/>
            </w:tcBorders>
            <w:vAlign w:val="center"/>
          </w:tcPr>
          <w:p w14:paraId="7620C6FB" w14:textId="77777777" w:rsidR="003B197D" w:rsidRPr="00845A1C" w:rsidRDefault="003B197D" w:rsidP="00872A07">
            <w:pPr>
              <w:keepNext/>
              <w:spacing w:before="120"/>
              <w:jc w:val="right"/>
              <w:rPr>
                <w:rFonts w:cs="Arial"/>
                <w:b/>
                <w:szCs w:val="20"/>
                <w:lang w:eastAsia="fr-FR"/>
              </w:rPr>
            </w:pPr>
            <w:r w:rsidRPr="00845A1C">
              <w:rPr>
                <w:rFonts w:cs="Arial"/>
                <w:b/>
                <w:szCs w:val="20"/>
                <w:lang w:eastAsia="fr-FR"/>
              </w:rPr>
              <w:t>Paragraphe / page :</w:t>
            </w:r>
          </w:p>
        </w:tc>
        <w:tc>
          <w:tcPr>
            <w:tcW w:w="5039" w:type="dxa"/>
            <w:tcBorders>
              <w:bottom w:val="double" w:sz="4" w:space="0" w:color="auto"/>
              <w:right w:val="double" w:sz="4" w:space="0" w:color="auto"/>
            </w:tcBorders>
          </w:tcPr>
          <w:p w14:paraId="627E86E3" w14:textId="77777777" w:rsidR="003B197D" w:rsidRPr="00845A1C" w:rsidRDefault="003B197D" w:rsidP="00872A07">
            <w:pPr>
              <w:keepNext/>
              <w:spacing w:before="120"/>
              <w:rPr>
                <w:rFonts w:cs="Arial"/>
                <w:b/>
                <w:szCs w:val="20"/>
                <w:lang w:eastAsia="fr-FR"/>
              </w:rPr>
            </w:pPr>
          </w:p>
        </w:tc>
      </w:tr>
    </w:tbl>
    <w:p w14:paraId="3ED0EC71" w14:textId="700B72AE" w:rsidR="00962079" w:rsidRDefault="00962079" w:rsidP="00845A1C">
      <w:pPr>
        <w:spacing w:after="0"/>
        <w:ind w:left="284"/>
        <w:rPr>
          <w:rFonts w:eastAsia="Times New Roman" w:cs="Arial"/>
          <w:szCs w:val="20"/>
          <w:lang w:eastAsia="fr-FR"/>
        </w:rPr>
      </w:pPr>
    </w:p>
    <w:tbl>
      <w:tblPr>
        <w:tblStyle w:val="Grilledutableau1"/>
        <w:tblW w:w="0" w:type="auto"/>
        <w:tblInd w:w="284" w:type="dxa"/>
        <w:tblLook w:val="04A0" w:firstRow="1" w:lastRow="0" w:firstColumn="1" w:lastColumn="0" w:noHBand="0" w:noVBand="1"/>
      </w:tblPr>
      <w:tblGrid>
        <w:gridCol w:w="3717"/>
        <w:gridCol w:w="5039"/>
      </w:tblGrid>
      <w:tr w:rsidR="003B197D" w:rsidRPr="00845A1C" w14:paraId="47E45840" w14:textId="77777777" w:rsidTr="00872A07">
        <w:tc>
          <w:tcPr>
            <w:tcW w:w="8756" w:type="dxa"/>
            <w:gridSpan w:val="2"/>
            <w:tcBorders>
              <w:top w:val="double" w:sz="4" w:space="0" w:color="auto"/>
              <w:left w:val="double" w:sz="4" w:space="0" w:color="auto"/>
              <w:right w:val="double" w:sz="4" w:space="0" w:color="auto"/>
            </w:tcBorders>
          </w:tcPr>
          <w:p w14:paraId="28922421" w14:textId="1B2E555A" w:rsidR="003B197D" w:rsidRPr="00845A1C" w:rsidRDefault="003B197D" w:rsidP="00872A07">
            <w:pPr>
              <w:keepNext/>
              <w:spacing w:before="120"/>
              <w:rPr>
                <w:rFonts w:cs="Arial"/>
                <w:b/>
                <w:i/>
                <w:szCs w:val="20"/>
                <w:lang w:eastAsia="fr-FR"/>
              </w:rPr>
            </w:pPr>
            <w:r w:rsidRPr="00845A1C">
              <w:rPr>
                <w:rFonts w:cs="Arial"/>
                <w:b/>
                <w:i/>
                <w:szCs w:val="20"/>
                <w:lang w:eastAsia="fr-FR"/>
              </w:rPr>
              <w:lastRenderedPageBreak/>
              <w:t xml:space="preserve">Exigence </w:t>
            </w:r>
            <w:r>
              <w:rPr>
                <w:rFonts w:cs="Arial"/>
                <w:b/>
                <w:i/>
                <w:szCs w:val="20"/>
                <w:lang w:eastAsia="fr-FR"/>
              </w:rPr>
              <w:t>23</w:t>
            </w:r>
            <w:r w:rsidRPr="00845A1C">
              <w:rPr>
                <w:rFonts w:cs="Arial"/>
                <w:b/>
                <w:i/>
                <w:szCs w:val="20"/>
                <w:lang w:eastAsia="fr-FR"/>
              </w:rPr>
              <w:t> </w:t>
            </w:r>
            <w:r w:rsidRPr="00C74DE7">
              <w:rPr>
                <w:rFonts w:cs="Arial"/>
                <w:i/>
                <w:szCs w:val="20"/>
                <w:lang w:eastAsia="fr-FR"/>
              </w:rPr>
              <w:t>(</w:t>
            </w:r>
            <w:r>
              <w:rPr>
                <w:rFonts w:cs="Arial"/>
                <w:i/>
                <w:szCs w:val="20"/>
                <w:lang w:eastAsia="fr-FR"/>
              </w:rPr>
              <w:t>1,5</w:t>
            </w:r>
            <w:r w:rsidRPr="00C74DE7">
              <w:rPr>
                <w:rFonts w:cs="Arial"/>
                <w:i/>
                <w:szCs w:val="20"/>
                <w:lang w:eastAsia="fr-FR"/>
              </w:rPr>
              <w:t>% de la note finale) :</w:t>
            </w:r>
            <w:r w:rsidRPr="00845A1C">
              <w:rPr>
                <w:rFonts w:cs="Arial"/>
                <w:b/>
                <w:i/>
                <w:szCs w:val="20"/>
                <w:lang w:eastAsia="fr-FR"/>
              </w:rPr>
              <w:t xml:space="preserve"> </w:t>
            </w:r>
          </w:p>
          <w:p w14:paraId="6D573E7D" w14:textId="77777777" w:rsidR="003B197D" w:rsidRDefault="003B197D" w:rsidP="003B197D">
            <w:pPr>
              <w:spacing w:after="0"/>
              <w:jc w:val="left"/>
            </w:pPr>
            <w:r w:rsidRPr="007C6743">
              <w:t>Doit être précisée la capacité à fournir les tickets d’appels pour un retraitement interne des tickets par l’ASP pour la production de statistiques complémentaires (</w:t>
            </w:r>
            <w:r w:rsidRPr="007C6743">
              <w:rPr>
                <w:b/>
              </w:rPr>
              <w:t xml:space="preserve">un format type de fichier est attendu en exemple </w:t>
            </w:r>
            <w:r w:rsidRPr="007C6743">
              <w:t>au format csv a minima (xls ou xlsx de préférence)</w:t>
            </w:r>
          </w:p>
          <w:p w14:paraId="2E8F3B58" w14:textId="470541B0" w:rsidR="003B197D" w:rsidRPr="00845A1C" w:rsidRDefault="003B197D" w:rsidP="003B197D">
            <w:pPr>
              <w:keepNext/>
              <w:spacing w:before="120"/>
              <w:rPr>
                <w:rFonts w:cs="Arial"/>
                <w:b/>
                <w:szCs w:val="20"/>
                <w:lang w:eastAsia="fr-FR"/>
              </w:rPr>
            </w:pPr>
            <w:r w:rsidRPr="004A1344">
              <w:rPr>
                <w:rFonts w:cs="Arial"/>
                <w:szCs w:val="20"/>
                <w:lang w:eastAsia="fr-FR"/>
              </w:rPr>
              <w:t>(§ 2.4.5 du CCTP)</w:t>
            </w:r>
          </w:p>
        </w:tc>
      </w:tr>
      <w:tr w:rsidR="003B197D" w:rsidRPr="00845A1C" w14:paraId="25EB589A" w14:textId="77777777" w:rsidTr="00872A07">
        <w:tc>
          <w:tcPr>
            <w:tcW w:w="8756" w:type="dxa"/>
            <w:gridSpan w:val="2"/>
            <w:tcBorders>
              <w:left w:val="double" w:sz="4" w:space="0" w:color="auto"/>
              <w:right w:val="double" w:sz="4" w:space="0" w:color="auto"/>
            </w:tcBorders>
          </w:tcPr>
          <w:p w14:paraId="1E1A7711" w14:textId="77777777" w:rsidR="003B197D" w:rsidRPr="00845A1C" w:rsidRDefault="003B197D" w:rsidP="00872A07">
            <w:pPr>
              <w:keepNext/>
              <w:spacing w:before="120"/>
              <w:rPr>
                <w:rFonts w:cs="Arial"/>
                <w:i/>
                <w:szCs w:val="20"/>
                <w:lang w:eastAsia="fr-FR"/>
              </w:rPr>
            </w:pPr>
          </w:p>
          <w:p w14:paraId="785680DE" w14:textId="77777777" w:rsidR="003B197D" w:rsidRPr="00845A1C" w:rsidRDefault="003B197D" w:rsidP="00872A07">
            <w:pPr>
              <w:keepNext/>
              <w:spacing w:before="120"/>
              <w:rPr>
                <w:rFonts w:cs="Arial"/>
                <w:i/>
                <w:szCs w:val="20"/>
                <w:lang w:eastAsia="fr-FR"/>
              </w:rPr>
            </w:pPr>
            <w:r w:rsidRPr="00845A1C">
              <w:rPr>
                <w:rFonts w:cs="Arial"/>
                <w:i/>
                <w:szCs w:val="20"/>
                <w:lang w:eastAsia="fr-FR"/>
              </w:rPr>
              <w:t>A détailler…</w:t>
            </w:r>
          </w:p>
          <w:p w14:paraId="299ABF9C" w14:textId="77777777" w:rsidR="003B197D" w:rsidRDefault="003B197D" w:rsidP="00872A07">
            <w:pPr>
              <w:keepNext/>
              <w:spacing w:before="120"/>
              <w:rPr>
                <w:rFonts w:cs="Arial"/>
                <w:b/>
                <w:szCs w:val="20"/>
                <w:lang w:eastAsia="fr-FR"/>
              </w:rPr>
            </w:pPr>
          </w:p>
          <w:p w14:paraId="0F13DF8F" w14:textId="77777777" w:rsidR="003B197D" w:rsidRDefault="003B197D" w:rsidP="00872A07">
            <w:pPr>
              <w:keepNext/>
              <w:spacing w:before="120"/>
              <w:rPr>
                <w:rFonts w:cs="Arial"/>
                <w:b/>
                <w:szCs w:val="20"/>
                <w:lang w:eastAsia="fr-FR"/>
              </w:rPr>
            </w:pPr>
          </w:p>
          <w:p w14:paraId="0874270D" w14:textId="77777777" w:rsidR="003B197D" w:rsidRDefault="003B197D" w:rsidP="00872A07">
            <w:pPr>
              <w:keepNext/>
              <w:spacing w:before="120"/>
              <w:rPr>
                <w:rFonts w:cs="Arial"/>
                <w:b/>
                <w:szCs w:val="20"/>
                <w:lang w:eastAsia="fr-FR"/>
              </w:rPr>
            </w:pPr>
          </w:p>
          <w:p w14:paraId="6B0AD6BE" w14:textId="77777777" w:rsidR="003B197D" w:rsidRDefault="003B197D" w:rsidP="00872A07">
            <w:pPr>
              <w:keepNext/>
              <w:spacing w:before="120"/>
              <w:rPr>
                <w:rFonts w:cs="Arial"/>
                <w:b/>
                <w:szCs w:val="20"/>
                <w:lang w:eastAsia="fr-FR"/>
              </w:rPr>
            </w:pPr>
          </w:p>
          <w:p w14:paraId="19DD19A2" w14:textId="77777777" w:rsidR="003B197D" w:rsidRDefault="003B197D" w:rsidP="00872A07">
            <w:pPr>
              <w:keepNext/>
              <w:spacing w:before="120"/>
              <w:rPr>
                <w:rFonts w:cs="Arial"/>
                <w:b/>
                <w:szCs w:val="20"/>
                <w:lang w:eastAsia="fr-FR"/>
              </w:rPr>
            </w:pPr>
          </w:p>
          <w:p w14:paraId="522D10D3" w14:textId="77777777" w:rsidR="003B197D" w:rsidRPr="00845A1C" w:rsidRDefault="003B197D" w:rsidP="00872A07">
            <w:pPr>
              <w:keepNext/>
              <w:spacing w:before="120"/>
              <w:rPr>
                <w:rFonts w:cs="Arial"/>
                <w:b/>
                <w:szCs w:val="20"/>
                <w:lang w:eastAsia="fr-FR"/>
              </w:rPr>
            </w:pPr>
          </w:p>
        </w:tc>
      </w:tr>
      <w:tr w:rsidR="003B197D" w:rsidRPr="00845A1C" w14:paraId="515971A8" w14:textId="77777777" w:rsidTr="00872A07">
        <w:tc>
          <w:tcPr>
            <w:tcW w:w="3717" w:type="dxa"/>
            <w:tcBorders>
              <w:left w:val="double" w:sz="4" w:space="0" w:color="auto"/>
            </w:tcBorders>
            <w:vAlign w:val="center"/>
          </w:tcPr>
          <w:p w14:paraId="50B2DFA4" w14:textId="77777777" w:rsidR="003B197D" w:rsidRPr="00845A1C" w:rsidRDefault="003B197D" w:rsidP="00872A07">
            <w:pPr>
              <w:keepNext/>
              <w:spacing w:before="120"/>
              <w:jc w:val="right"/>
              <w:rPr>
                <w:rFonts w:cs="Arial"/>
                <w:b/>
                <w:szCs w:val="20"/>
                <w:lang w:eastAsia="fr-FR"/>
              </w:rPr>
            </w:pPr>
            <w:r w:rsidRPr="00845A1C">
              <w:rPr>
                <w:rFonts w:cs="Arial"/>
                <w:b/>
                <w:szCs w:val="20"/>
                <w:lang w:eastAsia="fr-FR"/>
              </w:rPr>
              <w:t>Document de référence :</w:t>
            </w:r>
          </w:p>
        </w:tc>
        <w:tc>
          <w:tcPr>
            <w:tcW w:w="5039" w:type="dxa"/>
            <w:tcBorders>
              <w:right w:val="double" w:sz="4" w:space="0" w:color="auto"/>
            </w:tcBorders>
          </w:tcPr>
          <w:p w14:paraId="793A6C4B" w14:textId="77777777" w:rsidR="003B197D" w:rsidRPr="00845A1C" w:rsidRDefault="003B197D" w:rsidP="00872A07">
            <w:pPr>
              <w:keepNext/>
              <w:spacing w:before="120"/>
              <w:rPr>
                <w:rFonts w:cs="Arial"/>
                <w:b/>
                <w:szCs w:val="20"/>
                <w:lang w:eastAsia="fr-FR"/>
              </w:rPr>
            </w:pPr>
          </w:p>
        </w:tc>
      </w:tr>
      <w:tr w:rsidR="003B197D" w:rsidRPr="00845A1C" w14:paraId="68DD47CC" w14:textId="77777777" w:rsidTr="003B197D">
        <w:trPr>
          <w:trHeight w:val="588"/>
        </w:trPr>
        <w:tc>
          <w:tcPr>
            <w:tcW w:w="3717" w:type="dxa"/>
            <w:tcBorders>
              <w:left w:val="double" w:sz="4" w:space="0" w:color="auto"/>
              <w:bottom w:val="double" w:sz="4" w:space="0" w:color="auto"/>
            </w:tcBorders>
            <w:vAlign w:val="center"/>
          </w:tcPr>
          <w:p w14:paraId="6F6A0FF9" w14:textId="77777777" w:rsidR="003B197D" w:rsidRPr="00845A1C" w:rsidRDefault="003B197D" w:rsidP="00872A07">
            <w:pPr>
              <w:keepNext/>
              <w:spacing w:before="120"/>
              <w:jc w:val="right"/>
              <w:rPr>
                <w:rFonts w:cs="Arial"/>
                <w:b/>
                <w:szCs w:val="20"/>
                <w:lang w:eastAsia="fr-FR"/>
              </w:rPr>
            </w:pPr>
            <w:r w:rsidRPr="00845A1C">
              <w:rPr>
                <w:rFonts w:cs="Arial"/>
                <w:b/>
                <w:szCs w:val="20"/>
                <w:lang w:eastAsia="fr-FR"/>
              </w:rPr>
              <w:t>Paragraphe / page :</w:t>
            </w:r>
          </w:p>
        </w:tc>
        <w:tc>
          <w:tcPr>
            <w:tcW w:w="5039" w:type="dxa"/>
            <w:tcBorders>
              <w:bottom w:val="double" w:sz="4" w:space="0" w:color="auto"/>
              <w:right w:val="double" w:sz="4" w:space="0" w:color="auto"/>
            </w:tcBorders>
          </w:tcPr>
          <w:p w14:paraId="52F3AA68" w14:textId="77777777" w:rsidR="003B197D" w:rsidRPr="00845A1C" w:rsidRDefault="003B197D" w:rsidP="00872A07">
            <w:pPr>
              <w:keepNext/>
              <w:spacing w:before="120"/>
              <w:rPr>
                <w:rFonts w:cs="Arial"/>
                <w:b/>
                <w:szCs w:val="20"/>
                <w:lang w:eastAsia="fr-FR"/>
              </w:rPr>
            </w:pPr>
          </w:p>
        </w:tc>
      </w:tr>
    </w:tbl>
    <w:p w14:paraId="023B6FEE" w14:textId="3D41B489" w:rsidR="00962079" w:rsidRDefault="00962079" w:rsidP="00845A1C">
      <w:pPr>
        <w:spacing w:after="0"/>
        <w:ind w:left="284"/>
        <w:rPr>
          <w:rFonts w:eastAsia="Times New Roman" w:cs="Arial"/>
          <w:szCs w:val="20"/>
          <w:lang w:eastAsia="fr-FR"/>
        </w:rPr>
      </w:pPr>
    </w:p>
    <w:p w14:paraId="1CB7B2A8" w14:textId="4E4D9B11" w:rsidR="00962079" w:rsidRDefault="00962079" w:rsidP="00845A1C">
      <w:pPr>
        <w:spacing w:after="0"/>
        <w:ind w:left="284"/>
        <w:rPr>
          <w:rFonts w:eastAsia="Times New Roman" w:cs="Arial"/>
          <w:szCs w:val="20"/>
          <w:lang w:eastAsia="fr-FR"/>
        </w:rPr>
      </w:pPr>
    </w:p>
    <w:tbl>
      <w:tblPr>
        <w:tblStyle w:val="Grilledutableau1"/>
        <w:tblW w:w="0" w:type="auto"/>
        <w:tblInd w:w="284" w:type="dxa"/>
        <w:tblLook w:val="04A0" w:firstRow="1" w:lastRow="0" w:firstColumn="1" w:lastColumn="0" w:noHBand="0" w:noVBand="1"/>
      </w:tblPr>
      <w:tblGrid>
        <w:gridCol w:w="3717"/>
        <w:gridCol w:w="5039"/>
      </w:tblGrid>
      <w:tr w:rsidR="003B197D" w:rsidRPr="00845A1C" w14:paraId="58CA138D" w14:textId="77777777" w:rsidTr="00872A07">
        <w:tc>
          <w:tcPr>
            <w:tcW w:w="8756" w:type="dxa"/>
            <w:gridSpan w:val="2"/>
            <w:tcBorders>
              <w:top w:val="double" w:sz="4" w:space="0" w:color="auto"/>
              <w:left w:val="double" w:sz="4" w:space="0" w:color="auto"/>
              <w:right w:val="double" w:sz="4" w:space="0" w:color="auto"/>
            </w:tcBorders>
          </w:tcPr>
          <w:p w14:paraId="77F48DCD" w14:textId="3B1E6D7B" w:rsidR="003B197D" w:rsidRPr="00845A1C" w:rsidRDefault="003B197D" w:rsidP="00872A07">
            <w:pPr>
              <w:keepNext/>
              <w:spacing w:before="120"/>
              <w:rPr>
                <w:rFonts w:cs="Arial"/>
                <w:b/>
                <w:i/>
                <w:szCs w:val="20"/>
                <w:lang w:eastAsia="fr-FR"/>
              </w:rPr>
            </w:pPr>
            <w:r w:rsidRPr="00845A1C">
              <w:rPr>
                <w:rFonts w:cs="Arial"/>
                <w:b/>
                <w:i/>
                <w:szCs w:val="20"/>
                <w:lang w:eastAsia="fr-FR"/>
              </w:rPr>
              <w:t xml:space="preserve">Exigence </w:t>
            </w:r>
            <w:r>
              <w:rPr>
                <w:rFonts w:cs="Arial"/>
                <w:b/>
                <w:i/>
                <w:szCs w:val="20"/>
                <w:lang w:eastAsia="fr-FR"/>
              </w:rPr>
              <w:t>25</w:t>
            </w:r>
            <w:r w:rsidRPr="00845A1C">
              <w:rPr>
                <w:rFonts w:cs="Arial"/>
                <w:b/>
                <w:i/>
                <w:szCs w:val="20"/>
                <w:lang w:eastAsia="fr-FR"/>
              </w:rPr>
              <w:t> </w:t>
            </w:r>
            <w:r w:rsidRPr="00C74DE7">
              <w:rPr>
                <w:rFonts w:cs="Arial"/>
                <w:i/>
                <w:szCs w:val="20"/>
                <w:lang w:eastAsia="fr-FR"/>
              </w:rPr>
              <w:t>(</w:t>
            </w:r>
            <w:r>
              <w:rPr>
                <w:rFonts w:cs="Arial"/>
                <w:i/>
                <w:szCs w:val="20"/>
                <w:lang w:eastAsia="fr-FR"/>
              </w:rPr>
              <w:t>1,5</w:t>
            </w:r>
            <w:r w:rsidRPr="00C74DE7">
              <w:rPr>
                <w:rFonts w:cs="Arial"/>
                <w:i/>
                <w:szCs w:val="20"/>
                <w:lang w:eastAsia="fr-FR"/>
              </w:rPr>
              <w:t>% de la note finale) :</w:t>
            </w:r>
            <w:r w:rsidRPr="00845A1C">
              <w:rPr>
                <w:rFonts w:cs="Arial"/>
                <w:b/>
                <w:i/>
                <w:szCs w:val="20"/>
                <w:lang w:eastAsia="fr-FR"/>
              </w:rPr>
              <w:t xml:space="preserve"> </w:t>
            </w:r>
          </w:p>
          <w:p w14:paraId="6FF969ED" w14:textId="77777777" w:rsidR="003B197D" w:rsidRDefault="003B197D" w:rsidP="003B197D">
            <w:pPr>
              <w:spacing w:after="0"/>
              <w:jc w:val="left"/>
            </w:pPr>
            <w:r w:rsidRPr="00554995">
              <w:t>Les coûts de modifications des prestations (modification d’un numéro d’aboutement, d’un limiteur, du sous-compte,</w:t>
            </w:r>
            <w:r>
              <w:t xml:space="preserve"> etc.)</w:t>
            </w:r>
            <w:r w:rsidRPr="00554995">
              <w:t xml:space="preserve"> doivent être indiqués dans l’offre</w:t>
            </w:r>
          </w:p>
          <w:p w14:paraId="66D01BDE" w14:textId="4E61906C" w:rsidR="003B197D" w:rsidRPr="00845A1C" w:rsidRDefault="003B197D" w:rsidP="003B197D">
            <w:pPr>
              <w:keepNext/>
              <w:spacing w:before="120"/>
              <w:rPr>
                <w:rFonts w:cs="Arial"/>
                <w:b/>
                <w:szCs w:val="20"/>
                <w:lang w:eastAsia="fr-FR"/>
              </w:rPr>
            </w:pPr>
            <w:r w:rsidRPr="004A1344">
              <w:rPr>
                <w:rFonts w:cs="Arial"/>
                <w:szCs w:val="20"/>
                <w:lang w:eastAsia="fr-FR"/>
              </w:rPr>
              <w:t>(§ 2.4.</w:t>
            </w:r>
            <w:r>
              <w:rPr>
                <w:rFonts w:cs="Arial"/>
                <w:szCs w:val="20"/>
                <w:lang w:eastAsia="fr-FR"/>
              </w:rPr>
              <w:t>6</w:t>
            </w:r>
            <w:r w:rsidRPr="004A1344">
              <w:rPr>
                <w:rFonts w:cs="Arial"/>
                <w:szCs w:val="20"/>
                <w:lang w:eastAsia="fr-FR"/>
              </w:rPr>
              <w:t xml:space="preserve"> du CCTP)</w:t>
            </w:r>
          </w:p>
        </w:tc>
      </w:tr>
      <w:tr w:rsidR="003B197D" w:rsidRPr="00845A1C" w14:paraId="641DBABE" w14:textId="77777777" w:rsidTr="00872A07">
        <w:tc>
          <w:tcPr>
            <w:tcW w:w="8756" w:type="dxa"/>
            <w:gridSpan w:val="2"/>
            <w:tcBorders>
              <w:left w:val="double" w:sz="4" w:space="0" w:color="auto"/>
              <w:right w:val="double" w:sz="4" w:space="0" w:color="auto"/>
            </w:tcBorders>
          </w:tcPr>
          <w:p w14:paraId="5B5CE462" w14:textId="77777777" w:rsidR="003B197D" w:rsidRPr="00845A1C" w:rsidRDefault="003B197D" w:rsidP="00872A07">
            <w:pPr>
              <w:keepNext/>
              <w:spacing w:before="120"/>
              <w:rPr>
                <w:rFonts w:cs="Arial"/>
                <w:i/>
                <w:szCs w:val="20"/>
                <w:lang w:eastAsia="fr-FR"/>
              </w:rPr>
            </w:pPr>
          </w:p>
          <w:p w14:paraId="15B26D7A" w14:textId="77777777" w:rsidR="003B197D" w:rsidRPr="00845A1C" w:rsidRDefault="003B197D" w:rsidP="00872A07">
            <w:pPr>
              <w:keepNext/>
              <w:spacing w:before="120"/>
              <w:rPr>
                <w:rFonts w:cs="Arial"/>
                <w:i/>
                <w:szCs w:val="20"/>
                <w:lang w:eastAsia="fr-FR"/>
              </w:rPr>
            </w:pPr>
            <w:r w:rsidRPr="00845A1C">
              <w:rPr>
                <w:rFonts w:cs="Arial"/>
                <w:i/>
                <w:szCs w:val="20"/>
                <w:lang w:eastAsia="fr-FR"/>
              </w:rPr>
              <w:t>A détailler…</w:t>
            </w:r>
          </w:p>
          <w:p w14:paraId="791EAE0B" w14:textId="77777777" w:rsidR="003B197D" w:rsidRDefault="003B197D" w:rsidP="00872A07">
            <w:pPr>
              <w:keepNext/>
              <w:spacing w:before="120"/>
              <w:rPr>
                <w:rFonts w:cs="Arial"/>
                <w:b/>
                <w:szCs w:val="20"/>
                <w:lang w:eastAsia="fr-FR"/>
              </w:rPr>
            </w:pPr>
          </w:p>
          <w:p w14:paraId="23A1F7CA" w14:textId="77777777" w:rsidR="003B197D" w:rsidRDefault="003B197D" w:rsidP="00872A07">
            <w:pPr>
              <w:keepNext/>
              <w:spacing w:before="120"/>
              <w:rPr>
                <w:rFonts w:cs="Arial"/>
                <w:b/>
                <w:szCs w:val="20"/>
                <w:lang w:eastAsia="fr-FR"/>
              </w:rPr>
            </w:pPr>
          </w:p>
          <w:p w14:paraId="17ABCA7D" w14:textId="77777777" w:rsidR="003B197D" w:rsidRDefault="003B197D" w:rsidP="00872A07">
            <w:pPr>
              <w:keepNext/>
              <w:spacing w:before="120"/>
              <w:rPr>
                <w:rFonts w:cs="Arial"/>
                <w:b/>
                <w:szCs w:val="20"/>
                <w:lang w:eastAsia="fr-FR"/>
              </w:rPr>
            </w:pPr>
          </w:p>
          <w:p w14:paraId="3483E98A" w14:textId="77777777" w:rsidR="003B197D" w:rsidRDefault="003B197D" w:rsidP="00872A07">
            <w:pPr>
              <w:keepNext/>
              <w:spacing w:before="120"/>
              <w:rPr>
                <w:rFonts w:cs="Arial"/>
                <w:b/>
                <w:szCs w:val="20"/>
                <w:lang w:eastAsia="fr-FR"/>
              </w:rPr>
            </w:pPr>
          </w:p>
          <w:p w14:paraId="43A31B97" w14:textId="77777777" w:rsidR="003B197D" w:rsidRDefault="003B197D" w:rsidP="00872A07">
            <w:pPr>
              <w:keepNext/>
              <w:spacing w:before="120"/>
              <w:rPr>
                <w:rFonts w:cs="Arial"/>
                <w:b/>
                <w:szCs w:val="20"/>
                <w:lang w:eastAsia="fr-FR"/>
              </w:rPr>
            </w:pPr>
          </w:p>
          <w:p w14:paraId="63663C21" w14:textId="77777777" w:rsidR="003B197D" w:rsidRPr="00845A1C" w:rsidRDefault="003B197D" w:rsidP="00872A07">
            <w:pPr>
              <w:keepNext/>
              <w:spacing w:before="120"/>
              <w:rPr>
                <w:rFonts w:cs="Arial"/>
                <w:b/>
                <w:szCs w:val="20"/>
                <w:lang w:eastAsia="fr-FR"/>
              </w:rPr>
            </w:pPr>
          </w:p>
        </w:tc>
      </w:tr>
      <w:tr w:rsidR="003B197D" w:rsidRPr="00845A1C" w14:paraId="7E04D13A" w14:textId="77777777" w:rsidTr="00872A07">
        <w:tc>
          <w:tcPr>
            <w:tcW w:w="3717" w:type="dxa"/>
            <w:tcBorders>
              <w:left w:val="double" w:sz="4" w:space="0" w:color="auto"/>
            </w:tcBorders>
            <w:vAlign w:val="center"/>
          </w:tcPr>
          <w:p w14:paraId="6391F56B" w14:textId="77777777" w:rsidR="003B197D" w:rsidRPr="00845A1C" w:rsidRDefault="003B197D" w:rsidP="00872A07">
            <w:pPr>
              <w:keepNext/>
              <w:spacing w:before="120"/>
              <w:jc w:val="right"/>
              <w:rPr>
                <w:rFonts w:cs="Arial"/>
                <w:b/>
                <w:szCs w:val="20"/>
                <w:lang w:eastAsia="fr-FR"/>
              </w:rPr>
            </w:pPr>
            <w:r w:rsidRPr="00845A1C">
              <w:rPr>
                <w:rFonts w:cs="Arial"/>
                <w:b/>
                <w:szCs w:val="20"/>
                <w:lang w:eastAsia="fr-FR"/>
              </w:rPr>
              <w:t>Document de référence :</w:t>
            </w:r>
          </w:p>
        </w:tc>
        <w:tc>
          <w:tcPr>
            <w:tcW w:w="5039" w:type="dxa"/>
            <w:tcBorders>
              <w:right w:val="double" w:sz="4" w:space="0" w:color="auto"/>
            </w:tcBorders>
          </w:tcPr>
          <w:p w14:paraId="71810760" w14:textId="77777777" w:rsidR="003B197D" w:rsidRPr="00845A1C" w:rsidRDefault="003B197D" w:rsidP="00872A07">
            <w:pPr>
              <w:keepNext/>
              <w:spacing w:before="120"/>
              <w:rPr>
                <w:rFonts w:cs="Arial"/>
                <w:b/>
                <w:szCs w:val="20"/>
                <w:lang w:eastAsia="fr-FR"/>
              </w:rPr>
            </w:pPr>
          </w:p>
        </w:tc>
      </w:tr>
      <w:tr w:rsidR="003B197D" w:rsidRPr="00845A1C" w14:paraId="378C9794" w14:textId="77777777" w:rsidTr="00872A07">
        <w:trPr>
          <w:trHeight w:val="584"/>
        </w:trPr>
        <w:tc>
          <w:tcPr>
            <w:tcW w:w="3717" w:type="dxa"/>
            <w:tcBorders>
              <w:left w:val="double" w:sz="4" w:space="0" w:color="auto"/>
              <w:bottom w:val="double" w:sz="4" w:space="0" w:color="auto"/>
            </w:tcBorders>
            <w:vAlign w:val="center"/>
          </w:tcPr>
          <w:p w14:paraId="19DB98E1" w14:textId="77777777" w:rsidR="003B197D" w:rsidRPr="00845A1C" w:rsidRDefault="003B197D" w:rsidP="00872A07">
            <w:pPr>
              <w:keepNext/>
              <w:spacing w:before="120"/>
              <w:jc w:val="right"/>
              <w:rPr>
                <w:rFonts w:cs="Arial"/>
                <w:b/>
                <w:szCs w:val="20"/>
                <w:lang w:eastAsia="fr-FR"/>
              </w:rPr>
            </w:pPr>
            <w:r w:rsidRPr="00845A1C">
              <w:rPr>
                <w:rFonts w:cs="Arial"/>
                <w:b/>
                <w:szCs w:val="20"/>
                <w:lang w:eastAsia="fr-FR"/>
              </w:rPr>
              <w:t>Paragraphe / page :</w:t>
            </w:r>
          </w:p>
        </w:tc>
        <w:tc>
          <w:tcPr>
            <w:tcW w:w="5039" w:type="dxa"/>
            <w:tcBorders>
              <w:bottom w:val="double" w:sz="4" w:space="0" w:color="auto"/>
              <w:right w:val="double" w:sz="4" w:space="0" w:color="auto"/>
            </w:tcBorders>
          </w:tcPr>
          <w:p w14:paraId="1884BE7E" w14:textId="77777777" w:rsidR="003B197D" w:rsidRPr="00845A1C" w:rsidRDefault="003B197D" w:rsidP="00872A07">
            <w:pPr>
              <w:keepNext/>
              <w:spacing w:before="120"/>
              <w:rPr>
                <w:rFonts w:cs="Arial"/>
                <w:b/>
                <w:szCs w:val="20"/>
                <w:lang w:eastAsia="fr-FR"/>
              </w:rPr>
            </w:pPr>
          </w:p>
        </w:tc>
      </w:tr>
    </w:tbl>
    <w:p w14:paraId="1242B252" w14:textId="23BFB0C8" w:rsidR="00962079" w:rsidRDefault="00962079" w:rsidP="00845A1C">
      <w:pPr>
        <w:spacing w:after="0"/>
        <w:ind w:left="284"/>
        <w:rPr>
          <w:rFonts w:eastAsia="Times New Roman" w:cs="Arial"/>
          <w:szCs w:val="20"/>
          <w:lang w:eastAsia="fr-FR"/>
        </w:rPr>
      </w:pPr>
    </w:p>
    <w:p w14:paraId="0BEDBCF4" w14:textId="3A769D61" w:rsidR="00962079" w:rsidRDefault="00962079" w:rsidP="00845A1C">
      <w:pPr>
        <w:spacing w:after="0"/>
        <w:ind w:left="284"/>
        <w:rPr>
          <w:rFonts w:eastAsia="Times New Roman" w:cs="Arial"/>
          <w:szCs w:val="20"/>
          <w:lang w:eastAsia="fr-FR"/>
        </w:rPr>
      </w:pPr>
    </w:p>
    <w:p w14:paraId="738069AD" w14:textId="20631114" w:rsidR="00962079" w:rsidRDefault="00962079" w:rsidP="00845A1C">
      <w:pPr>
        <w:spacing w:after="0"/>
        <w:ind w:left="284"/>
        <w:rPr>
          <w:rFonts w:eastAsia="Times New Roman" w:cs="Arial"/>
          <w:szCs w:val="20"/>
          <w:lang w:eastAsia="fr-FR"/>
        </w:rPr>
      </w:pPr>
    </w:p>
    <w:p w14:paraId="43C7F0C7" w14:textId="77777777" w:rsidR="00845A1C" w:rsidRPr="00845A1C" w:rsidRDefault="00845A1C" w:rsidP="00845A1C">
      <w:pPr>
        <w:tabs>
          <w:tab w:val="decimal" w:leader="dot" w:pos="5670"/>
        </w:tabs>
        <w:spacing w:after="0"/>
        <w:ind w:left="284"/>
        <w:rPr>
          <w:rFonts w:eastAsia="Times New Roman" w:cs="Arial"/>
          <w:b/>
          <w:szCs w:val="20"/>
          <w:lang w:eastAsia="fr-FR"/>
        </w:rPr>
      </w:pPr>
    </w:p>
    <w:p w14:paraId="686CD10A" w14:textId="77777777" w:rsidR="00845A1C" w:rsidRPr="00845A1C" w:rsidRDefault="00845A1C" w:rsidP="00845A1C">
      <w:pPr>
        <w:tabs>
          <w:tab w:val="decimal" w:leader="dot" w:pos="5670"/>
        </w:tabs>
        <w:spacing w:after="0"/>
        <w:ind w:left="284"/>
        <w:rPr>
          <w:rFonts w:eastAsia="Times New Roman" w:cs="Arial"/>
          <w:b/>
          <w:szCs w:val="20"/>
          <w:lang w:eastAsia="fr-FR"/>
        </w:rPr>
      </w:pPr>
    </w:p>
    <w:p w14:paraId="319C692A" w14:textId="77777777" w:rsidR="00845A1C" w:rsidRPr="00845A1C" w:rsidRDefault="00845A1C" w:rsidP="00845A1C">
      <w:pPr>
        <w:tabs>
          <w:tab w:val="decimal" w:leader="dot" w:pos="5670"/>
        </w:tabs>
        <w:spacing w:after="0"/>
        <w:ind w:left="284"/>
        <w:rPr>
          <w:rFonts w:eastAsia="Times New Roman" w:cs="Arial"/>
          <w:b/>
          <w:szCs w:val="20"/>
          <w:lang w:eastAsia="fr-FR"/>
        </w:rPr>
      </w:pPr>
      <w:r w:rsidRPr="00845A1C">
        <w:rPr>
          <w:rFonts w:eastAsia="Times New Roman" w:cs="Arial"/>
          <w:b/>
          <w:szCs w:val="20"/>
          <w:lang w:eastAsia="fr-FR"/>
        </w:rPr>
        <w:t>NOM DE L’ENTREPRISE :</w:t>
      </w:r>
      <w:r w:rsidRPr="00845A1C">
        <w:rPr>
          <w:rFonts w:eastAsia="Times New Roman" w:cs="Arial"/>
          <w:b/>
          <w:szCs w:val="20"/>
          <w:lang w:eastAsia="fr-FR"/>
        </w:rPr>
        <w:tab/>
      </w:r>
    </w:p>
    <w:p w14:paraId="587B45C0" w14:textId="77777777" w:rsidR="00845A1C" w:rsidRPr="00845A1C" w:rsidRDefault="00845A1C" w:rsidP="00845A1C">
      <w:pPr>
        <w:tabs>
          <w:tab w:val="decimal" w:leader="dot" w:pos="5670"/>
        </w:tabs>
        <w:spacing w:after="0"/>
        <w:ind w:left="284"/>
        <w:rPr>
          <w:rFonts w:eastAsia="Times New Roman" w:cs="Arial"/>
          <w:b/>
          <w:szCs w:val="20"/>
          <w:lang w:eastAsia="fr-FR"/>
        </w:rPr>
      </w:pPr>
      <w:r w:rsidRPr="00845A1C">
        <w:rPr>
          <w:rFonts w:eastAsia="Times New Roman" w:cs="Arial"/>
          <w:b/>
          <w:szCs w:val="20"/>
          <w:lang w:eastAsia="fr-FR"/>
        </w:rPr>
        <w:t xml:space="preserve">Fait à </w:t>
      </w:r>
      <w:r w:rsidRPr="00845A1C">
        <w:rPr>
          <w:rFonts w:eastAsia="Times New Roman" w:cs="Arial"/>
          <w:b/>
          <w:szCs w:val="20"/>
          <w:lang w:eastAsia="fr-FR"/>
        </w:rPr>
        <w:tab/>
        <w:t xml:space="preserve">, le </w:t>
      </w:r>
    </w:p>
    <w:p w14:paraId="0C2FBA42" w14:textId="77777777" w:rsidR="00845A1C" w:rsidRPr="00845A1C" w:rsidRDefault="00845A1C" w:rsidP="00845A1C">
      <w:pPr>
        <w:tabs>
          <w:tab w:val="decimal" w:leader="dot" w:pos="5670"/>
        </w:tabs>
        <w:spacing w:after="0"/>
        <w:ind w:left="284"/>
        <w:rPr>
          <w:rFonts w:eastAsia="Times New Roman" w:cs="Arial"/>
          <w:b/>
          <w:szCs w:val="20"/>
          <w:lang w:eastAsia="fr-FR"/>
        </w:rPr>
      </w:pPr>
      <w:r w:rsidRPr="00845A1C">
        <w:rPr>
          <w:rFonts w:eastAsia="Times New Roman" w:cs="Arial"/>
          <w:b/>
          <w:szCs w:val="20"/>
          <w:lang w:eastAsia="fr-FR"/>
        </w:rPr>
        <w:t xml:space="preserve"> (Nom et prénom du signataire, cachet et signature) :</w:t>
      </w:r>
    </w:p>
    <w:p w14:paraId="1E0931D9" w14:textId="77777777" w:rsidR="00845A1C" w:rsidRPr="00845A1C" w:rsidRDefault="00845A1C" w:rsidP="00845A1C">
      <w:pPr>
        <w:spacing w:after="0"/>
        <w:ind w:left="284"/>
        <w:rPr>
          <w:rFonts w:eastAsia="Times New Roman" w:cs="Arial"/>
          <w:color w:val="4F81BD" w:themeColor="accent1"/>
          <w:sz w:val="22"/>
          <w:szCs w:val="22"/>
          <w:lang w:eastAsia="fr-FR"/>
        </w:rPr>
      </w:pPr>
    </w:p>
    <w:p w14:paraId="1AE0DB21" w14:textId="3D55506D" w:rsidR="000D3F81" w:rsidRPr="00C32CBC" w:rsidRDefault="000D3F81" w:rsidP="00845A1C">
      <w:pPr>
        <w:jc w:val="center"/>
        <w:rPr>
          <w:rFonts w:cs="Arial"/>
          <w:b/>
          <w:bCs/>
          <w:color w:val="C00000"/>
          <w:kern w:val="32"/>
          <w:sz w:val="36"/>
          <w:szCs w:val="32"/>
        </w:rPr>
      </w:pPr>
    </w:p>
    <w:sectPr w:rsidR="000D3F81" w:rsidRPr="00C32CBC" w:rsidSect="00845A1C">
      <w:headerReference w:type="default" r:id="rId13"/>
      <w:footerReference w:type="default" r:id="rId14"/>
      <w:pgSz w:w="11906" w:h="16838" w:code="9"/>
      <w:pgMar w:top="851"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E5AD5" w14:textId="77777777" w:rsidR="0072132D" w:rsidRDefault="0072132D">
      <w:r>
        <w:separator/>
      </w:r>
    </w:p>
  </w:endnote>
  <w:endnote w:type="continuationSeparator" w:id="0">
    <w:p w14:paraId="2E4AD176" w14:textId="77777777" w:rsidR="0072132D" w:rsidRDefault="00721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Univers">
    <w:charset w:val="00"/>
    <w:family w:val="swiss"/>
    <w:pitch w:val="variable"/>
    <w:sig w:usb0="80000287" w:usb1="00000000" w:usb2="00000000" w:usb3="00000000" w:csb0="0000000F" w:csb1="00000000"/>
  </w:font>
  <w:font w:name="Arial Gras">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FuturaA Bk BT">
    <w:altName w:val="FuturaA Bk BT"/>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FuturaA Md BT">
    <w:altName w:val="Lucida Sans Unicode"/>
    <w:charset w:val="00"/>
    <w:family w:val="swiss"/>
    <w:pitch w:val="variable"/>
    <w:sig w:usb0="00000001" w:usb1="00000000" w:usb2="00000000" w:usb3="00000000" w:csb0="0000001B" w:csb1="00000000"/>
  </w:font>
  <w:font w:name="EPNPBK+FuturaABkBT">
    <w:altName w:val="Calibri"/>
    <w:panose1 w:val="00000000000000000000"/>
    <w:charset w:val="00"/>
    <w:family w:val="swiss"/>
    <w:notTrueType/>
    <w:pitch w:val="default"/>
    <w:sig w:usb0="00000003" w:usb1="00000000" w:usb2="00000000" w:usb3="00000000" w:csb0="00000001" w:csb1="00000000"/>
  </w:font>
  <w:font w:name="Century725 BT">
    <w:altName w:val="Georgia"/>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yriadBoldItalic">
    <w:altName w:val="Courier New"/>
    <w:panose1 w:val="00000000000000000000"/>
    <w:charset w:val="00"/>
    <w:family w:val="auto"/>
    <w:notTrueType/>
    <w:pitch w:val="variable"/>
    <w:sig w:usb0="00000003" w:usb1="00000000" w:usb2="00000000" w:usb3="00000000" w:csb0="00000001" w:csb1="00000000"/>
  </w:font>
  <w:font w:name="MyriadBold">
    <w:altName w:val="Courier New"/>
    <w:panose1 w:val="00000000000000000000"/>
    <w:charset w:val="00"/>
    <w:family w:val="auto"/>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lbertus Medium">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5361496"/>
      <w:docPartObj>
        <w:docPartGallery w:val="Page Numbers (Bottom of Page)"/>
        <w:docPartUnique/>
      </w:docPartObj>
    </w:sdtPr>
    <w:sdtEndPr/>
    <w:sdtContent>
      <w:p w14:paraId="539D7CDE" w14:textId="77777777" w:rsidR="00872A07" w:rsidRDefault="00872A07">
        <w:pPr>
          <w:pStyle w:val="Pieddepage"/>
        </w:pPr>
        <w:r>
          <w:fldChar w:fldCharType="begin"/>
        </w:r>
        <w:r>
          <w:instrText>PAGE   \* MERGEFORMAT</w:instrText>
        </w:r>
        <w:r>
          <w:fldChar w:fldCharType="separate"/>
        </w:r>
        <w:r>
          <w:rPr>
            <w:noProof/>
          </w:rPr>
          <w:t>1</w:t>
        </w:r>
        <w:r>
          <w:fldChar w:fldCharType="end"/>
        </w:r>
      </w:p>
    </w:sdtContent>
  </w:sdt>
  <w:p w14:paraId="5BCC240B" w14:textId="77777777" w:rsidR="00872A07" w:rsidRDefault="00872A0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30"/>
      <w:gridCol w:w="5244"/>
      <w:gridCol w:w="2268"/>
    </w:tblGrid>
    <w:tr w:rsidR="00872A07" w14:paraId="5EBE65DF" w14:textId="77777777">
      <w:tc>
        <w:tcPr>
          <w:tcW w:w="9142" w:type="dxa"/>
          <w:gridSpan w:val="3"/>
          <w:tcBorders>
            <w:top w:val="nil"/>
            <w:left w:val="nil"/>
            <w:bottom w:val="single" w:sz="12" w:space="0" w:color="000080"/>
            <w:right w:val="nil"/>
          </w:tcBorders>
        </w:tcPr>
        <w:p w14:paraId="33DDCAEB" w14:textId="77777777" w:rsidR="00872A07" w:rsidRDefault="00872A07">
          <w:pPr>
            <w:pStyle w:val="Pieddepage"/>
          </w:pPr>
        </w:p>
      </w:tc>
    </w:tr>
    <w:tr w:rsidR="00872A07" w14:paraId="1015581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30" w:type="dxa"/>
          <w:vAlign w:val="center"/>
        </w:tcPr>
        <w:p w14:paraId="4957074F" w14:textId="2A0EFD24" w:rsidR="00872A07" w:rsidRDefault="00872A07">
          <w:pPr>
            <w:pStyle w:val="Pieddepage"/>
            <w:jc w:val="left"/>
            <w:rPr>
              <w:rStyle w:val="Numrodepage"/>
              <w:color w:val="808080"/>
            </w:rPr>
          </w:pPr>
          <w:r>
            <w:rPr>
              <w:rStyle w:val="Numrodepage"/>
              <w:color w:val="808080"/>
            </w:rPr>
            <w:fldChar w:fldCharType="begin"/>
          </w:r>
          <w:r>
            <w:rPr>
              <w:rStyle w:val="Numrodepage"/>
              <w:color w:val="808080"/>
            </w:rPr>
            <w:instrText xml:space="preserve"> DATE \@ "dd/MM/yy" </w:instrText>
          </w:r>
          <w:r>
            <w:rPr>
              <w:rStyle w:val="Numrodepage"/>
              <w:color w:val="808080"/>
            </w:rPr>
            <w:fldChar w:fldCharType="separate"/>
          </w:r>
          <w:r w:rsidR="00B67B46">
            <w:rPr>
              <w:rStyle w:val="Numrodepage"/>
              <w:noProof/>
              <w:color w:val="808080"/>
            </w:rPr>
            <w:t>24/11/25</w:t>
          </w:r>
          <w:r>
            <w:rPr>
              <w:rStyle w:val="Numrodepage"/>
              <w:color w:val="808080"/>
            </w:rPr>
            <w:fldChar w:fldCharType="end"/>
          </w:r>
        </w:p>
      </w:tc>
      <w:tc>
        <w:tcPr>
          <w:tcW w:w="5244" w:type="dxa"/>
          <w:vAlign w:val="center"/>
        </w:tcPr>
        <w:p w14:paraId="2AC03FBC" w14:textId="77777777" w:rsidR="00872A07" w:rsidRDefault="00872A07" w:rsidP="002D2D52">
          <w:pPr>
            <w:pStyle w:val="Pieddepage"/>
            <w:jc w:val="center"/>
            <w:rPr>
              <w:rStyle w:val="Numrodepage"/>
              <w:color w:val="808080"/>
            </w:rPr>
          </w:pPr>
          <w:r>
            <w:rPr>
              <w:snapToGrid w:val="0"/>
              <w:color w:val="808080"/>
            </w:rPr>
            <w:t xml:space="preserve">Cadre du mémoire </w:t>
          </w:r>
          <w:r w:rsidRPr="00E458BD">
            <w:rPr>
              <w:snapToGrid w:val="0"/>
              <w:color w:val="808080"/>
            </w:rPr>
            <w:t>technique MP 21-24</w:t>
          </w:r>
        </w:p>
      </w:tc>
      <w:tc>
        <w:tcPr>
          <w:tcW w:w="2268" w:type="dxa"/>
          <w:vAlign w:val="center"/>
        </w:tcPr>
        <w:p w14:paraId="2C59E790" w14:textId="77777777" w:rsidR="00872A07" w:rsidRDefault="00872A07">
          <w:pPr>
            <w:pStyle w:val="Pieddepage"/>
            <w:jc w:val="right"/>
            <w:rPr>
              <w:rStyle w:val="Numrodepage"/>
              <w:color w:val="808080"/>
            </w:rPr>
          </w:pPr>
          <w:r>
            <w:rPr>
              <w:rStyle w:val="Numrodepage"/>
              <w:snapToGrid w:val="0"/>
              <w:color w:val="808080"/>
            </w:rPr>
            <w:t xml:space="preserve">Page </w:t>
          </w:r>
          <w:r>
            <w:rPr>
              <w:rStyle w:val="Numrodepage"/>
              <w:snapToGrid w:val="0"/>
              <w:color w:val="808080"/>
            </w:rPr>
            <w:fldChar w:fldCharType="begin"/>
          </w:r>
          <w:r>
            <w:rPr>
              <w:rStyle w:val="Numrodepage"/>
              <w:snapToGrid w:val="0"/>
              <w:color w:val="808080"/>
            </w:rPr>
            <w:instrText xml:space="preserve"> PAGE </w:instrText>
          </w:r>
          <w:r>
            <w:rPr>
              <w:rStyle w:val="Numrodepage"/>
              <w:snapToGrid w:val="0"/>
              <w:color w:val="808080"/>
            </w:rPr>
            <w:fldChar w:fldCharType="separate"/>
          </w:r>
          <w:r>
            <w:rPr>
              <w:rStyle w:val="Numrodepage"/>
              <w:noProof/>
              <w:snapToGrid w:val="0"/>
              <w:color w:val="808080"/>
            </w:rPr>
            <w:t>12</w:t>
          </w:r>
          <w:r>
            <w:rPr>
              <w:rStyle w:val="Numrodepage"/>
              <w:snapToGrid w:val="0"/>
              <w:color w:val="808080"/>
            </w:rPr>
            <w:fldChar w:fldCharType="end"/>
          </w:r>
          <w:r>
            <w:rPr>
              <w:rStyle w:val="Numrodepage"/>
              <w:snapToGrid w:val="0"/>
              <w:color w:val="808080"/>
            </w:rPr>
            <w:t>/</w:t>
          </w:r>
          <w:r>
            <w:rPr>
              <w:rStyle w:val="Numrodepage"/>
              <w:snapToGrid w:val="0"/>
              <w:color w:val="808080"/>
            </w:rPr>
            <w:fldChar w:fldCharType="begin"/>
          </w:r>
          <w:r>
            <w:rPr>
              <w:rStyle w:val="Numrodepage"/>
              <w:snapToGrid w:val="0"/>
              <w:color w:val="808080"/>
            </w:rPr>
            <w:instrText xml:space="preserve"> NUMPAGES </w:instrText>
          </w:r>
          <w:r>
            <w:rPr>
              <w:rStyle w:val="Numrodepage"/>
              <w:snapToGrid w:val="0"/>
              <w:color w:val="808080"/>
            </w:rPr>
            <w:fldChar w:fldCharType="separate"/>
          </w:r>
          <w:r>
            <w:rPr>
              <w:rStyle w:val="Numrodepage"/>
              <w:noProof/>
              <w:snapToGrid w:val="0"/>
              <w:color w:val="808080"/>
            </w:rPr>
            <w:t>15</w:t>
          </w:r>
          <w:r>
            <w:rPr>
              <w:rStyle w:val="Numrodepage"/>
              <w:snapToGrid w:val="0"/>
              <w:color w:val="808080"/>
            </w:rPr>
            <w:fldChar w:fldCharType="end"/>
          </w:r>
        </w:p>
      </w:tc>
    </w:tr>
  </w:tbl>
  <w:p w14:paraId="1DE1C0A7" w14:textId="77777777" w:rsidR="00872A07" w:rsidRDefault="00872A07">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1206800"/>
      <w:docPartObj>
        <w:docPartGallery w:val="Page Numbers (Bottom of Page)"/>
        <w:docPartUnique/>
      </w:docPartObj>
    </w:sdtPr>
    <w:sdtEndPr/>
    <w:sdtContent>
      <w:p w14:paraId="4332F004" w14:textId="77777777" w:rsidR="00872A07" w:rsidRDefault="00872A07">
        <w:pPr>
          <w:pStyle w:val="Pieddepage"/>
        </w:pPr>
        <w:r>
          <w:fldChar w:fldCharType="begin"/>
        </w:r>
        <w:r>
          <w:instrText>PAGE   \* MERGEFORMAT</w:instrText>
        </w:r>
        <w:r>
          <w:fldChar w:fldCharType="separate"/>
        </w:r>
        <w:r>
          <w:rPr>
            <w:noProof/>
          </w:rPr>
          <w:t>38</w:t>
        </w:r>
        <w:r>
          <w:fldChar w:fldCharType="end"/>
        </w:r>
      </w:p>
    </w:sdtContent>
  </w:sdt>
  <w:p w14:paraId="142E9CC7" w14:textId="77777777" w:rsidR="00872A07" w:rsidRPr="0045163E" w:rsidRDefault="00872A07" w:rsidP="00D55ED9">
    <w:pPr>
      <w:pStyle w:val="Pieddepage"/>
      <w:tabs>
        <w:tab w:val="clear" w:pos="4536"/>
        <w:tab w:val="clear" w:pos="9072"/>
        <w:tab w:val="left" w:pos="2190"/>
      </w:tabs>
      <w:jc w:val="center"/>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25C09" w14:textId="77777777" w:rsidR="0072132D" w:rsidRDefault="0072132D">
      <w:r>
        <w:separator/>
      </w:r>
    </w:p>
  </w:footnote>
  <w:footnote w:type="continuationSeparator" w:id="0">
    <w:p w14:paraId="0E7BB016" w14:textId="77777777" w:rsidR="0072132D" w:rsidRDefault="00721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CC194" w14:textId="77777777" w:rsidR="00872A07" w:rsidRDefault="00872A0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B9F6C" w14:textId="77777777" w:rsidR="00872A07" w:rsidRPr="00EA6086" w:rsidRDefault="00872A07" w:rsidP="00EA6086">
    <w:pPr>
      <w:spacing w:after="0"/>
      <w:rPr>
        <w:b/>
        <w:color w:val="FF0000"/>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2CCB2DC"/>
    <w:lvl w:ilvl="0">
      <w:start w:val="1"/>
      <w:numFmt w:val="upperLetter"/>
      <w:pStyle w:val="annexe1"/>
      <w:lvlText w:val="Annexe %1 :"/>
      <w:lvlJc w:val="left"/>
      <w:pPr>
        <w:tabs>
          <w:tab w:val="num" w:pos="1440"/>
        </w:tabs>
        <w:ind w:left="360" w:hanging="360"/>
      </w:pPr>
      <w:rPr>
        <w:rFonts w:hint="default"/>
      </w:rPr>
    </w:lvl>
  </w:abstractNum>
  <w:abstractNum w:abstractNumId="1" w15:restartNumberingAfterBreak="0">
    <w:nsid w:val="FFFFFF81"/>
    <w:multiLevelType w:val="singleLevel"/>
    <w:tmpl w:val="0C987C8A"/>
    <w:lvl w:ilvl="0">
      <w:start w:val="1"/>
      <w:numFmt w:val="bullet"/>
      <w:pStyle w:val="Listepuces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5FAA9682"/>
    <w:lvl w:ilvl="0">
      <w:start w:val="1"/>
      <w:numFmt w:val="bullet"/>
      <w:pStyle w:val="Listepuces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5F080D12"/>
    <w:lvl w:ilvl="0">
      <w:start w:val="1"/>
      <w:numFmt w:val="bullet"/>
      <w:pStyle w:val="Listepuces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121E902C"/>
    <w:lvl w:ilvl="0">
      <w:start w:val="1"/>
      <w:numFmt w:val="bullet"/>
      <w:pStyle w:val="Listepuces"/>
      <w:lvlText w:val=""/>
      <w:lvlJc w:val="left"/>
      <w:pPr>
        <w:tabs>
          <w:tab w:val="num" w:pos="360"/>
        </w:tabs>
        <w:ind w:left="360" w:hanging="360"/>
      </w:pPr>
      <w:rPr>
        <w:rFonts w:ascii="Symbol" w:hAnsi="Symbol" w:hint="default"/>
      </w:rPr>
    </w:lvl>
  </w:abstractNum>
  <w:abstractNum w:abstractNumId="5" w15:restartNumberingAfterBreak="0">
    <w:nsid w:val="0000000B"/>
    <w:multiLevelType w:val="singleLevel"/>
    <w:tmpl w:val="0000000B"/>
    <w:name w:val="WW8Num11"/>
    <w:lvl w:ilvl="0">
      <w:numFmt w:val="bullet"/>
      <w:lvlText w:val="-"/>
      <w:lvlJc w:val="left"/>
      <w:pPr>
        <w:tabs>
          <w:tab w:val="num" w:pos="720"/>
        </w:tabs>
        <w:ind w:left="720" w:hanging="360"/>
      </w:pPr>
      <w:rPr>
        <w:rFonts w:ascii="Arial" w:hAnsi="Arial" w:cs="Times New Roman"/>
      </w:rPr>
    </w:lvl>
  </w:abstractNum>
  <w:abstractNum w:abstractNumId="6" w15:restartNumberingAfterBreak="0">
    <w:nsid w:val="0000000C"/>
    <w:multiLevelType w:val="singleLevel"/>
    <w:tmpl w:val="0000000C"/>
    <w:name w:val="WW8Num12"/>
    <w:lvl w:ilvl="0">
      <w:numFmt w:val="bullet"/>
      <w:lvlText w:val="-"/>
      <w:lvlJc w:val="left"/>
      <w:pPr>
        <w:tabs>
          <w:tab w:val="num" w:pos="720"/>
        </w:tabs>
        <w:ind w:left="720" w:hanging="360"/>
      </w:pPr>
      <w:rPr>
        <w:rFonts w:ascii="Arial" w:hAnsi="Arial" w:cs="Times New Roman"/>
      </w:rPr>
    </w:lvl>
  </w:abstractNum>
  <w:abstractNum w:abstractNumId="7" w15:restartNumberingAfterBreak="0">
    <w:nsid w:val="00000013"/>
    <w:multiLevelType w:val="singleLevel"/>
    <w:tmpl w:val="00000013"/>
    <w:name w:val="WW8Num6"/>
    <w:lvl w:ilvl="0">
      <w:start w:val="1"/>
      <w:numFmt w:val="decimal"/>
      <w:lvlText w:val="%1."/>
      <w:lvlJc w:val="left"/>
      <w:pPr>
        <w:tabs>
          <w:tab w:val="num" w:pos="720"/>
        </w:tabs>
        <w:ind w:left="720" w:hanging="360"/>
      </w:pPr>
    </w:lvl>
  </w:abstractNum>
  <w:abstractNum w:abstractNumId="8" w15:restartNumberingAfterBreak="0">
    <w:nsid w:val="0000001F"/>
    <w:multiLevelType w:val="singleLevel"/>
    <w:tmpl w:val="0000001F"/>
    <w:name w:val="WW8Num31"/>
    <w:lvl w:ilvl="0">
      <w:numFmt w:val="bullet"/>
      <w:lvlText w:val="-"/>
      <w:lvlJc w:val="left"/>
      <w:pPr>
        <w:tabs>
          <w:tab w:val="num" w:pos="720"/>
        </w:tabs>
        <w:ind w:left="720" w:hanging="360"/>
      </w:pPr>
      <w:rPr>
        <w:rFonts w:ascii="Arial" w:hAnsi="Arial" w:cs="Arial"/>
      </w:rPr>
    </w:lvl>
  </w:abstractNum>
  <w:abstractNum w:abstractNumId="9" w15:restartNumberingAfterBreak="0">
    <w:nsid w:val="03E34081"/>
    <w:multiLevelType w:val="multilevel"/>
    <w:tmpl w:val="83C0E8A8"/>
    <w:styleLink w:val="HierarchieTest"/>
    <w:lvl w:ilvl="0">
      <w:start w:val="1"/>
      <w:numFmt w:val="decimal"/>
      <w:lvlText w:val="%1."/>
      <w:lvlJc w:val="left"/>
      <w:pPr>
        <w:ind w:left="720" w:hanging="360"/>
      </w:pPr>
      <w:rPr>
        <w:rFonts w:ascii="Arial" w:hAnsi="Arial"/>
        <w:b/>
        <w:color w:val="FF0000"/>
        <w:sz w:val="36"/>
      </w:rPr>
    </w:lvl>
    <w:lvl w:ilvl="1">
      <w:start w:val="1"/>
      <w:numFmt w:val="decimal"/>
      <w:lvlText w:val="%2."/>
      <w:lvlJc w:val="left"/>
      <w:pPr>
        <w:ind w:left="1440" w:hanging="360"/>
      </w:pPr>
      <w:rPr>
        <w:rFonts w:ascii="Arial" w:hAnsi="Arial"/>
        <w:b/>
        <w:color w:val="7F7F7F" w:themeColor="text1" w:themeTint="80"/>
        <w:sz w:val="2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3EC26AC"/>
    <w:multiLevelType w:val="hybridMultilevel"/>
    <w:tmpl w:val="956CC178"/>
    <w:lvl w:ilvl="0" w:tplc="261EC84C">
      <w:start w:val="1"/>
      <w:numFmt w:val="bullet"/>
      <w:pStyle w:val="StyleMP-puces"/>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48648F1"/>
    <w:multiLevelType w:val="hybridMultilevel"/>
    <w:tmpl w:val="66287798"/>
    <w:lvl w:ilvl="0" w:tplc="5AF2645A">
      <w:start w:val="1"/>
      <w:numFmt w:val="bullet"/>
      <w:lvlRestart w:val="0"/>
      <w:pStyle w:val="Enum1TableauTitre"/>
      <w:lvlText w:val=""/>
      <w:lvlJc w:val="left"/>
      <w:pPr>
        <w:tabs>
          <w:tab w:val="num" w:pos="567"/>
        </w:tabs>
        <w:ind w:left="567" w:hanging="283"/>
      </w:pPr>
      <w:rPr>
        <w:rFonts w:ascii="Wingdings" w:hAnsi="Wingdings" w:cs="Wingdings" w:hint="default"/>
        <w:color w:val="00477F"/>
        <w:sz w:val="16"/>
        <w:szCs w:val="16"/>
      </w:rPr>
    </w:lvl>
    <w:lvl w:ilvl="1" w:tplc="040C0003">
      <w:start w:val="1"/>
      <w:numFmt w:val="bullet"/>
      <w:lvlText w:val="o"/>
      <w:lvlJc w:val="left"/>
      <w:pPr>
        <w:tabs>
          <w:tab w:val="num" w:pos="1724"/>
        </w:tabs>
        <w:ind w:left="1724" w:hanging="360"/>
      </w:pPr>
      <w:rPr>
        <w:rFonts w:ascii="Courier New" w:hAnsi="Courier New" w:cs="Courier New" w:hint="default"/>
      </w:rPr>
    </w:lvl>
    <w:lvl w:ilvl="2" w:tplc="040C0005">
      <w:start w:val="1"/>
      <w:numFmt w:val="bullet"/>
      <w:lvlText w:val=""/>
      <w:lvlJc w:val="left"/>
      <w:pPr>
        <w:tabs>
          <w:tab w:val="num" w:pos="2444"/>
        </w:tabs>
        <w:ind w:left="2444" w:hanging="360"/>
      </w:pPr>
      <w:rPr>
        <w:rFonts w:ascii="Wingdings" w:hAnsi="Wingdings" w:cs="Wingdings" w:hint="default"/>
      </w:rPr>
    </w:lvl>
    <w:lvl w:ilvl="3" w:tplc="040C0001">
      <w:start w:val="1"/>
      <w:numFmt w:val="bullet"/>
      <w:lvlText w:val=""/>
      <w:lvlJc w:val="left"/>
      <w:pPr>
        <w:tabs>
          <w:tab w:val="num" w:pos="3164"/>
        </w:tabs>
        <w:ind w:left="3164" w:hanging="360"/>
      </w:pPr>
      <w:rPr>
        <w:rFonts w:ascii="Symbol" w:hAnsi="Symbol" w:cs="Symbol" w:hint="default"/>
      </w:rPr>
    </w:lvl>
    <w:lvl w:ilvl="4" w:tplc="040C0003">
      <w:start w:val="1"/>
      <w:numFmt w:val="bullet"/>
      <w:lvlText w:val="o"/>
      <w:lvlJc w:val="left"/>
      <w:pPr>
        <w:tabs>
          <w:tab w:val="num" w:pos="3884"/>
        </w:tabs>
        <w:ind w:left="3884" w:hanging="360"/>
      </w:pPr>
      <w:rPr>
        <w:rFonts w:ascii="Courier New" w:hAnsi="Courier New" w:cs="Courier New" w:hint="default"/>
      </w:rPr>
    </w:lvl>
    <w:lvl w:ilvl="5" w:tplc="040C0005">
      <w:start w:val="1"/>
      <w:numFmt w:val="bullet"/>
      <w:lvlText w:val=""/>
      <w:lvlJc w:val="left"/>
      <w:pPr>
        <w:tabs>
          <w:tab w:val="num" w:pos="4604"/>
        </w:tabs>
        <w:ind w:left="4604" w:hanging="360"/>
      </w:pPr>
      <w:rPr>
        <w:rFonts w:ascii="Wingdings" w:hAnsi="Wingdings" w:cs="Wingdings" w:hint="default"/>
      </w:rPr>
    </w:lvl>
    <w:lvl w:ilvl="6" w:tplc="040C0001">
      <w:start w:val="1"/>
      <w:numFmt w:val="bullet"/>
      <w:lvlText w:val=""/>
      <w:lvlJc w:val="left"/>
      <w:pPr>
        <w:tabs>
          <w:tab w:val="num" w:pos="5324"/>
        </w:tabs>
        <w:ind w:left="5324" w:hanging="360"/>
      </w:pPr>
      <w:rPr>
        <w:rFonts w:ascii="Symbol" w:hAnsi="Symbol" w:cs="Symbol" w:hint="default"/>
      </w:rPr>
    </w:lvl>
    <w:lvl w:ilvl="7" w:tplc="040C0003">
      <w:start w:val="1"/>
      <w:numFmt w:val="bullet"/>
      <w:lvlText w:val="o"/>
      <w:lvlJc w:val="left"/>
      <w:pPr>
        <w:tabs>
          <w:tab w:val="num" w:pos="6044"/>
        </w:tabs>
        <w:ind w:left="6044" w:hanging="360"/>
      </w:pPr>
      <w:rPr>
        <w:rFonts w:ascii="Courier New" w:hAnsi="Courier New" w:cs="Courier New" w:hint="default"/>
      </w:rPr>
    </w:lvl>
    <w:lvl w:ilvl="8" w:tplc="040C0005">
      <w:start w:val="1"/>
      <w:numFmt w:val="bullet"/>
      <w:lvlText w:val=""/>
      <w:lvlJc w:val="left"/>
      <w:pPr>
        <w:tabs>
          <w:tab w:val="num" w:pos="6764"/>
        </w:tabs>
        <w:ind w:left="6764" w:hanging="360"/>
      </w:pPr>
      <w:rPr>
        <w:rFonts w:ascii="Wingdings" w:hAnsi="Wingdings" w:cs="Wingdings" w:hint="default"/>
      </w:rPr>
    </w:lvl>
  </w:abstractNum>
  <w:abstractNum w:abstractNumId="12" w15:restartNumberingAfterBreak="0">
    <w:nsid w:val="04FB52F8"/>
    <w:multiLevelType w:val="singleLevel"/>
    <w:tmpl w:val="D764A246"/>
    <w:lvl w:ilvl="0">
      <w:start w:val="1"/>
      <w:numFmt w:val="decimal"/>
      <w:pStyle w:val="Listen1"/>
      <w:lvlText w:val="%1."/>
      <w:lvlJc w:val="left"/>
      <w:pPr>
        <w:tabs>
          <w:tab w:val="num" w:pos="360"/>
        </w:tabs>
        <w:ind w:left="360" w:hanging="360"/>
      </w:pPr>
    </w:lvl>
  </w:abstractNum>
  <w:abstractNum w:abstractNumId="13" w15:restartNumberingAfterBreak="0">
    <w:nsid w:val="0B5F6A0A"/>
    <w:multiLevelType w:val="hybridMultilevel"/>
    <w:tmpl w:val="A67690A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 w15:restartNumberingAfterBreak="0">
    <w:nsid w:val="0CA00C90"/>
    <w:multiLevelType w:val="hybridMultilevel"/>
    <w:tmpl w:val="9AB6BA80"/>
    <w:lvl w:ilvl="0" w:tplc="32065E42">
      <w:start w:val="1"/>
      <w:numFmt w:val="bullet"/>
      <w:lvlRestart w:val="0"/>
      <w:pStyle w:val="Enum2TableauTitre"/>
      <w:lvlText w:val=""/>
      <w:lvlJc w:val="left"/>
      <w:pPr>
        <w:tabs>
          <w:tab w:val="num" w:pos="851"/>
        </w:tabs>
        <w:ind w:left="851" w:hanging="284"/>
      </w:pPr>
      <w:rPr>
        <w:rFonts w:ascii="Webdings" w:hAnsi="Webdings" w:cs="Webdings" w:hint="default"/>
        <w:color w:val="00477F"/>
        <w:sz w:val="20"/>
        <w:szCs w:val="20"/>
      </w:rPr>
    </w:lvl>
    <w:lvl w:ilvl="1" w:tplc="040C0003">
      <w:start w:val="1"/>
      <w:numFmt w:val="bullet"/>
      <w:lvlText w:val="o"/>
      <w:lvlJc w:val="left"/>
      <w:pPr>
        <w:tabs>
          <w:tab w:val="num" w:pos="2007"/>
        </w:tabs>
        <w:ind w:left="2007" w:hanging="360"/>
      </w:pPr>
      <w:rPr>
        <w:rFonts w:ascii="Courier New" w:hAnsi="Courier New" w:cs="Courier New" w:hint="default"/>
      </w:rPr>
    </w:lvl>
    <w:lvl w:ilvl="2" w:tplc="040C0005">
      <w:start w:val="1"/>
      <w:numFmt w:val="bullet"/>
      <w:lvlText w:val=""/>
      <w:lvlJc w:val="left"/>
      <w:pPr>
        <w:tabs>
          <w:tab w:val="num" w:pos="2727"/>
        </w:tabs>
        <w:ind w:left="2727" w:hanging="360"/>
      </w:pPr>
      <w:rPr>
        <w:rFonts w:ascii="Wingdings" w:hAnsi="Wingdings" w:cs="Wingdings" w:hint="default"/>
      </w:rPr>
    </w:lvl>
    <w:lvl w:ilvl="3" w:tplc="040C0001">
      <w:start w:val="1"/>
      <w:numFmt w:val="bullet"/>
      <w:lvlText w:val=""/>
      <w:lvlJc w:val="left"/>
      <w:pPr>
        <w:tabs>
          <w:tab w:val="num" w:pos="3447"/>
        </w:tabs>
        <w:ind w:left="3447" w:hanging="360"/>
      </w:pPr>
      <w:rPr>
        <w:rFonts w:ascii="Symbol" w:hAnsi="Symbol" w:cs="Symbol" w:hint="default"/>
      </w:rPr>
    </w:lvl>
    <w:lvl w:ilvl="4" w:tplc="040C0003">
      <w:start w:val="1"/>
      <w:numFmt w:val="bullet"/>
      <w:lvlText w:val="o"/>
      <w:lvlJc w:val="left"/>
      <w:pPr>
        <w:tabs>
          <w:tab w:val="num" w:pos="4167"/>
        </w:tabs>
        <w:ind w:left="4167" w:hanging="360"/>
      </w:pPr>
      <w:rPr>
        <w:rFonts w:ascii="Courier New" w:hAnsi="Courier New" w:cs="Courier New" w:hint="default"/>
      </w:rPr>
    </w:lvl>
    <w:lvl w:ilvl="5" w:tplc="040C0005">
      <w:start w:val="1"/>
      <w:numFmt w:val="bullet"/>
      <w:lvlText w:val=""/>
      <w:lvlJc w:val="left"/>
      <w:pPr>
        <w:tabs>
          <w:tab w:val="num" w:pos="4887"/>
        </w:tabs>
        <w:ind w:left="4887" w:hanging="360"/>
      </w:pPr>
      <w:rPr>
        <w:rFonts w:ascii="Wingdings" w:hAnsi="Wingdings" w:cs="Wingdings" w:hint="default"/>
      </w:rPr>
    </w:lvl>
    <w:lvl w:ilvl="6" w:tplc="040C0001">
      <w:start w:val="1"/>
      <w:numFmt w:val="bullet"/>
      <w:lvlText w:val=""/>
      <w:lvlJc w:val="left"/>
      <w:pPr>
        <w:tabs>
          <w:tab w:val="num" w:pos="5607"/>
        </w:tabs>
        <w:ind w:left="5607" w:hanging="360"/>
      </w:pPr>
      <w:rPr>
        <w:rFonts w:ascii="Symbol" w:hAnsi="Symbol" w:cs="Symbol" w:hint="default"/>
      </w:rPr>
    </w:lvl>
    <w:lvl w:ilvl="7" w:tplc="040C0003">
      <w:start w:val="1"/>
      <w:numFmt w:val="bullet"/>
      <w:lvlText w:val="o"/>
      <w:lvlJc w:val="left"/>
      <w:pPr>
        <w:tabs>
          <w:tab w:val="num" w:pos="6327"/>
        </w:tabs>
        <w:ind w:left="6327" w:hanging="360"/>
      </w:pPr>
      <w:rPr>
        <w:rFonts w:ascii="Courier New" w:hAnsi="Courier New" w:cs="Courier New" w:hint="default"/>
      </w:rPr>
    </w:lvl>
    <w:lvl w:ilvl="8" w:tplc="040C0005">
      <w:start w:val="1"/>
      <w:numFmt w:val="bullet"/>
      <w:lvlText w:val=""/>
      <w:lvlJc w:val="left"/>
      <w:pPr>
        <w:tabs>
          <w:tab w:val="num" w:pos="7047"/>
        </w:tabs>
        <w:ind w:left="7047" w:hanging="360"/>
      </w:pPr>
      <w:rPr>
        <w:rFonts w:ascii="Wingdings" w:hAnsi="Wingdings" w:cs="Wingdings" w:hint="default"/>
      </w:rPr>
    </w:lvl>
  </w:abstractNum>
  <w:abstractNum w:abstractNumId="15" w15:restartNumberingAfterBreak="0">
    <w:nsid w:val="0CE971DD"/>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0D006EEC"/>
    <w:multiLevelType w:val="singleLevel"/>
    <w:tmpl w:val="EE860A8A"/>
    <w:lvl w:ilvl="0">
      <w:start w:val="1"/>
      <w:numFmt w:val="bullet"/>
      <w:pStyle w:val="AListe"/>
      <w:lvlText w:val=""/>
      <w:lvlJc w:val="left"/>
      <w:pPr>
        <w:tabs>
          <w:tab w:val="num" w:pos="360"/>
        </w:tabs>
        <w:ind w:left="360" w:hanging="360"/>
      </w:pPr>
      <w:rPr>
        <w:rFonts w:ascii="Symbol" w:hAnsi="Symbol" w:cs="Symbol" w:hint="default"/>
      </w:rPr>
    </w:lvl>
  </w:abstractNum>
  <w:abstractNum w:abstractNumId="17" w15:restartNumberingAfterBreak="0">
    <w:nsid w:val="12557155"/>
    <w:multiLevelType w:val="hybridMultilevel"/>
    <w:tmpl w:val="1A963150"/>
    <w:lvl w:ilvl="0" w:tplc="2F040A4E">
      <w:start w:val="1"/>
      <w:numFmt w:val="bullet"/>
      <w:pStyle w:val="retrait2avecpoint"/>
      <w:lvlText w:val=""/>
      <w:lvlJc w:val="left"/>
      <w:pPr>
        <w:tabs>
          <w:tab w:val="num" w:pos="1494"/>
        </w:tabs>
        <w:ind w:left="1494" w:hanging="360"/>
      </w:pPr>
      <w:rPr>
        <w:rFonts w:ascii="Wingdings" w:hAnsi="Wingdings" w:cs="Wingdings" w:hint="default"/>
        <w:color w:val="auto"/>
      </w:rPr>
    </w:lvl>
    <w:lvl w:ilvl="1" w:tplc="04090003">
      <w:start w:val="1"/>
      <w:numFmt w:val="bullet"/>
      <w:lvlText w:val="o"/>
      <w:lvlJc w:val="left"/>
      <w:pPr>
        <w:tabs>
          <w:tab w:val="num" w:pos="2007"/>
        </w:tabs>
        <w:ind w:left="2007" w:hanging="360"/>
      </w:pPr>
      <w:rPr>
        <w:rFonts w:ascii="Courier New" w:hAnsi="Courier New" w:cs="Courier New" w:hint="default"/>
      </w:rPr>
    </w:lvl>
    <w:lvl w:ilvl="2" w:tplc="04090005">
      <w:start w:val="1"/>
      <w:numFmt w:val="bullet"/>
      <w:lvlText w:val=""/>
      <w:lvlJc w:val="left"/>
      <w:pPr>
        <w:tabs>
          <w:tab w:val="num" w:pos="2727"/>
        </w:tabs>
        <w:ind w:left="2727" w:hanging="360"/>
      </w:pPr>
      <w:rPr>
        <w:rFonts w:ascii="Wingdings" w:hAnsi="Wingdings" w:cs="Wingdings" w:hint="default"/>
      </w:rPr>
    </w:lvl>
    <w:lvl w:ilvl="3" w:tplc="04090001">
      <w:start w:val="1"/>
      <w:numFmt w:val="bullet"/>
      <w:lvlText w:val=""/>
      <w:lvlJc w:val="left"/>
      <w:pPr>
        <w:tabs>
          <w:tab w:val="num" w:pos="3447"/>
        </w:tabs>
        <w:ind w:left="3447" w:hanging="360"/>
      </w:pPr>
      <w:rPr>
        <w:rFonts w:ascii="Symbol" w:hAnsi="Symbol" w:cs="Symbol" w:hint="default"/>
      </w:rPr>
    </w:lvl>
    <w:lvl w:ilvl="4" w:tplc="04090003">
      <w:start w:val="1"/>
      <w:numFmt w:val="bullet"/>
      <w:lvlText w:val="o"/>
      <w:lvlJc w:val="left"/>
      <w:pPr>
        <w:tabs>
          <w:tab w:val="num" w:pos="4167"/>
        </w:tabs>
        <w:ind w:left="4167" w:hanging="360"/>
      </w:pPr>
      <w:rPr>
        <w:rFonts w:ascii="Courier New" w:hAnsi="Courier New" w:cs="Courier New" w:hint="default"/>
      </w:rPr>
    </w:lvl>
    <w:lvl w:ilvl="5" w:tplc="04090005">
      <w:start w:val="1"/>
      <w:numFmt w:val="bullet"/>
      <w:lvlText w:val=""/>
      <w:lvlJc w:val="left"/>
      <w:pPr>
        <w:tabs>
          <w:tab w:val="num" w:pos="4887"/>
        </w:tabs>
        <w:ind w:left="4887" w:hanging="360"/>
      </w:pPr>
      <w:rPr>
        <w:rFonts w:ascii="Wingdings" w:hAnsi="Wingdings" w:cs="Wingdings" w:hint="default"/>
      </w:rPr>
    </w:lvl>
    <w:lvl w:ilvl="6" w:tplc="04090001">
      <w:start w:val="1"/>
      <w:numFmt w:val="bullet"/>
      <w:lvlText w:val=""/>
      <w:lvlJc w:val="left"/>
      <w:pPr>
        <w:tabs>
          <w:tab w:val="num" w:pos="5607"/>
        </w:tabs>
        <w:ind w:left="5607" w:hanging="360"/>
      </w:pPr>
      <w:rPr>
        <w:rFonts w:ascii="Symbol" w:hAnsi="Symbol" w:cs="Symbol" w:hint="default"/>
      </w:rPr>
    </w:lvl>
    <w:lvl w:ilvl="7" w:tplc="04090003">
      <w:start w:val="1"/>
      <w:numFmt w:val="bullet"/>
      <w:lvlText w:val="o"/>
      <w:lvlJc w:val="left"/>
      <w:pPr>
        <w:tabs>
          <w:tab w:val="num" w:pos="6327"/>
        </w:tabs>
        <w:ind w:left="6327" w:hanging="360"/>
      </w:pPr>
      <w:rPr>
        <w:rFonts w:ascii="Courier New" w:hAnsi="Courier New" w:cs="Courier New" w:hint="default"/>
      </w:rPr>
    </w:lvl>
    <w:lvl w:ilvl="8" w:tplc="04090005">
      <w:start w:val="1"/>
      <w:numFmt w:val="bullet"/>
      <w:lvlText w:val=""/>
      <w:lvlJc w:val="left"/>
      <w:pPr>
        <w:tabs>
          <w:tab w:val="num" w:pos="7047"/>
        </w:tabs>
        <w:ind w:left="7047" w:hanging="360"/>
      </w:pPr>
      <w:rPr>
        <w:rFonts w:ascii="Wingdings" w:hAnsi="Wingdings" w:cs="Wingdings" w:hint="default"/>
      </w:rPr>
    </w:lvl>
  </w:abstractNum>
  <w:abstractNum w:abstractNumId="18" w15:restartNumberingAfterBreak="0">
    <w:nsid w:val="127F48BF"/>
    <w:multiLevelType w:val="hybridMultilevel"/>
    <w:tmpl w:val="01D255CA"/>
    <w:lvl w:ilvl="0" w:tplc="6B60B336">
      <w:start w:val="1"/>
      <w:numFmt w:val="bullet"/>
      <w:lvlText w:val=""/>
      <w:lvlJc w:val="left"/>
      <w:pPr>
        <w:ind w:left="720" w:hanging="360"/>
      </w:pPr>
      <w:rPr>
        <w:rFonts w:ascii="Wingdings" w:hAnsi="Wingdings" w:hint="default"/>
        <w:color w:val="0070C0"/>
        <w:sz w:val="16"/>
        <w:szCs w:val="16"/>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140D5B63"/>
    <w:multiLevelType w:val="hybridMultilevel"/>
    <w:tmpl w:val="13248F66"/>
    <w:lvl w:ilvl="0" w:tplc="AFC485BA">
      <w:start w:val="1"/>
      <w:numFmt w:val="bullet"/>
      <w:pStyle w:val="Puce1"/>
      <w:lvlText w:val=""/>
      <w:lvlJc w:val="left"/>
      <w:pPr>
        <w:ind w:left="1571" w:hanging="360"/>
      </w:pPr>
      <w:rPr>
        <w:rFonts w:ascii="Wingdings" w:hAnsi="Wingdings"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20" w15:restartNumberingAfterBreak="0">
    <w:nsid w:val="15DB2EA2"/>
    <w:multiLevelType w:val="hybridMultilevel"/>
    <w:tmpl w:val="81089082"/>
    <w:lvl w:ilvl="0" w:tplc="6B60B336">
      <w:start w:val="1"/>
      <w:numFmt w:val="bullet"/>
      <w:lvlText w:val=""/>
      <w:lvlJc w:val="left"/>
      <w:pPr>
        <w:ind w:left="720" w:hanging="360"/>
      </w:pPr>
      <w:rPr>
        <w:rFonts w:ascii="Wingdings" w:hAnsi="Wingdings" w:hint="default"/>
        <w:color w:val="0070C0"/>
        <w:sz w:val="16"/>
        <w:szCs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83905C8"/>
    <w:multiLevelType w:val="hybridMultilevel"/>
    <w:tmpl w:val="D522004A"/>
    <w:lvl w:ilvl="0" w:tplc="6B60B336">
      <w:start w:val="1"/>
      <w:numFmt w:val="bullet"/>
      <w:lvlText w:val=""/>
      <w:lvlJc w:val="left"/>
      <w:pPr>
        <w:ind w:left="720" w:hanging="360"/>
      </w:pPr>
      <w:rPr>
        <w:rFonts w:ascii="Wingdings" w:hAnsi="Wingdings" w:hint="default"/>
        <w:color w:val="0070C0"/>
        <w:sz w:val="16"/>
        <w:szCs w:val="16"/>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190F0C49"/>
    <w:multiLevelType w:val="hybridMultilevel"/>
    <w:tmpl w:val="DB7A61DE"/>
    <w:lvl w:ilvl="0" w:tplc="6B60B336">
      <w:start w:val="1"/>
      <w:numFmt w:val="bullet"/>
      <w:lvlText w:val=""/>
      <w:lvlJc w:val="left"/>
      <w:pPr>
        <w:ind w:left="720" w:hanging="360"/>
      </w:pPr>
      <w:rPr>
        <w:rFonts w:ascii="Wingdings" w:hAnsi="Wingdings" w:hint="default"/>
        <w:color w:val="0070C0"/>
        <w:sz w:val="16"/>
        <w:szCs w:val="16"/>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1AB2634F"/>
    <w:multiLevelType w:val="singleLevel"/>
    <w:tmpl w:val="FD1E15A4"/>
    <w:lvl w:ilvl="0">
      <w:start w:val="1"/>
      <w:numFmt w:val="bullet"/>
      <w:pStyle w:val="Enum2Tableau"/>
      <w:lvlText w:val=""/>
      <w:lvlJc w:val="left"/>
      <w:pPr>
        <w:tabs>
          <w:tab w:val="num" w:pos="851"/>
        </w:tabs>
        <w:ind w:left="851" w:hanging="284"/>
      </w:pPr>
      <w:rPr>
        <w:rFonts w:ascii="Webdings" w:hAnsi="Webdings" w:cs="Webdings" w:hint="default"/>
        <w:color w:val="00477F"/>
        <w:sz w:val="20"/>
        <w:szCs w:val="20"/>
      </w:rPr>
    </w:lvl>
  </w:abstractNum>
  <w:abstractNum w:abstractNumId="24" w15:restartNumberingAfterBreak="0">
    <w:nsid w:val="1D741427"/>
    <w:multiLevelType w:val="multilevel"/>
    <w:tmpl w:val="DD441C78"/>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2181057C"/>
    <w:multiLevelType w:val="multilevel"/>
    <w:tmpl w:val="8C4828DA"/>
    <w:lvl w:ilvl="0">
      <w:start w:val="1"/>
      <w:numFmt w:val="bullet"/>
      <w:pStyle w:val="Enum1Titre"/>
      <w:lvlText w:val=""/>
      <w:lvlJc w:val="left"/>
      <w:pPr>
        <w:ind w:left="720" w:hanging="360"/>
      </w:pPr>
      <w:rPr>
        <w:rFonts w:ascii="Wingdings" w:hAnsi="Wingdings" w:cs="Times New Roman" w:hint="default"/>
        <w:color w:val="C00000"/>
        <w:sz w:val="16"/>
        <w:szCs w:val="16"/>
      </w:rPr>
    </w:lvl>
    <w:lvl w:ilvl="1">
      <w:start w:val="1"/>
      <w:numFmt w:val="bullet"/>
      <w:lvlText w:val=""/>
      <w:lvlJc w:val="left"/>
      <w:pPr>
        <w:ind w:left="1440" w:hanging="360"/>
      </w:pPr>
      <w:rPr>
        <w:rFonts w:ascii="Symbol" w:hAnsi="Symbol" w:hint="default"/>
        <w:color w:val="C00000"/>
      </w:rPr>
    </w:lvl>
    <w:lvl w:ilvl="2">
      <w:start w:val="1"/>
      <w:numFmt w:val="bullet"/>
      <w:lvlText w:val="-"/>
      <w:lvlJc w:val="left"/>
      <w:pPr>
        <w:ind w:left="2160" w:hanging="360"/>
      </w:pPr>
      <w:rPr>
        <w:rFonts w:ascii="Arial" w:hAnsi="Arial" w:hint="default"/>
        <w:color w:val="C00000"/>
      </w:rPr>
    </w:lvl>
    <w:lvl w:ilvl="3">
      <w:start w:val="1"/>
      <w:numFmt w:val="bullet"/>
      <w:lvlText w:val="o"/>
      <w:lvlJc w:val="left"/>
      <w:pPr>
        <w:ind w:left="2880" w:hanging="360"/>
      </w:pPr>
      <w:rPr>
        <w:rFonts w:ascii="Symbol" w:hAnsi="Symbol" w:hint="default"/>
        <w:color w:val="C00000"/>
      </w:rPr>
    </w:lvl>
    <w:lvl w:ilvl="4">
      <w:start w:val="1"/>
      <w:numFmt w:val="bullet"/>
      <w:lvlText w:val=""/>
      <w:lvlJc w:val="left"/>
      <w:pPr>
        <w:ind w:left="3600" w:hanging="360"/>
      </w:pPr>
      <w:rPr>
        <w:rFonts w:ascii="Symbol" w:hAnsi="Symbol" w:hint="default"/>
        <w:color w:val="C00000"/>
      </w:rPr>
    </w:lvl>
    <w:lvl w:ilvl="5">
      <w:start w:val="1"/>
      <w:numFmt w:val="bullet"/>
      <w:lvlText w:val=""/>
      <w:lvlJc w:val="left"/>
      <w:pPr>
        <w:ind w:left="4320" w:hanging="360"/>
      </w:pPr>
      <w:rPr>
        <w:rFonts w:ascii="Wingdings" w:hAnsi="Wingdings" w:hint="default"/>
        <w:color w:val="C00000"/>
      </w:rPr>
    </w:lvl>
    <w:lvl w:ilvl="6">
      <w:start w:val="1"/>
      <w:numFmt w:val="bullet"/>
      <w:lvlText w:val=""/>
      <w:lvlJc w:val="left"/>
      <w:pPr>
        <w:ind w:left="5040" w:hanging="360"/>
      </w:pPr>
      <w:rPr>
        <w:rFonts w:ascii="Symbol" w:hAnsi="Symbol" w:hint="default"/>
        <w:color w:val="C00000"/>
      </w:rPr>
    </w:lvl>
    <w:lvl w:ilvl="7">
      <w:start w:val="1"/>
      <w:numFmt w:val="bullet"/>
      <w:lvlText w:val="-"/>
      <w:lvlJc w:val="left"/>
      <w:pPr>
        <w:ind w:left="5760" w:hanging="360"/>
      </w:pPr>
      <w:rPr>
        <w:rFonts w:ascii="Arial" w:hAnsi="Arial" w:hint="default"/>
        <w:color w:val="C00000"/>
      </w:rPr>
    </w:lvl>
    <w:lvl w:ilvl="8">
      <w:start w:val="1"/>
      <w:numFmt w:val="bullet"/>
      <w:lvlText w:val="o"/>
      <w:lvlJc w:val="left"/>
      <w:pPr>
        <w:ind w:left="6480" w:hanging="360"/>
      </w:pPr>
      <w:rPr>
        <w:rFonts w:ascii="Courier New" w:hAnsi="Courier New" w:hint="default"/>
        <w:color w:val="C00000"/>
      </w:rPr>
    </w:lvl>
  </w:abstractNum>
  <w:abstractNum w:abstractNumId="26" w15:restartNumberingAfterBreak="0">
    <w:nsid w:val="246F664E"/>
    <w:multiLevelType w:val="hybridMultilevel"/>
    <w:tmpl w:val="1BF00EA4"/>
    <w:lvl w:ilvl="0" w:tplc="040C0001">
      <w:start w:val="1"/>
      <w:numFmt w:val="bullet"/>
      <w:pStyle w:val="puce10"/>
      <w:lvlText w:val=""/>
      <w:lvlJc w:val="left"/>
      <w:pPr>
        <w:tabs>
          <w:tab w:val="num" w:pos="360"/>
        </w:tabs>
        <w:ind w:left="360" w:hanging="360"/>
      </w:pPr>
      <w:rPr>
        <w:rFonts w:ascii="Symbol" w:hAnsi="Symbol" w:cs="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25A44759"/>
    <w:multiLevelType w:val="singleLevel"/>
    <w:tmpl w:val="7882927E"/>
    <w:lvl w:ilvl="0">
      <w:start w:val="1"/>
      <w:numFmt w:val="bullet"/>
      <w:pStyle w:val="Enum3"/>
      <w:lvlText w:val=""/>
      <w:lvlJc w:val="left"/>
      <w:pPr>
        <w:tabs>
          <w:tab w:val="num" w:pos="2552"/>
        </w:tabs>
        <w:ind w:left="2551" w:hanging="283"/>
      </w:pPr>
      <w:rPr>
        <w:rFonts w:ascii="Symbol" w:hAnsi="Symbol" w:hint="default"/>
        <w:color w:val="00477F"/>
        <w:sz w:val="20"/>
      </w:rPr>
    </w:lvl>
  </w:abstractNum>
  <w:abstractNum w:abstractNumId="28" w15:restartNumberingAfterBreak="0">
    <w:nsid w:val="27470E0F"/>
    <w:multiLevelType w:val="hybridMultilevel"/>
    <w:tmpl w:val="C2FE05B8"/>
    <w:lvl w:ilvl="0" w:tplc="FFFFFFFF">
      <w:start w:val="1"/>
      <w:numFmt w:val="bullet"/>
      <w:pStyle w:val="tibcopuceorange"/>
      <w:lvlText w:val=""/>
      <w:lvlJc w:val="left"/>
      <w:pPr>
        <w:tabs>
          <w:tab w:val="num" w:pos="680"/>
        </w:tabs>
        <w:ind w:left="680" w:hanging="320"/>
      </w:pPr>
      <w:rPr>
        <w:rFonts w:ascii="Symbol" w:hAnsi="Symbol" w:cs="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28A50236"/>
    <w:multiLevelType w:val="hybridMultilevel"/>
    <w:tmpl w:val="C7D496DE"/>
    <w:lvl w:ilvl="0" w:tplc="41B892BA">
      <w:start w:val="1"/>
      <w:numFmt w:val="bullet"/>
      <w:pStyle w:val="CIntertitres"/>
      <w:lvlText w:val=""/>
      <w:lvlJc w:val="left"/>
      <w:pPr>
        <w:tabs>
          <w:tab w:val="num" w:pos="2693"/>
        </w:tabs>
        <w:ind w:left="2693" w:hanging="992"/>
      </w:pPr>
      <w:rPr>
        <w:rFonts w:ascii="Symbol" w:hAnsi="Symbol" w:cs="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color w:val="auto"/>
      </w:rPr>
    </w:lvl>
    <w:lvl w:ilvl="2" w:tplc="040C0005">
      <w:start w:val="1"/>
      <w:numFmt w:val="bullet"/>
      <w:lvlText w:val=""/>
      <w:lvlJc w:val="left"/>
      <w:pPr>
        <w:tabs>
          <w:tab w:val="num" w:pos="2160"/>
        </w:tabs>
        <w:ind w:left="2160" w:hanging="360"/>
      </w:pPr>
      <w:rPr>
        <w:rFonts w:ascii="Symbol" w:hAnsi="Symbol" w:cs="Symbol" w:hint="default"/>
        <w:color w:val="auto"/>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29A42F2D"/>
    <w:multiLevelType w:val="hybridMultilevel"/>
    <w:tmpl w:val="7E5C0ECE"/>
    <w:lvl w:ilvl="0" w:tplc="040C0001">
      <w:start w:val="1"/>
      <w:numFmt w:val="bullet"/>
      <w:lvlText w:val=""/>
      <w:lvlJc w:val="left"/>
      <w:pPr>
        <w:ind w:left="720" w:hanging="360"/>
      </w:pPr>
      <w:rPr>
        <w:rFonts w:ascii="Symbol" w:hAnsi="Symbol" w:hint="default"/>
      </w:rPr>
    </w:lvl>
    <w:lvl w:ilvl="1" w:tplc="040C000B">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2A077808"/>
    <w:multiLevelType w:val="multilevel"/>
    <w:tmpl w:val="20F846D4"/>
    <w:styleLink w:val="WWNum33"/>
    <w:lvl w:ilvl="0">
      <w:numFmt w:val="bullet"/>
      <w:lvlText w:val="-"/>
      <w:lvlJc w:val="left"/>
      <w:rPr>
        <w:rFonts w:ascii="Times New Roman" w:hAnsi="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2" w15:restartNumberingAfterBreak="0">
    <w:nsid w:val="2B6F0721"/>
    <w:multiLevelType w:val="singleLevel"/>
    <w:tmpl w:val="9094FC98"/>
    <w:lvl w:ilvl="0">
      <w:start w:val="1"/>
      <w:numFmt w:val="bullet"/>
      <w:pStyle w:val="puce2"/>
      <w:lvlText w:val=""/>
      <w:lvlJc w:val="left"/>
      <w:pPr>
        <w:tabs>
          <w:tab w:val="num" w:pos="1097"/>
        </w:tabs>
        <w:ind w:left="1021" w:hanging="284"/>
      </w:pPr>
      <w:rPr>
        <w:rFonts w:ascii="Wingdings" w:hAnsi="Wingdings" w:cs="Wingdings" w:hint="default"/>
      </w:rPr>
    </w:lvl>
  </w:abstractNum>
  <w:abstractNum w:abstractNumId="33" w15:restartNumberingAfterBreak="0">
    <w:nsid w:val="2F6A427A"/>
    <w:multiLevelType w:val="multilevel"/>
    <w:tmpl w:val="2E96B448"/>
    <w:lvl w:ilvl="0">
      <w:start w:val="1"/>
      <w:numFmt w:val="bullet"/>
      <w:pStyle w:val="Normalretrait"/>
      <w:lvlText w:val=""/>
      <w:lvlJc w:val="left"/>
      <w:pPr>
        <w:tabs>
          <w:tab w:val="num" w:pos="360"/>
        </w:tabs>
        <w:ind w:left="360" w:hanging="360"/>
      </w:pPr>
      <w:rPr>
        <w:rFonts w:ascii="Wingdings" w:hAnsi="Wingdings" w:cs="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34" w15:restartNumberingAfterBreak="0">
    <w:nsid w:val="31D14D39"/>
    <w:multiLevelType w:val="hybridMultilevel"/>
    <w:tmpl w:val="02A282A0"/>
    <w:lvl w:ilvl="0" w:tplc="5F7691E8">
      <w:start w:val="1"/>
      <w:numFmt w:val="decimal"/>
      <w:pStyle w:val="contentsh1"/>
      <w:lvlText w:val="%1."/>
      <w:lvlJc w:val="left"/>
      <w:pPr>
        <w:tabs>
          <w:tab w:val="num" w:pos="720"/>
        </w:tabs>
        <w:ind w:left="720" w:hanging="360"/>
      </w:pPr>
    </w:lvl>
    <w:lvl w:ilvl="1" w:tplc="040C0003">
      <w:start w:val="1"/>
      <w:numFmt w:val="lowerLetter"/>
      <w:lvlText w:val="%2."/>
      <w:lvlJc w:val="left"/>
      <w:pPr>
        <w:tabs>
          <w:tab w:val="num" w:pos="1440"/>
        </w:tabs>
        <w:ind w:left="1440" w:hanging="360"/>
      </w:pPr>
    </w:lvl>
    <w:lvl w:ilvl="2" w:tplc="040C0005">
      <w:start w:val="1"/>
      <w:numFmt w:val="lowerRoman"/>
      <w:lvlText w:val="%3."/>
      <w:lvlJc w:val="right"/>
      <w:pPr>
        <w:tabs>
          <w:tab w:val="num" w:pos="2160"/>
        </w:tabs>
        <w:ind w:left="2160" w:hanging="180"/>
      </w:pPr>
    </w:lvl>
    <w:lvl w:ilvl="3" w:tplc="040C0001">
      <w:start w:val="1"/>
      <w:numFmt w:val="decimal"/>
      <w:lvlText w:val="%4."/>
      <w:lvlJc w:val="left"/>
      <w:pPr>
        <w:tabs>
          <w:tab w:val="num" w:pos="2880"/>
        </w:tabs>
        <w:ind w:left="2880" w:hanging="360"/>
      </w:pPr>
    </w:lvl>
    <w:lvl w:ilvl="4" w:tplc="040C0003">
      <w:start w:val="1"/>
      <w:numFmt w:val="lowerLetter"/>
      <w:lvlText w:val="%5."/>
      <w:lvlJc w:val="left"/>
      <w:pPr>
        <w:tabs>
          <w:tab w:val="num" w:pos="3600"/>
        </w:tabs>
        <w:ind w:left="3600" w:hanging="360"/>
      </w:pPr>
    </w:lvl>
    <w:lvl w:ilvl="5" w:tplc="040C0005">
      <w:start w:val="1"/>
      <w:numFmt w:val="lowerRoman"/>
      <w:lvlText w:val="%6."/>
      <w:lvlJc w:val="right"/>
      <w:pPr>
        <w:tabs>
          <w:tab w:val="num" w:pos="4320"/>
        </w:tabs>
        <w:ind w:left="4320" w:hanging="180"/>
      </w:pPr>
    </w:lvl>
    <w:lvl w:ilvl="6" w:tplc="040C0001">
      <w:start w:val="1"/>
      <w:numFmt w:val="decimal"/>
      <w:lvlText w:val="%7."/>
      <w:lvlJc w:val="left"/>
      <w:pPr>
        <w:tabs>
          <w:tab w:val="num" w:pos="5040"/>
        </w:tabs>
        <w:ind w:left="5040" w:hanging="360"/>
      </w:pPr>
    </w:lvl>
    <w:lvl w:ilvl="7" w:tplc="040C0003">
      <w:start w:val="1"/>
      <w:numFmt w:val="lowerLetter"/>
      <w:lvlText w:val="%8."/>
      <w:lvlJc w:val="left"/>
      <w:pPr>
        <w:tabs>
          <w:tab w:val="num" w:pos="5760"/>
        </w:tabs>
        <w:ind w:left="5760" w:hanging="360"/>
      </w:pPr>
    </w:lvl>
    <w:lvl w:ilvl="8" w:tplc="040C0005">
      <w:start w:val="1"/>
      <w:numFmt w:val="lowerRoman"/>
      <w:lvlText w:val="%9."/>
      <w:lvlJc w:val="right"/>
      <w:pPr>
        <w:tabs>
          <w:tab w:val="num" w:pos="6480"/>
        </w:tabs>
        <w:ind w:left="6480" w:hanging="180"/>
      </w:pPr>
    </w:lvl>
  </w:abstractNum>
  <w:abstractNum w:abstractNumId="35" w15:restartNumberingAfterBreak="0">
    <w:nsid w:val="31DF0552"/>
    <w:multiLevelType w:val="hybridMultilevel"/>
    <w:tmpl w:val="BAB0828A"/>
    <w:lvl w:ilvl="0" w:tplc="7FAAFFD8">
      <w:start w:val="1"/>
      <w:numFmt w:val="bullet"/>
      <w:lvlText w:val=""/>
      <w:lvlJc w:val="left"/>
      <w:pPr>
        <w:ind w:left="1069" w:hanging="360"/>
      </w:pPr>
      <w:rPr>
        <w:rFonts w:ascii="Symbol" w:hAnsi="Symbol" w:hint="default"/>
      </w:rPr>
    </w:lvl>
    <w:lvl w:ilvl="1" w:tplc="040C0019" w:tentative="1">
      <w:start w:val="1"/>
      <w:numFmt w:val="bullet"/>
      <w:lvlText w:val="o"/>
      <w:lvlJc w:val="left"/>
      <w:pPr>
        <w:ind w:left="1789" w:hanging="360"/>
      </w:pPr>
      <w:rPr>
        <w:rFonts w:ascii="Courier New" w:hAnsi="Courier New" w:cs="Courier New" w:hint="default"/>
      </w:rPr>
    </w:lvl>
    <w:lvl w:ilvl="2" w:tplc="040C001B" w:tentative="1">
      <w:start w:val="1"/>
      <w:numFmt w:val="bullet"/>
      <w:lvlText w:val=""/>
      <w:lvlJc w:val="left"/>
      <w:pPr>
        <w:ind w:left="2509" w:hanging="360"/>
      </w:pPr>
      <w:rPr>
        <w:rFonts w:ascii="Wingdings" w:hAnsi="Wingdings" w:hint="default"/>
      </w:rPr>
    </w:lvl>
    <w:lvl w:ilvl="3" w:tplc="040C000F" w:tentative="1">
      <w:start w:val="1"/>
      <w:numFmt w:val="bullet"/>
      <w:lvlText w:val=""/>
      <w:lvlJc w:val="left"/>
      <w:pPr>
        <w:ind w:left="3229" w:hanging="360"/>
      </w:pPr>
      <w:rPr>
        <w:rFonts w:ascii="Symbol" w:hAnsi="Symbol" w:hint="default"/>
      </w:rPr>
    </w:lvl>
    <w:lvl w:ilvl="4" w:tplc="040C0019" w:tentative="1">
      <w:start w:val="1"/>
      <w:numFmt w:val="bullet"/>
      <w:lvlText w:val="o"/>
      <w:lvlJc w:val="left"/>
      <w:pPr>
        <w:ind w:left="3949" w:hanging="360"/>
      </w:pPr>
      <w:rPr>
        <w:rFonts w:ascii="Courier New" w:hAnsi="Courier New" w:cs="Courier New" w:hint="default"/>
      </w:rPr>
    </w:lvl>
    <w:lvl w:ilvl="5" w:tplc="040C001B" w:tentative="1">
      <w:start w:val="1"/>
      <w:numFmt w:val="bullet"/>
      <w:lvlText w:val=""/>
      <w:lvlJc w:val="left"/>
      <w:pPr>
        <w:ind w:left="4669" w:hanging="360"/>
      </w:pPr>
      <w:rPr>
        <w:rFonts w:ascii="Wingdings" w:hAnsi="Wingdings" w:hint="default"/>
      </w:rPr>
    </w:lvl>
    <w:lvl w:ilvl="6" w:tplc="040C000F" w:tentative="1">
      <w:start w:val="1"/>
      <w:numFmt w:val="bullet"/>
      <w:lvlText w:val=""/>
      <w:lvlJc w:val="left"/>
      <w:pPr>
        <w:ind w:left="5389" w:hanging="360"/>
      </w:pPr>
      <w:rPr>
        <w:rFonts w:ascii="Symbol" w:hAnsi="Symbol" w:hint="default"/>
      </w:rPr>
    </w:lvl>
    <w:lvl w:ilvl="7" w:tplc="040C0019" w:tentative="1">
      <w:start w:val="1"/>
      <w:numFmt w:val="bullet"/>
      <w:lvlText w:val="o"/>
      <w:lvlJc w:val="left"/>
      <w:pPr>
        <w:ind w:left="6109" w:hanging="360"/>
      </w:pPr>
      <w:rPr>
        <w:rFonts w:ascii="Courier New" w:hAnsi="Courier New" w:cs="Courier New" w:hint="default"/>
      </w:rPr>
    </w:lvl>
    <w:lvl w:ilvl="8" w:tplc="040C001B" w:tentative="1">
      <w:start w:val="1"/>
      <w:numFmt w:val="bullet"/>
      <w:pStyle w:val="Titre9"/>
      <w:lvlText w:val=""/>
      <w:lvlJc w:val="left"/>
      <w:pPr>
        <w:ind w:left="6829" w:hanging="360"/>
      </w:pPr>
      <w:rPr>
        <w:rFonts w:ascii="Wingdings" w:hAnsi="Wingdings" w:hint="default"/>
      </w:rPr>
    </w:lvl>
  </w:abstractNum>
  <w:abstractNum w:abstractNumId="36" w15:restartNumberingAfterBreak="0">
    <w:nsid w:val="332E1C95"/>
    <w:multiLevelType w:val="hybridMultilevel"/>
    <w:tmpl w:val="0322A814"/>
    <w:lvl w:ilvl="0" w:tplc="6B60B336">
      <w:start w:val="1"/>
      <w:numFmt w:val="bullet"/>
      <w:lvlText w:val=""/>
      <w:lvlJc w:val="left"/>
      <w:pPr>
        <w:ind w:left="720" w:hanging="360"/>
      </w:pPr>
      <w:rPr>
        <w:rFonts w:ascii="Wingdings" w:hAnsi="Wingdings" w:hint="default"/>
        <w:color w:val="0070C0"/>
        <w:sz w:val="16"/>
        <w:szCs w:val="16"/>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7" w15:restartNumberingAfterBreak="0">
    <w:nsid w:val="39065040"/>
    <w:multiLevelType w:val="hybridMultilevel"/>
    <w:tmpl w:val="62AE3590"/>
    <w:lvl w:ilvl="0" w:tplc="040C0001">
      <w:start w:val="1"/>
      <w:numFmt w:val="bullet"/>
      <w:pStyle w:val="Enum4"/>
      <w:lvlText w:val="­"/>
      <w:lvlJc w:val="left"/>
      <w:pPr>
        <w:tabs>
          <w:tab w:val="num" w:pos="1417"/>
        </w:tabs>
        <w:ind w:left="1417" w:hanging="283"/>
      </w:pPr>
      <w:rPr>
        <w:rFonts w:ascii="Arial" w:hAnsi="Arial" w:cs="Arial" w:hint="default"/>
        <w:color w:val="00477F"/>
        <w:sz w:val="16"/>
        <w:szCs w:val="16"/>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3A2E3556"/>
    <w:multiLevelType w:val="hybridMultilevel"/>
    <w:tmpl w:val="81FACD04"/>
    <w:lvl w:ilvl="0" w:tplc="040C000F">
      <w:start w:val="1"/>
      <w:numFmt w:val="bullet"/>
      <w:lvlText w:val=""/>
      <w:lvlJc w:val="left"/>
      <w:pPr>
        <w:tabs>
          <w:tab w:val="num" w:pos="2693"/>
        </w:tabs>
        <w:ind w:left="2693" w:hanging="992"/>
      </w:pPr>
      <w:rPr>
        <w:rFonts w:ascii="Symbol" w:hAnsi="Symbol" w:cs="Symbol" w:hint="default"/>
        <w:color w:val="auto"/>
      </w:rPr>
    </w:lvl>
    <w:lvl w:ilvl="1" w:tplc="AC7A520C">
      <w:start w:val="1"/>
      <w:numFmt w:val="bullet"/>
      <w:pStyle w:val="ListeMarc"/>
      <w:lvlText w:val="o"/>
      <w:lvlJc w:val="left"/>
      <w:pPr>
        <w:tabs>
          <w:tab w:val="num" w:pos="1440"/>
        </w:tabs>
        <w:ind w:left="1440" w:hanging="360"/>
      </w:pPr>
      <w:rPr>
        <w:rFonts w:ascii="Courier New" w:hAnsi="Courier New" w:cs="Courier New" w:hint="default"/>
        <w:color w:val="auto"/>
      </w:rPr>
    </w:lvl>
    <w:lvl w:ilvl="2" w:tplc="040C001B">
      <w:start w:val="1"/>
      <w:numFmt w:val="bullet"/>
      <w:lvlText w:val=""/>
      <w:lvlJc w:val="left"/>
      <w:pPr>
        <w:tabs>
          <w:tab w:val="num" w:pos="2160"/>
        </w:tabs>
        <w:ind w:left="2160" w:hanging="360"/>
      </w:pPr>
      <w:rPr>
        <w:rFonts w:ascii="Symbol" w:hAnsi="Symbol" w:cs="Symbol" w:hint="default"/>
        <w:color w:val="auto"/>
      </w:rPr>
    </w:lvl>
    <w:lvl w:ilvl="3" w:tplc="040C000F">
      <w:start w:val="1"/>
      <w:numFmt w:val="bullet"/>
      <w:lvlText w:val=""/>
      <w:lvlJc w:val="left"/>
      <w:pPr>
        <w:tabs>
          <w:tab w:val="num" w:pos="2880"/>
        </w:tabs>
        <w:ind w:left="2880" w:hanging="360"/>
      </w:pPr>
      <w:rPr>
        <w:rFonts w:ascii="Symbol" w:hAnsi="Symbol" w:cs="Symbol" w:hint="default"/>
      </w:rPr>
    </w:lvl>
    <w:lvl w:ilvl="4" w:tplc="040C0019">
      <w:start w:val="1"/>
      <w:numFmt w:val="bullet"/>
      <w:lvlText w:val="o"/>
      <w:lvlJc w:val="left"/>
      <w:pPr>
        <w:tabs>
          <w:tab w:val="num" w:pos="3600"/>
        </w:tabs>
        <w:ind w:left="3600" w:hanging="360"/>
      </w:pPr>
      <w:rPr>
        <w:rFonts w:ascii="Courier New" w:hAnsi="Courier New" w:cs="Courier New" w:hint="default"/>
      </w:rPr>
    </w:lvl>
    <w:lvl w:ilvl="5" w:tplc="040C001B">
      <w:start w:val="1"/>
      <w:numFmt w:val="bullet"/>
      <w:lvlText w:val=""/>
      <w:lvlJc w:val="left"/>
      <w:pPr>
        <w:tabs>
          <w:tab w:val="num" w:pos="4320"/>
        </w:tabs>
        <w:ind w:left="4320" w:hanging="360"/>
      </w:pPr>
      <w:rPr>
        <w:rFonts w:ascii="Wingdings" w:hAnsi="Wingdings" w:cs="Wingdings" w:hint="default"/>
      </w:rPr>
    </w:lvl>
    <w:lvl w:ilvl="6" w:tplc="040C000F">
      <w:start w:val="1"/>
      <w:numFmt w:val="bullet"/>
      <w:lvlText w:val=""/>
      <w:lvlJc w:val="left"/>
      <w:pPr>
        <w:tabs>
          <w:tab w:val="num" w:pos="5040"/>
        </w:tabs>
        <w:ind w:left="5040" w:hanging="360"/>
      </w:pPr>
      <w:rPr>
        <w:rFonts w:ascii="Symbol" w:hAnsi="Symbol" w:cs="Symbol" w:hint="default"/>
      </w:rPr>
    </w:lvl>
    <w:lvl w:ilvl="7" w:tplc="040C0019">
      <w:start w:val="1"/>
      <w:numFmt w:val="bullet"/>
      <w:lvlText w:val="o"/>
      <w:lvlJc w:val="left"/>
      <w:pPr>
        <w:tabs>
          <w:tab w:val="num" w:pos="5760"/>
        </w:tabs>
        <w:ind w:left="5760" w:hanging="360"/>
      </w:pPr>
      <w:rPr>
        <w:rFonts w:ascii="Courier New" w:hAnsi="Courier New" w:cs="Courier New" w:hint="default"/>
      </w:rPr>
    </w:lvl>
    <w:lvl w:ilvl="8" w:tplc="040C001B">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3DA65137"/>
    <w:multiLevelType w:val="hybridMultilevel"/>
    <w:tmpl w:val="FAAE682E"/>
    <w:lvl w:ilvl="0" w:tplc="FFFFFFFF">
      <w:start w:val="1"/>
      <w:numFmt w:val="bullet"/>
      <w:pStyle w:val="Enum4Tableau"/>
      <w:lvlText w:val="­"/>
      <w:lvlJc w:val="left"/>
      <w:pPr>
        <w:tabs>
          <w:tab w:val="num" w:pos="1134"/>
        </w:tabs>
        <w:ind w:left="1134" w:hanging="283"/>
      </w:pPr>
      <w:rPr>
        <w:rFonts w:ascii="Arial" w:hAnsi="Arial" w:cs="Arial" w:hint="default"/>
        <w:color w:val="00477F"/>
        <w:sz w:val="16"/>
        <w:szCs w:val="16"/>
      </w:rPr>
    </w:lvl>
    <w:lvl w:ilvl="1" w:tplc="FFFFFFFF">
      <w:start w:val="1"/>
      <w:numFmt w:val="bullet"/>
      <w:lvlText w:val="o"/>
      <w:lvlJc w:val="left"/>
      <w:pPr>
        <w:tabs>
          <w:tab w:val="num" w:pos="2858"/>
        </w:tabs>
        <w:ind w:left="2858" w:hanging="360"/>
      </w:pPr>
      <w:rPr>
        <w:rFonts w:ascii="Courier New" w:hAnsi="Courier New" w:cs="Courier New" w:hint="default"/>
      </w:rPr>
    </w:lvl>
    <w:lvl w:ilvl="2" w:tplc="FFFFFFFF">
      <w:start w:val="1"/>
      <w:numFmt w:val="bullet"/>
      <w:lvlText w:val=""/>
      <w:lvlJc w:val="left"/>
      <w:pPr>
        <w:tabs>
          <w:tab w:val="num" w:pos="3578"/>
        </w:tabs>
        <w:ind w:left="3578" w:hanging="360"/>
      </w:pPr>
      <w:rPr>
        <w:rFonts w:ascii="Wingdings" w:hAnsi="Wingdings" w:cs="Wingdings" w:hint="default"/>
      </w:rPr>
    </w:lvl>
    <w:lvl w:ilvl="3" w:tplc="FFFFFFFF">
      <w:start w:val="1"/>
      <w:numFmt w:val="bullet"/>
      <w:lvlText w:val=""/>
      <w:lvlJc w:val="left"/>
      <w:pPr>
        <w:tabs>
          <w:tab w:val="num" w:pos="4298"/>
        </w:tabs>
        <w:ind w:left="4298" w:hanging="360"/>
      </w:pPr>
      <w:rPr>
        <w:rFonts w:ascii="Symbol" w:hAnsi="Symbol" w:cs="Symbol" w:hint="default"/>
      </w:rPr>
    </w:lvl>
    <w:lvl w:ilvl="4" w:tplc="FFFFFFFF">
      <w:start w:val="1"/>
      <w:numFmt w:val="bullet"/>
      <w:lvlText w:val="o"/>
      <w:lvlJc w:val="left"/>
      <w:pPr>
        <w:tabs>
          <w:tab w:val="num" w:pos="5018"/>
        </w:tabs>
        <w:ind w:left="5018" w:hanging="360"/>
      </w:pPr>
      <w:rPr>
        <w:rFonts w:ascii="Courier New" w:hAnsi="Courier New" w:cs="Courier New" w:hint="default"/>
      </w:rPr>
    </w:lvl>
    <w:lvl w:ilvl="5" w:tplc="FFFFFFFF">
      <w:start w:val="1"/>
      <w:numFmt w:val="bullet"/>
      <w:lvlText w:val=""/>
      <w:lvlJc w:val="left"/>
      <w:pPr>
        <w:tabs>
          <w:tab w:val="num" w:pos="5738"/>
        </w:tabs>
        <w:ind w:left="5738" w:hanging="360"/>
      </w:pPr>
      <w:rPr>
        <w:rFonts w:ascii="Wingdings" w:hAnsi="Wingdings" w:cs="Wingdings" w:hint="default"/>
      </w:rPr>
    </w:lvl>
    <w:lvl w:ilvl="6" w:tplc="FFFFFFFF">
      <w:start w:val="1"/>
      <w:numFmt w:val="bullet"/>
      <w:lvlText w:val=""/>
      <w:lvlJc w:val="left"/>
      <w:pPr>
        <w:tabs>
          <w:tab w:val="num" w:pos="6458"/>
        </w:tabs>
        <w:ind w:left="6458" w:hanging="360"/>
      </w:pPr>
      <w:rPr>
        <w:rFonts w:ascii="Symbol" w:hAnsi="Symbol" w:cs="Symbol" w:hint="default"/>
      </w:rPr>
    </w:lvl>
    <w:lvl w:ilvl="7" w:tplc="FFFFFFFF">
      <w:start w:val="1"/>
      <w:numFmt w:val="bullet"/>
      <w:lvlText w:val="o"/>
      <w:lvlJc w:val="left"/>
      <w:pPr>
        <w:tabs>
          <w:tab w:val="num" w:pos="7178"/>
        </w:tabs>
        <w:ind w:left="7178" w:hanging="360"/>
      </w:pPr>
      <w:rPr>
        <w:rFonts w:ascii="Courier New" w:hAnsi="Courier New" w:cs="Courier New" w:hint="default"/>
      </w:rPr>
    </w:lvl>
    <w:lvl w:ilvl="8" w:tplc="FFFFFFFF">
      <w:start w:val="1"/>
      <w:numFmt w:val="bullet"/>
      <w:lvlText w:val=""/>
      <w:lvlJc w:val="left"/>
      <w:pPr>
        <w:tabs>
          <w:tab w:val="num" w:pos="7898"/>
        </w:tabs>
        <w:ind w:left="7898" w:hanging="360"/>
      </w:pPr>
      <w:rPr>
        <w:rFonts w:ascii="Wingdings" w:hAnsi="Wingdings" w:cs="Wingdings" w:hint="default"/>
      </w:rPr>
    </w:lvl>
  </w:abstractNum>
  <w:abstractNum w:abstractNumId="40" w15:restartNumberingAfterBreak="0">
    <w:nsid w:val="3FD16BC0"/>
    <w:multiLevelType w:val="multilevel"/>
    <w:tmpl w:val="7722EBBE"/>
    <w:lvl w:ilvl="0">
      <w:start w:val="1"/>
      <w:numFmt w:val="decimal"/>
      <w:lvlText w:val="%1"/>
      <w:lvlJc w:val="left"/>
      <w:pPr>
        <w:ind w:left="432" w:hanging="432"/>
      </w:pPr>
      <w:rPr>
        <w:rFonts w:hint="default"/>
        <w:color w:val="0070C0"/>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1004" w:hanging="720"/>
      </w:pPr>
      <w:rPr>
        <w:rFonts w:hint="default"/>
      </w:rPr>
    </w:lvl>
    <w:lvl w:ilvl="3">
      <w:start w:val="1"/>
      <w:numFmt w:val="decimal"/>
      <w:pStyle w:val="TitreNum4"/>
      <w:lvlText w:val="%1.%2.%3.%4"/>
      <w:lvlJc w:val="left"/>
      <w:pPr>
        <w:ind w:left="864" w:hanging="864"/>
      </w:pPr>
      <w:rPr>
        <w:rFonts w:hint="default"/>
      </w:rPr>
    </w:lvl>
    <w:lvl w:ilvl="4">
      <w:start w:val="1"/>
      <w:numFmt w:val="decimal"/>
      <w:pStyle w:val="TitreRubriqueCV"/>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1" w15:restartNumberingAfterBreak="0">
    <w:nsid w:val="41A80707"/>
    <w:multiLevelType w:val="hybridMultilevel"/>
    <w:tmpl w:val="57B89C24"/>
    <w:lvl w:ilvl="0" w:tplc="040C0001">
      <w:start w:val="1"/>
      <w:numFmt w:val="decimal"/>
      <w:pStyle w:val="Style9"/>
      <w:lvlText w:val="9.%1"/>
      <w:lvlJc w:val="left"/>
      <w:pPr>
        <w:tabs>
          <w:tab w:val="num" w:pos="624"/>
        </w:tabs>
        <w:ind w:left="624" w:hanging="340"/>
      </w:pPr>
      <w:rPr>
        <w:rFonts w:hint="default"/>
      </w:rPr>
    </w:lvl>
    <w:lvl w:ilvl="1" w:tplc="040C0003" w:tentative="1">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42" w15:restartNumberingAfterBreak="0">
    <w:nsid w:val="43944A4C"/>
    <w:multiLevelType w:val="hybridMultilevel"/>
    <w:tmpl w:val="11241850"/>
    <w:lvl w:ilvl="0" w:tplc="6B60B336">
      <w:start w:val="1"/>
      <w:numFmt w:val="bullet"/>
      <w:lvlText w:val=""/>
      <w:lvlJc w:val="left"/>
      <w:pPr>
        <w:ind w:left="720" w:hanging="360"/>
      </w:pPr>
      <w:rPr>
        <w:rFonts w:ascii="Wingdings" w:hAnsi="Wingdings" w:hint="default"/>
        <w:color w:val="0070C0"/>
        <w:sz w:val="16"/>
        <w:szCs w:val="16"/>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F7B8E6D2">
      <w:numFmt w:val="bullet"/>
      <w:lvlText w:val="-"/>
      <w:lvlJc w:val="left"/>
      <w:pPr>
        <w:ind w:left="2880" w:hanging="360"/>
      </w:pPr>
      <w:rPr>
        <w:rFonts w:ascii="Arial" w:hAnsi="Arial" w:hint="default"/>
        <w:spacing w:val="0"/>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3" w15:restartNumberingAfterBreak="0">
    <w:nsid w:val="465270F0"/>
    <w:multiLevelType w:val="singleLevel"/>
    <w:tmpl w:val="D8E6A7D2"/>
    <w:lvl w:ilvl="0">
      <w:start w:val="1"/>
      <w:numFmt w:val="bullet"/>
      <w:pStyle w:val="Enum2"/>
      <w:lvlText w:val=""/>
      <w:lvlJc w:val="left"/>
      <w:pPr>
        <w:tabs>
          <w:tab w:val="num" w:pos="1985"/>
        </w:tabs>
        <w:ind w:left="1985" w:hanging="284"/>
      </w:pPr>
      <w:rPr>
        <w:rFonts w:ascii="Webdings" w:hAnsi="Webdings" w:hint="default"/>
        <w:color w:val="00477F"/>
        <w:sz w:val="20"/>
      </w:rPr>
    </w:lvl>
  </w:abstractNum>
  <w:abstractNum w:abstractNumId="44" w15:restartNumberingAfterBreak="0">
    <w:nsid w:val="4A415FA4"/>
    <w:multiLevelType w:val="hybridMultilevel"/>
    <w:tmpl w:val="DABC09A8"/>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5" w15:restartNumberingAfterBreak="0">
    <w:nsid w:val="523E6C19"/>
    <w:multiLevelType w:val="hybridMultilevel"/>
    <w:tmpl w:val="754A27F8"/>
    <w:lvl w:ilvl="0" w:tplc="5F7691E8">
      <w:start w:val="1"/>
      <w:numFmt w:val="bullet"/>
      <w:pStyle w:val="Listereference"/>
      <w:lvlText w:val=""/>
      <w:lvlJc w:val="left"/>
      <w:pPr>
        <w:tabs>
          <w:tab w:val="num" w:pos="4123"/>
        </w:tabs>
        <w:ind w:left="4123" w:hanging="567"/>
      </w:pPr>
      <w:rPr>
        <w:rFonts w:ascii="Wingdings" w:hAnsi="Wingdings" w:cs="Wingdings" w:hint="default"/>
      </w:rPr>
    </w:lvl>
    <w:lvl w:ilvl="1" w:tplc="040C0003">
      <w:numFmt w:val="bullet"/>
      <w:lvlText w:val="-"/>
      <w:lvlJc w:val="left"/>
      <w:pPr>
        <w:tabs>
          <w:tab w:val="num" w:pos="4636"/>
        </w:tabs>
        <w:ind w:left="4636" w:hanging="360"/>
      </w:pPr>
      <w:rPr>
        <w:rFonts w:ascii="Arial" w:eastAsia="Times New Roman" w:hAnsi="Arial" w:hint="default"/>
      </w:rPr>
    </w:lvl>
    <w:lvl w:ilvl="2" w:tplc="040C0005">
      <w:start w:val="1"/>
      <w:numFmt w:val="bullet"/>
      <w:lvlText w:val=""/>
      <w:lvlJc w:val="left"/>
      <w:pPr>
        <w:tabs>
          <w:tab w:val="num" w:pos="5356"/>
        </w:tabs>
        <w:ind w:left="5356" w:hanging="360"/>
      </w:pPr>
      <w:rPr>
        <w:rFonts w:ascii="Wingdings" w:hAnsi="Wingdings" w:cs="Wingdings" w:hint="default"/>
      </w:rPr>
    </w:lvl>
    <w:lvl w:ilvl="3" w:tplc="040C0001">
      <w:start w:val="1"/>
      <w:numFmt w:val="bullet"/>
      <w:lvlText w:val=""/>
      <w:lvlJc w:val="left"/>
      <w:pPr>
        <w:tabs>
          <w:tab w:val="num" w:pos="6076"/>
        </w:tabs>
        <w:ind w:left="6076" w:hanging="360"/>
      </w:pPr>
      <w:rPr>
        <w:rFonts w:ascii="Symbol" w:hAnsi="Symbol" w:cs="Symbol" w:hint="default"/>
      </w:rPr>
    </w:lvl>
    <w:lvl w:ilvl="4" w:tplc="040C0003">
      <w:start w:val="1"/>
      <w:numFmt w:val="bullet"/>
      <w:lvlText w:val="o"/>
      <w:lvlJc w:val="left"/>
      <w:pPr>
        <w:tabs>
          <w:tab w:val="num" w:pos="6796"/>
        </w:tabs>
        <w:ind w:left="6796" w:hanging="360"/>
      </w:pPr>
      <w:rPr>
        <w:rFonts w:ascii="Courier New" w:hAnsi="Courier New" w:cs="Courier New" w:hint="default"/>
      </w:rPr>
    </w:lvl>
    <w:lvl w:ilvl="5" w:tplc="040C0005">
      <w:start w:val="1"/>
      <w:numFmt w:val="bullet"/>
      <w:lvlText w:val=""/>
      <w:lvlJc w:val="left"/>
      <w:pPr>
        <w:tabs>
          <w:tab w:val="num" w:pos="7516"/>
        </w:tabs>
        <w:ind w:left="7516" w:hanging="360"/>
      </w:pPr>
      <w:rPr>
        <w:rFonts w:ascii="Wingdings" w:hAnsi="Wingdings" w:cs="Wingdings" w:hint="default"/>
      </w:rPr>
    </w:lvl>
    <w:lvl w:ilvl="6" w:tplc="040C0001">
      <w:start w:val="1"/>
      <w:numFmt w:val="bullet"/>
      <w:lvlText w:val=""/>
      <w:lvlJc w:val="left"/>
      <w:pPr>
        <w:tabs>
          <w:tab w:val="num" w:pos="8236"/>
        </w:tabs>
        <w:ind w:left="8236" w:hanging="360"/>
      </w:pPr>
      <w:rPr>
        <w:rFonts w:ascii="Symbol" w:hAnsi="Symbol" w:cs="Symbol" w:hint="default"/>
      </w:rPr>
    </w:lvl>
    <w:lvl w:ilvl="7" w:tplc="040C0003">
      <w:start w:val="1"/>
      <w:numFmt w:val="bullet"/>
      <w:lvlText w:val="o"/>
      <w:lvlJc w:val="left"/>
      <w:pPr>
        <w:tabs>
          <w:tab w:val="num" w:pos="8956"/>
        </w:tabs>
        <w:ind w:left="8956" w:hanging="360"/>
      </w:pPr>
      <w:rPr>
        <w:rFonts w:ascii="Courier New" w:hAnsi="Courier New" w:cs="Courier New" w:hint="default"/>
      </w:rPr>
    </w:lvl>
    <w:lvl w:ilvl="8" w:tplc="040C0005">
      <w:start w:val="1"/>
      <w:numFmt w:val="bullet"/>
      <w:lvlText w:val=""/>
      <w:lvlJc w:val="left"/>
      <w:pPr>
        <w:tabs>
          <w:tab w:val="num" w:pos="9676"/>
        </w:tabs>
        <w:ind w:left="9676" w:hanging="360"/>
      </w:pPr>
      <w:rPr>
        <w:rFonts w:ascii="Wingdings" w:hAnsi="Wingdings" w:cs="Wingdings" w:hint="default"/>
      </w:rPr>
    </w:lvl>
  </w:abstractNum>
  <w:abstractNum w:abstractNumId="46" w15:restartNumberingAfterBreak="0">
    <w:nsid w:val="55503413"/>
    <w:multiLevelType w:val="hybridMultilevel"/>
    <w:tmpl w:val="2A60EB44"/>
    <w:lvl w:ilvl="0" w:tplc="0DC0E82E">
      <w:start w:val="1"/>
      <w:numFmt w:val="decimal"/>
      <w:lvlText w:val="%1."/>
      <w:lvlJc w:val="left"/>
      <w:pPr>
        <w:ind w:left="936" w:hanging="360"/>
      </w:pPr>
      <w:rPr>
        <w:rFonts w:hint="default"/>
      </w:rPr>
    </w:lvl>
    <w:lvl w:ilvl="1" w:tplc="040C0019" w:tentative="1">
      <w:start w:val="1"/>
      <w:numFmt w:val="lowerLetter"/>
      <w:lvlText w:val="%2."/>
      <w:lvlJc w:val="left"/>
      <w:pPr>
        <w:ind w:left="1656" w:hanging="360"/>
      </w:pPr>
    </w:lvl>
    <w:lvl w:ilvl="2" w:tplc="040C001B" w:tentative="1">
      <w:start w:val="1"/>
      <w:numFmt w:val="lowerRoman"/>
      <w:lvlText w:val="%3."/>
      <w:lvlJc w:val="right"/>
      <w:pPr>
        <w:ind w:left="2376" w:hanging="180"/>
      </w:pPr>
    </w:lvl>
    <w:lvl w:ilvl="3" w:tplc="040C000F" w:tentative="1">
      <w:start w:val="1"/>
      <w:numFmt w:val="decimal"/>
      <w:lvlText w:val="%4."/>
      <w:lvlJc w:val="left"/>
      <w:pPr>
        <w:ind w:left="3096" w:hanging="360"/>
      </w:pPr>
    </w:lvl>
    <w:lvl w:ilvl="4" w:tplc="040C0019" w:tentative="1">
      <w:start w:val="1"/>
      <w:numFmt w:val="lowerLetter"/>
      <w:lvlText w:val="%5."/>
      <w:lvlJc w:val="left"/>
      <w:pPr>
        <w:ind w:left="3816" w:hanging="360"/>
      </w:pPr>
    </w:lvl>
    <w:lvl w:ilvl="5" w:tplc="040C001B" w:tentative="1">
      <w:start w:val="1"/>
      <w:numFmt w:val="lowerRoman"/>
      <w:lvlText w:val="%6."/>
      <w:lvlJc w:val="right"/>
      <w:pPr>
        <w:ind w:left="4536" w:hanging="180"/>
      </w:pPr>
    </w:lvl>
    <w:lvl w:ilvl="6" w:tplc="040C000F" w:tentative="1">
      <w:start w:val="1"/>
      <w:numFmt w:val="decimal"/>
      <w:lvlText w:val="%7."/>
      <w:lvlJc w:val="left"/>
      <w:pPr>
        <w:ind w:left="5256" w:hanging="360"/>
      </w:pPr>
    </w:lvl>
    <w:lvl w:ilvl="7" w:tplc="040C0019" w:tentative="1">
      <w:start w:val="1"/>
      <w:numFmt w:val="lowerLetter"/>
      <w:lvlText w:val="%8."/>
      <w:lvlJc w:val="left"/>
      <w:pPr>
        <w:ind w:left="5976" w:hanging="360"/>
      </w:pPr>
    </w:lvl>
    <w:lvl w:ilvl="8" w:tplc="040C001B" w:tentative="1">
      <w:start w:val="1"/>
      <w:numFmt w:val="lowerRoman"/>
      <w:lvlText w:val="%9."/>
      <w:lvlJc w:val="right"/>
      <w:pPr>
        <w:ind w:left="6696" w:hanging="180"/>
      </w:pPr>
    </w:lvl>
  </w:abstractNum>
  <w:abstractNum w:abstractNumId="47" w15:restartNumberingAfterBreak="0">
    <w:nsid w:val="580A315E"/>
    <w:multiLevelType w:val="hybridMultilevel"/>
    <w:tmpl w:val="AF721AB6"/>
    <w:lvl w:ilvl="0" w:tplc="040C0001">
      <w:start w:val="1"/>
      <w:numFmt w:val="decimal"/>
      <w:pStyle w:val="Style8"/>
      <w:lvlText w:val="8.%1"/>
      <w:lvlJc w:val="left"/>
      <w:pPr>
        <w:tabs>
          <w:tab w:val="num" w:pos="624"/>
        </w:tabs>
        <w:ind w:left="624" w:hanging="340"/>
      </w:pPr>
      <w:rPr>
        <w:rFonts w:hint="default"/>
      </w:rPr>
    </w:lvl>
    <w:lvl w:ilvl="1" w:tplc="040C0003" w:tentative="1">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48" w15:restartNumberingAfterBreak="0">
    <w:nsid w:val="586A2D54"/>
    <w:multiLevelType w:val="singleLevel"/>
    <w:tmpl w:val="BD560846"/>
    <w:lvl w:ilvl="0">
      <w:start w:val="1"/>
      <w:numFmt w:val="upperRoman"/>
      <w:pStyle w:val="ret1"/>
      <w:lvlText w:val="%1."/>
      <w:lvlJc w:val="right"/>
      <w:pPr>
        <w:tabs>
          <w:tab w:val="num" w:pos="1881"/>
        </w:tabs>
        <w:ind w:left="1881" w:hanging="180"/>
      </w:pPr>
    </w:lvl>
  </w:abstractNum>
  <w:abstractNum w:abstractNumId="49" w15:restartNumberingAfterBreak="0">
    <w:nsid w:val="5B1A2EBB"/>
    <w:multiLevelType w:val="hybridMultilevel"/>
    <w:tmpl w:val="8AAEAFBA"/>
    <w:lvl w:ilvl="0" w:tplc="FFFFFFFF">
      <w:start w:val="1"/>
      <w:numFmt w:val="bullet"/>
      <w:pStyle w:val="Enum3Titre"/>
      <w:lvlText w:val=""/>
      <w:lvlJc w:val="left"/>
      <w:pPr>
        <w:tabs>
          <w:tab w:val="num" w:pos="2552"/>
        </w:tabs>
        <w:ind w:left="2552" w:hanging="284"/>
      </w:pPr>
      <w:rPr>
        <w:rFonts w:ascii="Symbol" w:hAnsi="Symbol" w:cs="Symbol" w:hint="default"/>
        <w:color w:val="00477F"/>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50" w15:restartNumberingAfterBreak="0">
    <w:nsid w:val="5DBB204B"/>
    <w:multiLevelType w:val="multilevel"/>
    <w:tmpl w:val="8820BEF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pStyle w:val="Soustitre1"/>
      <w:lvlText w:val="%1.%2.%3."/>
      <w:lvlJc w:val="left"/>
      <w:pPr>
        <w:tabs>
          <w:tab w:val="num" w:pos="1440"/>
        </w:tabs>
        <w:ind w:left="1224" w:hanging="504"/>
      </w:pPr>
      <w:rPr>
        <w:rFonts w:hint="default"/>
        <w:b w:val="0"/>
        <w:i/>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1" w15:restartNumberingAfterBreak="0">
    <w:nsid w:val="5DF6724A"/>
    <w:multiLevelType w:val="hybridMultilevel"/>
    <w:tmpl w:val="10C84176"/>
    <w:lvl w:ilvl="0" w:tplc="6B60B336">
      <w:start w:val="1"/>
      <w:numFmt w:val="bullet"/>
      <w:lvlText w:val=""/>
      <w:lvlJc w:val="left"/>
      <w:pPr>
        <w:ind w:left="720" w:hanging="360"/>
      </w:pPr>
      <w:rPr>
        <w:rFonts w:ascii="Wingdings" w:hAnsi="Wingdings" w:hint="default"/>
        <w:color w:val="0070C0"/>
        <w:sz w:val="16"/>
        <w:szCs w:val="16"/>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2" w15:restartNumberingAfterBreak="0">
    <w:nsid w:val="5E826BB8"/>
    <w:multiLevelType w:val="singleLevel"/>
    <w:tmpl w:val="A502DE70"/>
    <w:lvl w:ilvl="0">
      <w:start w:val="1"/>
      <w:numFmt w:val="bullet"/>
      <w:pStyle w:val="Indice1"/>
      <w:lvlText w:val=""/>
      <w:lvlJc w:val="left"/>
      <w:pPr>
        <w:tabs>
          <w:tab w:val="num" w:pos="397"/>
        </w:tabs>
        <w:ind w:left="397" w:hanging="397"/>
      </w:pPr>
      <w:rPr>
        <w:rFonts w:ascii="Symbol" w:hAnsi="Symbol" w:hint="default"/>
      </w:rPr>
    </w:lvl>
  </w:abstractNum>
  <w:abstractNum w:abstractNumId="53" w15:restartNumberingAfterBreak="0">
    <w:nsid w:val="5F9B752D"/>
    <w:multiLevelType w:val="hybridMultilevel"/>
    <w:tmpl w:val="C73848B0"/>
    <w:lvl w:ilvl="0" w:tplc="FFFFFFFF">
      <w:numFmt w:val="bullet"/>
      <w:pStyle w:val="Avecpuces"/>
      <w:lvlText w:val=""/>
      <w:lvlJc w:val="left"/>
      <w:pPr>
        <w:tabs>
          <w:tab w:val="num" w:pos="720"/>
        </w:tabs>
        <w:ind w:left="720" w:hanging="360"/>
      </w:pPr>
      <w:rPr>
        <w:rFonts w:ascii="Wingdings 2" w:hAnsi="Wingdings 2" w:cs="Wingdings 2" w:hint="default"/>
      </w:rPr>
    </w:lvl>
    <w:lvl w:ilvl="1" w:tplc="040C0003">
      <w:start w:val="1"/>
      <w:numFmt w:val="bullet"/>
      <w:lvlText w:val="o"/>
      <w:lvlJc w:val="left"/>
      <w:pPr>
        <w:tabs>
          <w:tab w:val="num" w:pos="1092"/>
        </w:tabs>
        <w:ind w:left="1092" w:hanging="360"/>
      </w:pPr>
      <w:rPr>
        <w:rFonts w:ascii="Courier New" w:hAnsi="Courier New" w:cs="Courier New" w:hint="default"/>
      </w:rPr>
    </w:lvl>
    <w:lvl w:ilvl="2" w:tplc="040C0005">
      <w:start w:val="1"/>
      <w:numFmt w:val="bullet"/>
      <w:lvlText w:val=""/>
      <w:lvlJc w:val="left"/>
      <w:pPr>
        <w:tabs>
          <w:tab w:val="num" w:pos="1812"/>
        </w:tabs>
        <w:ind w:left="1812" w:hanging="360"/>
      </w:pPr>
      <w:rPr>
        <w:rFonts w:ascii="Wingdings" w:hAnsi="Wingdings" w:cs="Wingdings" w:hint="default"/>
      </w:rPr>
    </w:lvl>
    <w:lvl w:ilvl="3" w:tplc="040C0001">
      <w:start w:val="1"/>
      <w:numFmt w:val="bullet"/>
      <w:lvlText w:val=""/>
      <w:lvlJc w:val="left"/>
      <w:pPr>
        <w:tabs>
          <w:tab w:val="num" w:pos="2532"/>
        </w:tabs>
        <w:ind w:left="2532" w:hanging="360"/>
      </w:pPr>
      <w:rPr>
        <w:rFonts w:ascii="Symbol" w:hAnsi="Symbol" w:cs="Symbol" w:hint="default"/>
      </w:rPr>
    </w:lvl>
    <w:lvl w:ilvl="4" w:tplc="040C0003">
      <w:start w:val="1"/>
      <w:numFmt w:val="bullet"/>
      <w:lvlText w:val="o"/>
      <w:lvlJc w:val="left"/>
      <w:pPr>
        <w:tabs>
          <w:tab w:val="num" w:pos="3252"/>
        </w:tabs>
        <w:ind w:left="3252" w:hanging="360"/>
      </w:pPr>
      <w:rPr>
        <w:rFonts w:ascii="Courier New" w:hAnsi="Courier New" w:cs="Courier New" w:hint="default"/>
      </w:rPr>
    </w:lvl>
    <w:lvl w:ilvl="5" w:tplc="040C0005">
      <w:start w:val="1"/>
      <w:numFmt w:val="bullet"/>
      <w:lvlText w:val=""/>
      <w:lvlJc w:val="left"/>
      <w:pPr>
        <w:tabs>
          <w:tab w:val="num" w:pos="3972"/>
        </w:tabs>
        <w:ind w:left="3972" w:hanging="360"/>
      </w:pPr>
      <w:rPr>
        <w:rFonts w:ascii="Wingdings" w:hAnsi="Wingdings" w:cs="Wingdings" w:hint="default"/>
      </w:rPr>
    </w:lvl>
    <w:lvl w:ilvl="6" w:tplc="040C0001">
      <w:start w:val="1"/>
      <w:numFmt w:val="bullet"/>
      <w:lvlText w:val=""/>
      <w:lvlJc w:val="left"/>
      <w:pPr>
        <w:tabs>
          <w:tab w:val="num" w:pos="4692"/>
        </w:tabs>
        <w:ind w:left="4692" w:hanging="360"/>
      </w:pPr>
      <w:rPr>
        <w:rFonts w:ascii="Symbol" w:hAnsi="Symbol" w:cs="Symbol" w:hint="default"/>
      </w:rPr>
    </w:lvl>
    <w:lvl w:ilvl="7" w:tplc="040C0003">
      <w:start w:val="1"/>
      <w:numFmt w:val="bullet"/>
      <w:lvlText w:val="o"/>
      <w:lvlJc w:val="left"/>
      <w:pPr>
        <w:tabs>
          <w:tab w:val="num" w:pos="5412"/>
        </w:tabs>
        <w:ind w:left="5412" w:hanging="360"/>
      </w:pPr>
      <w:rPr>
        <w:rFonts w:ascii="Courier New" w:hAnsi="Courier New" w:cs="Courier New" w:hint="default"/>
      </w:rPr>
    </w:lvl>
    <w:lvl w:ilvl="8" w:tplc="040C0005">
      <w:start w:val="1"/>
      <w:numFmt w:val="bullet"/>
      <w:lvlText w:val=""/>
      <w:lvlJc w:val="left"/>
      <w:pPr>
        <w:tabs>
          <w:tab w:val="num" w:pos="6132"/>
        </w:tabs>
        <w:ind w:left="6132" w:hanging="360"/>
      </w:pPr>
      <w:rPr>
        <w:rFonts w:ascii="Wingdings" w:hAnsi="Wingdings" w:cs="Wingdings" w:hint="default"/>
      </w:rPr>
    </w:lvl>
  </w:abstractNum>
  <w:abstractNum w:abstractNumId="54" w15:restartNumberingAfterBreak="0">
    <w:nsid w:val="60A01B5E"/>
    <w:multiLevelType w:val="hybridMultilevel"/>
    <w:tmpl w:val="30B4B05E"/>
    <w:lvl w:ilvl="0" w:tplc="C24461CA">
      <w:start w:val="1"/>
      <w:numFmt w:val="bullet"/>
      <w:lvlText w:val=""/>
      <w:lvlJc w:val="left"/>
      <w:pPr>
        <w:ind w:left="1069" w:hanging="360"/>
      </w:pPr>
      <w:rPr>
        <w:rFonts w:ascii="Symbol" w:hAnsi="Symbo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pStyle w:val="Titre8"/>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55" w15:restartNumberingAfterBreak="0">
    <w:nsid w:val="62D71290"/>
    <w:multiLevelType w:val="multilevel"/>
    <w:tmpl w:val="D3E812AE"/>
    <w:lvl w:ilvl="0">
      <w:start w:val="1"/>
      <w:numFmt w:val="bullet"/>
      <w:pStyle w:val="Point1"/>
      <w:lvlText w:val=""/>
      <w:lvlJc w:val="left"/>
      <w:pPr>
        <w:tabs>
          <w:tab w:val="num" w:pos="928"/>
        </w:tabs>
        <w:ind w:left="928" w:hanging="360"/>
      </w:pPr>
      <w:rPr>
        <w:rFonts w:ascii="Symbol" w:hAnsi="Symbol" w:cs="Symbol" w:hint="default"/>
      </w:rPr>
    </w:lvl>
    <w:lvl w:ilvl="1">
      <w:start w:val="1"/>
      <w:numFmt w:val="bullet"/>
      <w:pStyle w:val="point2"/>
      <w:lvlText w:val="o"/>
      <w:lvlJc w:val="left"/>
      <w:pPr>
        <w:tabs>
          <w:tab w:val="num" w:pos="1288"/>
        </w:tabs>
        <w:ind w:left="1288" w:hanging="360"/>
      </w:pPr>
      <w:rPr>
        <w:rFonts w:ascii="Courier New" w:hAnsi="Courier New" w:cs="Courier New" w:hint="default"/>
      </w:rPr>
    </w:lvl>
    <w:lvl w:ilvl="2">
      <w:start w:val="1"/>
      <w:numFmt w:val="bullet"/>
      <w:pStyle w:val="Point3"/>
      <w:lvlText w:val=""/>
      <w:lvlJc w:val="left"/>
      <w:pPr>
        <w:tabs>
          <w:tab w:val="num" w:pos="1134"/>
        </w:tabs>
        <w:ind w:left="1418" w:hanging="284"/>
      </w:pPr>
      <w:rPr>
        <w:rFonts w:ascii="Wingdings" w:hAnsi="Wingdings" w:cs="Wingdings" w:hint="default"/>
      </w:rPr>
    </w:lvl>
    <w:lvl w:ilvl="3">
      <w:start w:val="1"/>
      <w:numFmt w:val="decimal"/>
      <w:lvlText w:val="%1.%2.%3.%4."/>
      <w:lvlJc w:val="left"/>
      <w:pPr>
        <w:tabs>
          <w:tab w:val="num" w:pos="2752"/>
        </w:tabs>
        <w:ind w:left="2752" w:hanging="1104"/>
      </w:pPr>
      <w:rPr>
        <w:rFonts w:hint="default"/>
      </w:rPr>
    </w:lvl>
    <w:lvl w:ilvl="4">
      <w:start w:val="1"/>
      <w:numFmt w:val="decimal"/>
      <w:lvlText w:val="%1.%2.%3.%4.%5."/>
      <w:lvlJc w:val="left"/>
      <w:pPr>
        <w:tabs>
          <w:tab w:val="num" w:pos="3088"/>
        </w:tabs>
        <w:ind w:left="2800" w:hanging="792"/>
      </w:pPr>
      <w:rPr>
        <w:rFonts w:hint="default"/>
      </w:rPr>
    </w:lvl>
    <w:lvl w:ilvl="5">
      <w:start w:val="1"/>
      <w:numFmt w:val="decimal"/>
      <w:lvlText w:val="%1.%2.%3.%4.%5.%6."/>
      <w:lvlJc w:val="left"/>
      <w:pPr>
        <w:tabs>
          <w:tab w:val="num" w:pos="3448"/>
        </w:tabs>
        <w:ind w:left="3304" w:hanging="936"/>
      </w:pPr>
      <w:rPr>
        <w:rFonts w:hint="default"/>
      </w:rPr>
    </w:lvl>
    <w:lvl w:ilvl="6">
      <w:start w:val="1"/>
      <w:numFmt w:val="decimal"/>
      <w:lvlText w:val="%1.%2.%3.%4.%5.%6.%7."/>
      <w:lvlJc w:val="left"/>
      <w:pPr>
        <w:tabs>
          <w:tab w:val="num" w:pos="4168"/>
        </w:tabs>
        <w:ind w:left="3808" w:hanging="1080"/>
      </w:pPr>
      <w:rPr>
        <w:rFonts w:hint="default"/>
      </w:rPr>
    </w:lvl>
    <w:lvl w:ilvl="7">
      <w:start w:val="1"/>
      <w:numFmt w:val="decimal"/>
      <w:lvlText w:val="%1.%2.%3.%4.%5.%6.%7.%8."/>
      <w:lvlJc w:val="left"/>
      <w:pPr>
        <w:tabs>
          <w:tab w:val="num" w:pos="4528"/>
        </w:tabs>
        <w:ind w:left="4312" w:hanging="1224"/>
      </w:pPr>
      <w:rPr>
        <w:rFonts w:hint="default"/>
      </w:rPr>
    </w:lvl>
    <w:lvl w:ilvl="8">
      <w:start w:val="1"/>
      <w:numFmt w:val="decimal"/>
      <w:lvlText w:val="%1.%2.%3.%4.%5.%6.%7.%8.%9."/>
      <w:lvlJc w:val="left"/>
      <w:pPr>
        <w:tabs>
          <w:tab w:val="num" w:pos="5248"/>
        </w:tabs>
        <w:ind w:left="4888" w:hanging="1440"/>
      </w:pPr>
      <w:rPr>
        <w:rFonts w:hint="default"/>
      </w:rPr>
    </w:lvl>
  </w:abstractNum>
  <w:abstractNum w:abstractNumId="56" w15:restartNumberingAfterBreak="0">
    <w:nsid w:val="66551BBD"/>
    <w:multiLevelType w:val="hybridMultilevel"/>
    <w:tmpl w:val="F35E0994"/>
    <w:lvl w:ilvl="0" w:tplc="040C0001">
      <w:start w:val="1"/>
      <w:numFmt w:val="bullet"/>
      <w:pStyle w:val="Listepucesniveau1"/>
      <w:lvlText w:val=""/>
      <w:lvlJc w:val="left"/>
      <w:pPr>
        <w:tabs>
          <w:tab w:val="num" w:pos="680"/>
        </w:tabs>
        <w:ind w:left="680" w:hanging="396"/>
      </w:pPr>
      <w:rPr>
        <w:rFonts w:ascii="Webdings" w:hAnsi="Webdings" w:hint="default"/>
        <w:color w:val="auto"/>
      </w:rPr>
    </w:lvl>
    <w:lvl w:ilvl="1" w:tplc="040C0003">
      <w:start w:val="1"/>
      <w:numFmt w:val="bullet"/>
      <w:lvlText w:val=""/>
      <w:lvlJc w:val="left"/>
      <w:pPr>
        <w:tabs>
          <w:tab w:val="num" w:pos="1440"/>
        </w:tabs>
        <w:ind w:left="1440" w:hanging="360"/>
      </w:pPr>
      <w:rPr>
        <w:rFonts w:ascii="Wingdings" w:hAnsi="Wingdings" w:hint="default"/>
        <w:color w:val="000080"/>
      </w:rPr>
    </w:lvl>
    <w:lvl w:ilvl="2" w:tplc="040C0005">
      <w:start w:val="1"/>
      <w:numFmt w:val="lowerRoman"/>
      <w:lvlText w:val="%3."/>
      <w:lvlJc w:val="right"/>
      <w:pPr>
        <w:tabs>
          <w:tab w:val="num" w:pos="2160"/>
        </w:tabs>
        <w:ind w:left="2160" w:hanging="180"/>
      </w:pPr>
    </w:lvl>
    <w:lvl w:ilvl="3" w:tplc="040C0001">
      <w:start w:val="1"/>
      <w:numFmt w:val="decimal"/>
      <w:lvlText w:val="%4."/>
      <w:lvlJc w:val="left"/>
      <w:pPr>
        <w:tabs>
          <w:tab w:val="num" w:pos="2880"/>
        </w:tabs>
        <w:ind w:left="2880" w:hanging="360"/>
      </w:pPr>
    </w:lvl>
    <w:lvl w:ilvl="4" w:tplc="040C0003">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57" w15:restartNumberingAfterBreak="0">
    <w:nsid w:val="67196C5E"/>
    <w:multiLevelType w:val="singleLevel"/>
    <w:tmpl w:val="7BC21F50"/>
    <w:lvl w:ilvl="0">
      <w:start w:val="1"/>
      <w:numFmt w:val="bullet"/>
      <w:pStyle w:val="Enum1Tableau"/>
      <w:lvlText w:val=""/>
      <w:lvlJc w:val="left"/>
      <w:pPr>
        <w:tabs>
          <w:tab w:val="num" w:pos="567"/>
        </w:tabs>
        <w:ind w:left="567" w:hanging="283"/>
      </w:pPr>
      <w:rPr>
        <w:rFonts w:ascii="Wingdings" w:hAnsi="Wingdings" w:cs="Wingdings" w:hint="default"/>
        <w:color w:val="00477F"/>
        <w:sz w:val="16"/>
        <w:szCs w:val="16"/>
      </w:rPr>
    </w:lvl>
  </w:abstractNum>
  <w:abstractNum w:abstractNumId="58" w15:restartNumberingAfterBreak="0">
    <w:nsid w:val="69F94309"/>
    <w:multiLevelType w:val="multilevel"/>
    <w:tmpl w:val="CB0AE9A4"/>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6B5156D8"/>
    <w:multiLevelType w:val="multilevel"/>
    <w:tmpl w:val="5E44F3CA"/>
    <w:lvl w:ilvl="0">
      <w:start w:val="1"/>
      <w:numFmt w:val="decimal"/>
      <w:pStyle w:val="Adressedelexpditeursimplifie"/>
      <w:lvlText w:val="%1.A"/>
      <w:lvlJc w:val="left"/>
      <w:pPr>
        <w:tabs>
          <w:tab w:val="num" w:pos="2844"/>
        </w:tabs>
        <w:ind w:left="2124"/>
      </w:pPr>
      <w:rPr>
        <w:rFonts w:hint="default"/>
      </w:rPr>
    </w:lvl>
    <w:lvl w:ilvl="1">
      <w:start w:val="1"/>
      <w:numFmt w:val="upperLetter"/>
      <w:lvlText w:val="%1.%2."/>
      <w:lvlJc w:val="left"/>
      <w:pPr>
        <w:tabs>
          <w:tab w:val="num" w:pos="3564"/>
        </w:tabs>
        <w:ind w:left="2844"/>
      </w:pPr>
      <w:rPr>
        <w:rFonts w:hint="default"/>
      </w:rPr>
    </w:lvl>
    <w:lvl w:ilvl="2">
      <w:start w:val="1"/>
      <w:numFmt w:val="decimal"/>
      <w:lvlText w:val="%3."/>
      <w:lvlJc w:val="left"/>
      <w:pPr>
        <w:tabs>
          <w:tab w:val="num" w:pos="3924"/>
        </w:tabs>
        <w:ind w:left="3564"/>
      </w:pPr>
      <w:rPr>
        <w:rFonts w:hint="default"/>
      </w:rPr>
    </w:lvl>
    <w:lvl w:ilvl="3">
      <w:start w:val="1"/>
      <w:numFmt w:val="lowerLetter"/>
      <w:lvlText w:val="%4)"/>
      <w:lvlJc w:val="left"/>
      <w:pPr>
        <w:tabs>
          <w:tab w:val="num" w:pos="4644"/>
        </w:tabs>
        <w:ind w:left="4284"/>
      </w:pPr>
      <w:rPr>
        <w:rFonts w:hint="default"/>
      </w:rPr>
    </w:lvl>
    <w:lvl w:ilvl="4">
      <w:start w:val="1"/>
      <w:numFmt w:val="decimal"/>
      <w:lvlText w:val="(%5)"/>
      <w:lvlJc w:val="left"/>
      <w:pPr>
        <w:tabs>
          <w:tab w:val="num" w:pos="5724"/>
        </w:tabs>
        <w:ind w:left="5004"/>
      </w:pPr>
      <w:rPr>
        <w:rFonts w:hint="default"/>
      </w:rPr>
    </w:lvl>
    <w:lvl w:ilvl="5">
      <w:start w:val="1"/>
      <w:numFmt w:val="lowerLetter"/>
      <w:lvlText w:val="(%6)"/>
      <w:lvlJc w:val="left"/>
      <w:pPr>
        <w:tabs>
          <w:tab w:val="num" w:pos="6084"/>
        </w:tabs>
        <w:ind w:left="5724"/>
      </w:pPr>
      <w:rPr>
        <w:rFonts w:hint="default"/>
      </w:rPr>
    </w:lvl>
    <w:lvl w:ilvl="6">
      <w:start w:val="1"/>
      <w:numFmt w:val="lowerRoman"/>
      <w:lvlText w:val="(%7)"/>
      <w:lvlJc w:val="left"/>
      <w:pPr>
        <w:tabs>
          <w:tab w:val="num" w:pos="6804"/>
        </w:tabs>
        <w:ind w:left="6444"/>
      </w:pPr>
      <w:rPr>
        <w:rFonts w:hint="default"/>
      </w:rPr>
    </w:lvl>
    <w:lvl w:ilvl="7">
      <w:start w:val="1"/>
      <w:numFmt w:val="lowerLetter"/>
      <w:lvlText w:val="(%8)"/>
      <w:lvlJc w:val="left"/>
      <w:pPr>
        <w:tabs>
          <w:tab w:val="num" w:pos="7524"/>
        </w:tabs>
        <w:ind w:left="7164"/>
      </w:pPr>
      <w:rPr>
        <w:rFonts w:hint="default"/>
      </w:rPr>
    </w:lvl>
    <w:lvl w:ilvl="8">
      <w:start w:val="1"/>
      <w:numFmt w:val="lowerRoman"/>
      <w:lvlText w:val="(%9)"/>
      <w:lvlJc w:val="left"/>
      <w:pPr>
        <w:tabs>
          <w:tab w:val="num" w:pos="8244"/>
        </w:tabs>
        <w:ind w:left="7884"/>
      </w:pPr>
      <w:rPr>
        <w:rFonts w:hint="default"/>
      </w:rPr>
    </w:lvl>
  </w:abstractNum>
  <w:abstractNum w:abstractNumId="60" w15:restartNumberingAfterBreak="0">
    <w:nsid w:val="6C013BC9"/>
    <w:multiLevelType w:val="hybridMultilevel"/>
    <w:tmpl w:val="B606AC82"/>
    <w:lvl w:ilvl="0" w:tplc="040C0001">
      <w:start w:val="1"/>
      <w:numFmt w:val="bullet"/>
      <w:pStyle w:val="Listepuces0"/>
      <w:lvlText w:val=""/>
      <w:lvlJc w:val="left"/>
      <w:pPr>
        <w:tabs>
          <w:tab w:val="num" w:pos="3839"/>
        </w:tabs>
        <w:ind w:left="3839" w:hanging="360"/>
      </w:pPr>
      <w:rPr>
        <w:rFonts w:ascii="Symbol" w:hAnsi="Symbol" w:cs="Symbol" w:hint="default"/>
      </w:rPr>
    </w:lvl>
    <w:lvl w:ilvl="1" w:tplc="040C0003">
      <w:start w:val="1"/>
      <w:numFmt w:val="bullet"/>
      <w:lvlText w:val="o"/>
      <w:lvlJc w:val="left"/>
      <w:pPr>
        <w:tabs>
          <w:tab w:val="num" w:pos="4559"/>
        </w:tabs>
        <w:ind w:left="4559" w:hanging="360"/>
      </w:pPr>
      <w:rPr>
        <w:rFonts w:ascii="Courier New" w:hAnsi="Courier New" w:cs="Courier New" w:hint="default"/>
      </w:rPr>
    </w:lvl>
    <w:lvl w:ilvl="2" w:tplc="040C0005">
      <w:start w:val="1"/>
      <w:numFmt w:val="bullet"/>
      <w:lvlText w:val=""/>
      <w:lvlJc w:val="left"/>
      <w:pPr>
        <w:tabs>
          <w:tab w:val="num" w:pos="5279"/>
        </w:tabs>
        <w:ind w:left="5279" w:hanging="360"/>
      </w:pPr>
      <w:rPr>
        <w:rFonts w:ascii="Wingdings" w:hAnsi="Wingdings" w:cs="Wingdings" w:hint="default"/>
      </w:rPr>
    </w:lvl>
    <w:lvl w:ilvl="3" w:tplc="040C0001">
      <w:start w:val="1"/>
      <w:numFmt w:val="bullet"/>
      <w:lvlText w:val=""/>
      <w:lvlJc w:val="left"/>
      <w:pPr>
        <w:tabs>
          <w:tab w:val="num" w:pos="5999"/>
        </w:tabs>
        <w:ind w:left="5999" w:hanging="360"/>
      </w:pPr>
      <w:rPr>
        <w:rFonts w:ascii="Symbol" w:hAnsi="Symbol" w:cs="Symbol" w:hint="default"/>
      </w:rPr>
    </w:lvl>
    <w:lvl w:ilvl="4" w:tplc="040C0003">
      <w:start w:val="1"/>
      <w:numFmt w:val="bullet"/>
      <w:lvlText w:val="o"/>
      <w:lvlJc w:val="left"/>
      <w:pPr>
        <w:tabs>
          <w:tab w:val="num" w:pos="6719"/>
        </w:tabs>
        <w:ind w:left="6719" w:hanging="360"/>
      </w:pPr>
      <w:rPr>
        <w:rFonts w:ascii="Courier New" w:hAnsi="Courier New" w:cs="Courier New" w:hint="default"/>
      </w:rPr>
    </w:lvl>
    <w:lvl w:ilvl="5" w:tplc="040C0005">
      <w:start w:val="1"/>
      <w:numFmt w:val="bullet"/>
      <w:lvlText w:val=""/>
      <w:lvlJc w:val="left"/>
      <w:pPr>
        <w:tabs>
          <w:tab w:val="num" w:pos="7439"/>
        </w:tabs>
        <w:ind w:left="7439" w:hanging="360"/>
      </w:pPr>
      <w:rPr>
        <w:rFonts w:ascii="Wingdings" w:hAnsi="Wingdings" w:cs="Wingdings" w:hint="default"/>
      </w:rPr>
    </w:lvl>
    <w:lvl w:ilvl="6" w:tplc="040C0001">
      <w:start w:val="1"/>
      <w:numFmt w:val="bullet"/>
      <w:lvlText w:val=""/>
      <w:lvlJc w:val="left"/>
      <w:pPr>
        <w:tabs>
          <w:tab w:val="num" w:pos="8159"/>
        </w:tabs>
        <w:ind w:left="8159" w:hanging="360"/>
      </w:pPr>
      <w:rPr>
        <w:rFonts w:ascii="Symbol" w:hAnsi="Symbol" w:cs="Symbol" w:hint="default"/>
      </w:rPr>
    </w:lvl>
    <w:lvl w:ilvl="7" w:tplc="040C0003">
      <w:start w:val="1"/>
      <w:numFmt w:val="bullet"/>
      <w:lvlText w:val="o"/>
      <w:lvlJc w:val="left"/>
      <w:pPr>
        <w:tabs>
          <w:tab w:val="num" w:pos="8879"/>
        </w:tabs>
        <w:ind w:left="8879" w:hanging="360"/>
      </w:pPr>
      <w:rPr>
        <w:rFonts w:ascii="Courier New" w:hAnsi="Courier New" w:cs="Courier New" w:hint="default"/>
      </w:rPr>
    </w:lvl>
    <w:lvl w:ilvl="8" w:tplc="040C0005">
      <w:start w:val="1"/>
      <w:numFmt w:val="bullet"/>
      <w:lvlText w:val=""/>
      <w:lvlJc w:val="left"/>
      <w:pPr>
        <w:tabs>
          <w:tab w:val="num" w:pos="9599"/>
        </w:tabs>
        <w:ind w:left="9599" w:hanging="360"/>
      </w:pPr>
      <w:rPr>
        <w:rFonts w:ascii="Wingdings" w:hAnsi="Wingdings" w:cs="Wingdings" w:hint="default"/>
      </w:rPr>
    </w:lvl>
  </w:abstractNum>
  <w:abstractNum w:abstractNumId="61" w15:restartNumberingAfterBreak="0">
    <w:nsid w:val="700B3195"/>
    <w:multiLevelType w:val="hybridMultilevel"/>
    <w:tmpl w:val="6FF47830"/>
    <w:lvl w:ilvl="0" w:tplc="FFFFFFFF">
      <w:start w:val="1"/>
      <w:numFmt w:val="bullet"/>
      <w:pStyle w:val="PucenormalFiche"/>
      <w:lvlText w:val=""/>
      <w:lvlJc w:val="left"/>
      <w:pPr>
        <w:tabs>
          <w:tab w:val="num" w:pos="4406"/>
        </w:tabs>
        <w:ind w:left="4406" w:hanging="360"/>
      </w:pPr>
      <w:rPr>
        <w:rFonts w:ascii="Wingdings" w:hAnsi="Wingdings" w:cs="Wingdings" w:hint="default"/>
      </w:rPr>
    </w:lvl>
    <w:lvl w:ilvl="1" w:tplc="FFFFFFFF">
      <w:start w:val="1"/>
      <w:numFmt w:val="bullet"/>
      <w:lvlText w:val="o"/>
      <w:lvlJc w:val="left"/>
      <w:pPr>
        <w:tabs>
          <w:tab w:val="num" w:pos="5126"/>
        </w:tabs>
        <w:ind w:left="5126" w:hanging="360"/>
      </w:pPr>
      <w:rPr>
        <w:rFonts w:ascii="Courier New" w:hAnsi="Courier New" w:cs="Courier New" w:hint="default"/>
      </w:rPr>
    </w:lvl>
    <w:lvl w:ilvl="2" w:tplc="FFFFFFFF">
      <w:start w:val="1"/>
      <w:numFmt w:val="bullet"/>
      <w:lvlText w:val=""/>
      <w:lvlJc w:val="left"/>
      <w:pPr>
        <w:tabs>
          <w:tab w:val="num" w:pos="5846"/>
        </w:tabs>
        <w:ind w:left="5846" w:hanging="360"/>
      </w:pPr>
      <w:rPr>
        <w:rFonts w:ascii="Wingdings" w:hAnsi="Wingdings" w:cs="Wingdings" w:hint="default"/>
      </w:rPr>
    </w:lvl>
    <w:lvl w:ilvl="3" w:tplc="FFFFFFFF">
      <w:start w:val="1"/>
      <w:numFmt w:val="bullet"/>
      <w:lvlText w:val=""/>
      <w:lvlJc w:val="left"/>
      <w:pPr>
        <w:tabs>
          <w:tab w:val="num" w:pos="6566"/>
        </w:tabs>
        <w:ind w:left="6566" w:hanging="360"/>
      </w:pPr>
      <w:rPr>
        <w:rFonts w:ascii="Symbol" w:hAnsi="Symbol" w:cs="Symbol" w:hint="default"/>
      </w:rPr>
    </w:lvl>
    <w:lvl w:ilvl="4" w:tplc="FFFFFFFF">
      <w:start w:val="1"/>
      <w:numFmt w:val="bullet"/>
      <w:pStyle w:val="PucenormalFiche"/>
      <w:lvlText w:val="o"/>
      <w:lvlJc w:val="left"/>
      <w:pPr>
        <w:tabs>
          <w:tab w:val="num" w:pos="7286"/>
        </w:tabs>
        <w:ind w:left="7286" w:hanging="360"/>
      </w:pPr>
      <w:rPr>
        <w:rFonts w:ascii="Courier New" w:hAnsi="Courier New" w:cs="Courier New" w:hint="default"/>
      </w:rPr>
    </w:lvl>
    <w:lvl w:ilvl="5" w:tplc="FFFFFFFF">
      <w:start w:val="1"/>
      <w:numFmt w:val="bullet"/>
      <w:lvlText w:val=""/>
      <w:lvlJc w:val="left"/>
      <w:pPr>
        <w:tabs>
          <w:tab w:val="num" w:pos="8006"/>
        </w:tabs>
        <w:ind w:left="8006" w:hanging="360"/>
      </w:pPr>
      <w:rPr>
        <w:rFonts w:ascii="Wingdings" w:hAnsi="Wingdings" w:cs="Wingdings" w:hint="default"/>
      </w:rPr>
    </w:lvl>
    <w:lvl w:ilvl="6" w:tplc="FFFFFFFF">
      <w:start w:val="1"/>
      <w:numFmt w:val="bullet"/>
      <w:lvlText w:val=""/>
      <w:lvlJc w:val="left"/>
      <w:pPr>
        <w:tabs>
          <w:tab w:val="num" w:pos="8726"/>
        </w:tabs>
        <w:ind w:left="8726" w:hanging="360"/>
      </w:pPr>
      <w:rPr>
        <w:rFonts w:ascii="Symbol" w:hAnsi="Symbol" w:cs="Symbol" w:hint="default"/>
      </w:rPr>
    </w:lvl>
    <w:lvl w:ilvl="7" w:tplc="FFFFFFFF">
      <w:start w:val="1"/>
      <w:numFmt w:val="bullet"/>
      <w:lvlText w:val="o"/>
      <w:lvlJc w:val="left"/>
      <w:pPr>
        <w:tabs>
          <w:tab w:val="num" w:pos="9446"/>
        </w:tabs>
        <w:ind w:left="9446" w:hanging="360"/>
      </w:pPr>
      <w:rPr>
        <w:rFonts w:ascii="Courier New" w:hAnsi="Courier New" w:cs="Courier New" w:hint="default"/>
      </w:rPr>
    </w:lvl>
    <w:lvl w:ilvl="8" w:tplc="FFFFFFFF">
      <w:start w:val="1"/>
      <w:numFmt w:val="bullet"/>
      <w:lvlText w:val=""/>
      <w:lvlJc w:val="left"/>
      <w:pPr>
        <w:tabs>
          <w:tab w:val="num" w:pos="10166"/>
        </w:tabs>
        <w:ind w:left="10166" w:hanging="360"/>
      </w:pPr>
      <w:rPr>
        <w:rFonts w:ascii="Wingdings" w:hAnsi="Wingdings" w:cs="Wingdings" w:hint="default"/>
      </w:rPr>
    </w:lvl>
  </w:abstractNum>
  <w:abstractNum w:abstractNumId="62" w15:restartNumberingAfterBreak="0">
    <w:nsid w:val="71DD090A"/>
    <w:multiLevelType w:val="singleLevel"/>
    <w:tmpl w:val="9CF278FE"/>
    <w:lvl w:ilvl="0">
      <w:start w:val="1"/>
      <w:numFmt w:val="bullet"/>
      <w:pStyle w:val="Listecoche"/>
      <w:lvlText w:val=""/>
      <w:lvlJc w:val="left"/>
      <w:pPr>
        <w:tabs>
          <w:tab w:val="num" w:pos="360"/>
        </w:tabs>
        <w:ind w:left="360" w:hanging="360"/>
      </w:pPr>
      <w:rPr>
        <w:rFonts w:ascii="Wingdings" w:hAnsi="Wingdings" w:cs="Wingdings" w:hint="default"/>
      </w:rPr>
    </w:lvl>
  </w:abstractNum>
  <w:abstractNum w:abstractNumId="63" w15:restartNumberingAfterBreak="0">
    <w:nsid w:val="71E4786B"/>
    <w:multiLevelType w:val="hybridMultilevel"/>
    <w:tmpl w:val="4F70EFA0"/>
    <w:lvl w:ilvl="0" w:tplc="83E6AFD2">
      <w:start w:val="6"/>
      <w:numFmt w:val="none"/>
      <w:pStyle w:val="Style7"/>
      <w:lvlText w:val="6.1"/>
      <w:lvlJc w:val="left"/>
      <w:pPr>
        <w:tabs>
          <w:tab w:val="num" w:pos="624"/>
        </w:tabs>
        <w:ind w:left="624" w:hanging="340"/>
      </w:pPr>
      <w:rPr>
        <w:rFonts w:hint="default"/>
      </w:rPr>
    </w:lvl>
    <w:lvl w:ilvl="1" w:tplc="040C0003" w:tentative="1">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64" w15:restartNumberingAfterBreak="0">
    <w:nsid w:val="73B65225"/>
    <w:multiLevelType w:val="singleLevel"/>
    <w:tmpl w:val="CAEC3AD8"/>
    <w:lvl w:ilvl="0">
      <w:start w:val="1"/>
      <w:numFmt w:val="bullet"/>
      <w:pStyle w:val="Enum3Tableau"/>
      <w:lvlText w:val=""/>
      <w:lvlJc w:val="left"/>
      <w:pPr>
        <w:tabs>
          <w:tab w:val="num" w:pos="1134"/>
        </w:tabs>
        <w:ind w:left="1134" w:hanging="283"/>
      </w:pPr>
      <w:rPr>
        <w:rFonts w:ascii="Symbol" w:hAnsi="Symbol" w:cs="Symbol" w:hint="default"/>
        <w:color w:val="00477F"/>
        <w:sz w:val="20"/>
        <w:szCs w:val="20"/>
      </w:rPr>
    </w:lvl>
  </w:abstractNum>
  <w:abstractNum w:abstractNumId="65" w15:restartNumberingAfterBreak="0">
    <w:nsid w:val="76DF1560"/>
    <w:multiLevelType w:val="hybridMultilevel"/>
    <w:tmpl w:val="55B6BC18"/>
    <w:lvl w:ilvl="0" w:tplc="FFFFFFFF">
      <w:start w:val="1"/>
      <w:numFmt w:val="bullet"/>
      <w:lvlRestart w:val="0"/>
      <w:pStyle w:val="Enum4Titre"/>
      <w:lvlText w:val="­"/>
      <w:lvlJc w:val="left"/>
      <w:pPr>
        <w:tabs>
          <w:tab w:val="num" w:pos="3119"/>
        </w:tabs>
        <w:ind w:left="3119" w:hanging="284"/>
      </w:pPr>
      <w:rPr>
        <w:rFonts w:ascii="Times New Roman" w:hAnsi="Times New Roman" w:cs="Times New Roman" w:hint="default"/>
        <w:color w:val="00477F"/>
        <w:sz w:val="16"/>
        <w:szCs w:val="16"/>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66" w15:restartNumberingAfterBreak="0">
    <w:nsid w:val="777D4F00"/>
    <w:multiLevelType w:val="hybridMultilevel"/>
    <w:tmpl w:val="E584898A"/>
    <w:lvl w:ilvl="0" w:tplc="B518D474">
      <w:start w:val="1"/>
      <w:numFmt w:val="bullet"/>
      <w:pStyle w:val="Enum3TableauTitre"/>
      <w:lvlText w:val=""/>
      <w:lvlJc w:val="left"/>
      <w:pPr>
        <w:tabs>
          <w:tab w:val="num" w:pos="1134"/>
        </w:tabs>
        <w:ind w:left="1134" w:hanging="283"/>
      </w:pPr>
      <w:rPr>
        <w:rFonts w:ascii="Symbol" w:hAnsi="Symbol" w:cs="Symbol" w:hint="default"/>
        <w:color w:val="00477F"/>
        <w:sz w:val="20"/>
        <w:szCs w:val="2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67" w15:restartNumberingAfterBreak="0">
    <w:nsid w:val="77AB3601"/>
    <w:multiLevelType w:val="multilevel"/>
    <w:tmpl w:val="9EE08BDE"/>
    <w:lvl w:ilvl="0">
      <w:start w:val="1"/>
      <w:numFmt w:val="decimal"/>
      <w:pStyle w:val="Titre1"/>
      <w:lvlText w:val="%1."/>
      <w:lvlJc w:val="left"/>
      <w:pPr>
        <w:ind w:left="791" w:hanging="360"/>
      </w:pPr>
      <w:rPr>
        <w:rFonts w:hint="default"/>
      </w:rPr>
    </w:lvl>
    <w:lvl w:ilvl="1">
      <w:start w:val="1"/>
      <w:numFmt w:val="decimal"/>
      <w:isLgl/>
      <w:lvlText w:val="%1.%2"/>
      <w:lvlJc w:val="left"/>
      <w:pPr>
        <w:ind w:left="1151" w:hanging="720"/>
      </w:pPr>
      <w:rPr>
        <w:rFonts w:hint="default"/>
      </w:rPr>
    </w:lvl>
    <w:lvl w:ilvl="2">
      <w:start w:val="1"/>
      <w:numFmt w:val="decimal"/>
      <w:isLgl/>
      <w:lvlText w:val="%1.%2.%3"/>
      <w:lvlJc w:val="left"/>
      <w:pPr>
        <w:ind w:left="1151" w:hanging="720"/>
      </w:pPr>
      <w:rPr>
        <w:rFonts w:hint="default"/>
      </w:rPr>
    </w:lvl>
    <w:lvl w:ilvl="3">
      <w:start w:val="1"/>
      <w:numFmt w:val="decimal"/>
      <w:isLgl/>
      <w:lvlText w:val="%1.%2.%3.%4"/>
      <w:lvlJc w:val="left"/>
      <w:pPr>
        <w:ind w:left="1511" w:hanging="1080"/>
      </w:pPr>
      <w:rPr>
        <w:rFonts w:hint="default"/>
      </w:rPr>
    </w:lvl>
    <w:lvl w:ilvl="4">
      <w:start w:val="1"/>
      <w:numFmt w:val="decimal"/>
      <w:isLgl/>
      <w:lvlText w:val="%1.%2.%3.%4.%5"/>
      <w:lvlJc w:val="left"/>
      <w:pPr>
        <w:ind w:left="1871" w:hanging="1440"/>
      </w:pPr>
      <w:rPr>
        <w:rFonts w:hint="default"/>
      </w:rPr>
    </w:lvl>
    <w:lvl w:ilvl="5">
      <w:start w:val="1"/>
      <w:numFmt w:val="decimal"/>
      <w:isLgl/>
      <w:lvlText w:val="%1.%2.%3.%4.%5.%6"/>
      <w:lvlJc w:val="left"/>
      <w:pPr>
        <w:ind w:left="1871" w:hanging="1440"/>
      </w:pPr>
      <w:rPr>
        <w:rFonts w:hint="default"/>
      </w:rPr>
    </w:lvl>
    <w:lvl w:ilvl="6">
      <w:start w:val="1"/>
      <w:numFmt w:val="decimal"/>
      <w:isLgl/>
      <w:lvlText w:val="%1.%2.%3.%4.%5.%6.%7"/>
      <w:lvlJc w:val="left"/>
      <w:pPr>
        <w:ind w:left="2231" w:hanging="1800"/>
      </w:pPr>
      <w:rPr>
        <w:rFonts w:hint="default"/>
      </w:rPr>
    </w:lvl>
    <w:lvl w:ilvl="7">
      <w:start w:val="1"/>
      <w:numFmt w:val="decimal"/>
      <w:isLgl/>
      <w:lvlText w:val="%1.%2.%3.%4.%5.%6.%7.%8"/>
      <w:lvlJc w:val="left"/>
      <w:pPr>
        <w:ind w:left="2231" w:hanging="1800"/>
      </w:pPr>
      <w:rPr>
        <w:rFonts w:hint="default"/>
      </w:rPr>
    </w:lvl>
    <w:lvl w:ilvl="8">
      <w:start w:val="1"/>
      <w:numFmt w:val="decimal"/>
      <w:isLgl/>
      <w:lvlText w:val="%1.%2.%3.%4.%5.%6.%7.%8.%9"/>
      <w:lvlJc w:val="left"/>
      <w:pPr>
        <w:ind w:left="2591" w:hanging="2160"/>
      </w:pPr>
      <w:rPr>
        <w:rFonts w:hint="default"/>
      </w:rPr>
    </w:lvl>
  </w:abstractNum>
  <w:abstractNum w:abstractNumId="68" w15:restartNumberingAfterBreak="0">
    <w:nsid w:val="78547197"/>
    <w:multiLevelType w:val="hybridMultilevel"/>
    <w:tmpl w:val="800846D0"/>
    <w:lvl w:ilvl="0" w:tplc="21345482">
      <w:start w:val="1"/>
      <w:numFmt w:val="bullet"/>
      <w:pStyle w:val="TexteParagraphe"/>
      <w:lvlText w:val=""/>
      <w:lvlJc w:val="left"/>
      <w:pPr>
        <w:tabs>
          <w:tab w:val="num" w:pos="720"/>
        </w:tabs>
        <w:ind w:left="720" w:hanging="360"/>
      </w:pPr>
      <w:rPr>
        <w:rFonts w:ascii="Wingdings" w:hAnsi="Wingdings" w:hint="default"/>
        <w:sz w:val="24"/>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115712"/>
    <w:multiLevelType w:val="hybridMultilevel"/>
    <w:tmpl w:val="103C37C0"/>
    <w:lvl w:ilvl="0" w:tplc="040C0013">
      <w:start w:val="1"/>
      <w:numFmt w:val="upperRoman"/>
      <w:lvlText w:val="%1."/>
      <w:lvlJc w:val="righ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70" w15:restartNumberingAfterBreak="0">
    <w:nsid w:val="7C1869D3"/>
    <w:multiLevelType w:val="multilevel"/>
    <w:tmpl w:val="A380F6D0"/>
    <w:lvl w:ilvl="0">
      <w:start w:val="1"/>
      <w:numFmt w:val="decimal"/>
      <w:pStyle w:val="Style6"/>
      <w:lvlText w:val="1.%1"/>
      <w:lvlJc w:val="left"/>
      <w:pPr>
        <w:tabs>
          <w:tab w:val="num" w:pos="765"/>
        </w:tabs>
        <w:ind w:left="765" w:hanging="340"/>
      </w:pPr>
      <w:rPr>
        <w:rFonts w:hint="default"/>
      </w:rPr>
    </w:lvl>
    <w:lvl w:ilvl="1">
      <w:start w:val="1"/>
      <w:numFmt w:val="decimal"/>
      <w:lvlText w:val="%1.%2."/>
      <w:lvlJc w:val="left"/>
      <w:pPr>
        <w:tabs>
          <w:tab w:val="num" w:pos="851"/>
        </w:tabs>
        <w:ind w:left="563" w:hanging="432"/>
      </w:pPr>
      <w:rPr>
        <w:rFonts w:hint="default"/>
      </w:rPr>
    </w:lvl>
    <w:lvl w:ilvl="2">
      <w:start w:val="1"/>
      <w:numFmt w:val="none"/>
      <w:lvlText w:val="1.1.%3"/>
      <w:lvlJc w:val="left"/>
      <w:pPr>
        <w:tabs>
          <w:tab w:val="num" w:pos="1145"/>
        </w:tabs>
        <w:ind w:left="929" w:hanging="504"/>
      </w:pPr>
      <w:rPr>
        <w:rFonts w:hint="default"/>
      </w:rPr>
    </w:lvl>
    <w:lvl w:ilvl="3">
      <w:start w:val="1"/>
      <w:numFmt w:val="decimal"/>
      <w:lvlText w:val="%1.%2.%3.%4."/>
      <w:lvlJc w:val="left"/>
      <w:pPr>
        <w:tabs>
          <w:tab w:val="num" w:pos="1865"/>
        </w:tabs>
        <w:ind w:left="1433" w:hanging="648"/>
      </w:pPr>
      <w:rPr>
        <w:rFonts w:hint="default"/>
      </w:rPr>
    </w:lvl>
    <w:lvl w:ilvl="4">
      <w:start w:val="1"/>
      <w:numFmt w:val="decimal"/>
      <w:lvlText w:val="%1.%2.%3.%4.%5."/>
      <w:lvlJc w:val="left"/>
      <w:pPr>
        <w:tabs>
          <w:tab w:val="num" w:pos="2585"/>
        </w:tabs>
        <w:ind w:left="1937" w:hanging="792"/>
      </w:pPr>
      <w:rPr>
        <w:rFonts w:hint="default"/>
      </w:rPr>
    </w:lvl>
    <w:lvl w:ilvl="5">
      <w:start w:val="1"/>
      <w:numFmt w:val="decimal"/>
      <w:lvlText w:val="%1.%2.%3.%4.%5.%6."/>
      <w:lvlJc w:val="left"/>
      <w:pPr>
        <w:tabs>
          <w:tab w:val="num" w:pos="2945"/>
        </w:tabs>
        <w:ind w:left="2441" w:hanging="936"/>
      </w:pPr>
      <w:rPr>
        <w:rFonts w:hint="default"/>
      </w:rPr>
    </w:lvl>
    <w:lvl w:ilvl="6">
      <w:start w:val="1"/>
      <w:numFmt w:val="decimal"/>
      <w:lvlText w:val="%1.%2.%3.%4.%5.%6.%7."/>
      <w:lvlJc w:val="left"/>
      <w:pPr>
        <w:tabs>
          <w:tab w:val="num" w:pos="3665"/>
        </w:tabs>
        <w:ind w:left="2945" w:hanging="1080"/>
      </w:pPr>
      <w:rPr>
        <w:rFonts w:hint="default"/>
      </w:rPr>
    </w:lvl>
    <w:lvl w:ilvl="7">
      <w:start w:val="1"/>
      <w:numFmt w:val="decimal"/>
      <w:lvlText w:val="%1.%2.%3.%4.%5.%6.%7.%8."/>
      <w:lvlJc w:val="left"/>
      <w:pPr>
        <w:tabs>
          <w:tab w:val="num" w:pos="4385"/>
        </w:tabs>
        <w:ind w:left="3449" w:hanging="1224"/>
      </w:pPr>
      <w:rPr>
        <w:rFonts w:hint="default"/>
      </w:rPr>
    </w:lvl>
    <w:lvl w:ilvl="8">
      <w:start w:val="1"/>
      <w:numFmt w:val="decimal"/>
      <w:lvlText w:val="%1.%2.%3.%4.%5.%6.%7.%8.%9."/>
      <w:lvlJc w:val="left"/>
      <w:pPr>
        <w:tabs>
          <w:tab w:val="num" w:pos="4745"/>
        </w:tabs>
        <w:ind w:left="4025" w:hanging="1440"/>
      </w:pPr>
      <w:rPr>
        <w:rFonts w:hint="default"/>
      </w:rPr>
    </w:lvl>
  </w:abstractNum>
  <w:abstractNum w:abstractNumId="71" w15:restartNumberingAfterBreak="0">
    <w:nsid w:val="7D382650"/>
    <w:multiLevelType w:val="hybridMultilevel"/>
    <w:tmpl w:val="E6BA17EA"/>
    <w:lvl w:ilvl="0" w:tplc="0C741FBC">
      <w:start w:val="1"/>
      <w:numFmt w:val="bullet"/>
      <w:lvlRestart w:val="0"/>
      <w:pStyle w:val="Enum4TableauTitre"/>
      <w:lvlText w:val="­"/>
      <w:lvlJc w:val="left"/>
      <w:pPr>
        <w:tabs>
          <w:tab w:val="num" w:pos="1418"/>
        </w:tabs>
        <w:ind w:left="1418" w:hanging="284"/>
      </w:pPr>
      <w:rPr>
        <w:rFonts w:ascii="Times New Roman" w:hAnsi="Times New Roman" w:cs="Times New Roman" w:hint="default"/>
        <w:color w:val="00477F"/>
        <w:sz w:val="16"/>
        <w:szCs w:val="16"/>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72" w15:restartNumberingAfterBreak="0">
    <w:nsid w:val="7DA4480E"/>
    <w:multiLevelType w:val="multilevel"/>
    <w:tmpl w:val="BE148E0A"/>
    <w:lvl w:ilvl="0">
      <w:start w:val="1"/>
      <w:numFmt w:val="upperLetter"/>
      <w:pStyle w:val="SupraTitre"/>
      <w:lvlText w:val="Partie %1."/>
      <w:lvlJc w:val="left"/>
      <w:pPr>
        <w:tabs>
          <w:tab w:val="num" w:pos="1985"/>
        </w:tabs>
        <w:ind w:left="1985"/>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lvlText w:val="%2.%3.%4"/>
      <w:lvlJc w:val="left"/>
      <w:pPr>
        <w:tabs>
          <w:tab w:val="num" w:pos="851"/>
        </w:tabs>
        <w:ind w:left="851" w:hanging="851"/>
      </w:pPr>
      <w:rPr>
        <w:rFonts w:hint="default"/>
      </w:rPr>
    </w:lvl>
    <w:lvl w:ilvl="4">
      <w:start w:val="1"/>
      <w:numFmt w:val="none"/>
      <w:lvlText w:val="Annexes"/>
      <w:lvlJc w:val="left"/>
      <w:pPr>
        <w:tabs>
          <w:tab w:val="num" w:pos="1985"/>
        </w:tabs>
        <w:ind w:left="1985"/>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decimal"/>
      <w:lvlText w:val="Annexe %6."/>
      <w:lvlJc w:val="left"/>
      <w:pPr>
        <w:tabs>
          <w:tab w:val="num" w:pos="0"/>
        </w:tabs>
      </w:pPr>
      <w:rPr>
        <w:rFonts w:hint="default"/>
      </w:rPr>
    </w:lvl>
    <w:lvl w:ilvl="6">
      <w:start w:val="1"/>
      <w:numFmt w:val="decimal"/>
      <w:lvlText w:val="%7."/>
      <w:lvlJc w:val="left"/>
      <w:pPr>
        <w:tabs>
          <w:tab w:val="num" w:pos="851"/>
        </w:tabs>
        <w:ind w:left="851" w:hanging="851"/>
      </w:pPr>
      <w:rPr>
        <w:rFonts w:hint="default"/>
      </w:rPr>
    </w:lvl>
    <w:lvl w:ilvl="7">
      <w:start w:val="1"/>
      <w:numFmt w:val="decimal"/>
      <w:lvlText w:val="%7.%8."/>
      <w:lvlJc w:val="left"/>
      <w:pPr>
        <w:tabs>
          <w:tab w:val="num" w:pos="851"/>
        </w:tabs>
        <w:ind w:left="851" w:hanging="851"/>
      </w:pPr>
      <w:rPr>
        <w:rFonts w:hint="default"/>
      </w:rPr>
    </w:lvl>
    <w:lvl w:ilvl="8">
      <w:start w:val="1"/>
      <w:numFmt w:val="decimal"/>
      <w:lvlText w:val="%7.%8.%9"/>
      <w:lvlJc w:val="left"/>
      <w:pPr>
        <w:tabs>
          <w:tab w:val="num" w:pos="851"/>
        </w:tabs>
        <w:ind w:left="851" w:hanging="851"/>
      </w:pPr>
      <w:rPr>
        <w:rFonts w:hint="default"/>
      </w:rPr>
    </w:lvl>
  </w:abstractNum>
  <w:abstractNum w:abstractNumId="73" w15:restartNumberingAfterBreak="0">
    <w:nsid w:val="7DEB06E9"/>
    <w:multiLevelType w:val="hybridMultilevel"/>
    <w:tmpl w:val="96EC6CB2"/>
    <w:lvl w:ilvl="0" w:tplc="6B60B336">
      <w:start w:val="1"/>
      <w:numFmt w:val="bullet"/>
      <w:lvlText w:val=""/>
      <w:lvlJc w:val="left"/>
      <w:pPr>
        <w:ind w:left="720" w:hanging="360"/>
      </w:pPr>
      <w:rPr>
        <w:rFonts w:ascii="Wingdings" w:hAnsi="Wingdings" w:hint="default"/>
        <w:color w:val="0070C0"/>
        <w:sz w:val="16"/>
        <w:szCs w:val="16"/>
      </w:rPr>
    </w:lvl>
    <w:lvl w:ilvl="1" w:tplc="F5F43AE6">
      <w:start w:val="1"/>
      <w:numFmt w:val="bullet"/>
      <w:lvlText w:val="o"/>
      <w:lvlJc w:val="left"/>
      <w:pPr>
        <w:ind w:left="1440" w:hanging="360"/>
      </w:pPr>
      <w:rPr>
        <w:rFonts w:ascii="Courier New" w:hAnsi="Courier New" w:cs="Courier New" w:hint="default"/>
        <w:color w:val="C00000"/>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4" w15:restartNumberingAfterBreak="0">
    <w:nsid w:val="7EC47AC2"/>
    <w:multiLevelType w:val="hybridMultilevel"/>
    <w:tmpl w:val="B7C485A2"/>
    <w:lvl w:ilvl="0" w:tplc="FFFFFFFF">
      <w:start w:val="1"/>
      <w:numFmt w:val="bullet"/>
      <w:lvlRestart w:val="0"/>
      <w:pStyle w:val="Enum2Titre"/>
      <w:lvlText w:val=""/>
      <w:lvlJc w:val="left"/>
      <w:pPr>
        <w:tabs>
          <w:tab w:val="num" w:pos="851"/>
        </w:tabs>
        <w:ind w:left="851" w:hanging="284"/>
      </w:pPr>
      <w:rPr>
        <w:rFonts w:ascii="Webdings" w:hAnsi="Webdings" w:cs="Webdings" w:hint="default"/>
        <w:color w:val="00477F"/>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num w:numId="1" w16cid:durableId="2142770419">
    <w:abstractNumId w:val="4"/>
  </w:num>
  <w:num w:numId="2" w16cid:durableId="2012179460">
    <w:abstractNumId w:val="3"/>
  </w:num>
  <w:num w:numId="3" w16cid:durableId="1408267207">
    <w:abstractNumId w:val="2"/>
  </w:num>
  <w:num w:numId="4" w16cid:durableId="1653409376">
    <w:abstractNumId w:val="1"/>
  </w:num>
  <w:num w:numId="5" w16cid:durableId="654266539">
    <w:abstractNumId w:val="70"/>
  </w:num>
  <w:num w:numId="6" w16cid:durableId="1962758533">
    <w:abstractNumId w:val="15"/>
  </w:num>
  <w:num w:numId="7" w16cid:durableId="1867013987">
    <w:abstractNumId w:val="63"/>
  </w:num>
  <w:num w:numId="8" w16cid:durableId="513765714">
    <w:abstractNumId w:val="50"/>
  </w:num>
  <w:num w:numId="9" w16cid:durableId="1696806246">
    <w:abstractNumId w:val="47"/>
  </w:num>
  <w:num w:numId="10" w16cid:durableId="94374961">
    <w:abstractNumId w:val="41"/>
  </w:num>
  <w:num w:numId="11" w16cid:durableId="776287744">
    <w:abstractNumId w:val="48"/>
  </w:num>
  <w:num w:numId="12" w16cid:durableId="275218199">
    <w:abstractNumId w:val="56"/>
  </w:num>
  <w:num w:numId="13" w16cid:durableId="1783915384">
    <w:abstractNumId w:val="0"/>
  </w:num>
  <w:num w:numId="14" w16cid:durableId="1023477017">
    <w:abstractNumId w:val="52"/>
  </w:num>
  <w:num w:numId="15" w16cid:durableId="1140152259">
    <w:abstractNumId w:val="35"/>
  </w:num>
  <w:num w:numId="16" w16cid:durableId="1954632207">
    <w:abstractNumId w:val="54"/>
  </w:num>
  <w:num w:numId="17" w16cid:durableId="776603030">
    <w:abstractNumId w:val="24"/>
  </w:num>
  <w:num w:numId="18" w16cid:durableId="2082210189">
    <w:abstractNumId w:val="9"/>
  </w:num>
  <w:num w:numId="19" w16cid:durableId="270207428">
    <w:abstractNumId w:val="43"/>
  </w:num>
  <w:num w:numId="20" w16cid:durableId="836269311">
    <w:abstractNumId w:val="27"/>
  </w:num>
  <w:num w:numId="21" w16cid:durableId="1291083773">
    <w:abstractNumId w:val="40"/>
  </w:num>
  <w:num w:numId="22" w16cid:durableId="1238203821">
    <w:abstractNumId w:val="10"/>
  </w:num>
  <w:num w:numId="23" w16cid:durableId="1026102354">
    <w:abstractNumId w:val="16"/>
  </w:num>
  <w:num w:numId="24" w16cid:durableId="858084244">
    <w:abstractNumId w:val="32"/>
  </w:num>
  <w:num w:numId="25" w16cid:durableId="243339951">
    <w:abstractNumId w:val="53"/>
  </w:num>
  <w:num w:numId="26" w16cid:durableId="1009454729">
    <w:abstractNumId w:val="26"/>
  </w:num>
  <w:num w:numId="27" w16cid:durableId="159852023">
    <w:abstractNumId w:val="33"/>
  </w:num>
  <w:num w:numId="28" w16cid:durableId="2003045311">
    <w:abstractNumId w:val="60"/>
  </w:num>
  <w:num w:numId="29" w16cid:durableId="1397164741">
    <w:abstractNumId w:val="61"/>
  </w:num>
  <w:num w:numId="30" w16cid:durableId="971205328">
    <w:abstractNumId w:val="59"/>
  </w:num>
  <w:num w:numId="31" w16cid:durableId="709260724">
    <w:abstractNumId w:val="45"/>
  </w:num>
  <w:num w:numId="32" w16cid:durableId="1840348746">
    <w:abstractNumId w:val="62"/>
  </w:num>
  <w:num w:numId="33" w16cid:durableId="1271160400">
    <w:abstractNumId w:val="55"/>
  </w:num>
  <w:num w:numId="34" w16cid:durableId="1469665997">
    <w:abstractNumId w:val="28"/>
  </w:num>
  <w:num w:numId="35" w16cid:durableId="1568833217">
    <w:abstractNumId w:val="12"/>
  </w:num>
  <w:num w:numId="36" w16cid:durableId="110130164">
    <w:abstractNumId w:val="17"/>
  </w:num>
  <w:num w:numId="37" w16cid:durableId="873158543">
    <w:abstractNumId w:val="34"/>
  </w:num>
  <w:num w:numId="38" w16cid:durableId="2084990003">
    <w:abstractNumId w:val="72"/>
  </w:num>
  <w:num w:numId="39" w16cid:durableId="422066178">
    <w:abstractNumId w:val="74"/>
  </w:num>
  <w:num w:numId="40" w16cid:durableId="1919896724">
    <w:abstractNumId w:val="49"/>
  </w:num>
  <w:num w:numId="41" w16cid:durableId="987049101">
    <w:abstractNumId w:val="57"/>
  </w:num>
  <w:num w:numId="42" w16cid:durableId="1343892167">
    <w:abstractNumId w:val="23"/>
  </w:num>
  <w:num w:numId="43" w16cid:durableId="458571510">
    <w:abstractNumId w:val="64"/>
  </w:num>
  <w:num w:numId="44" w16cid:durableId="436481934">
    <w:abstractNumId w:val="11"/>
  </w:num>
  <w:num w:numId="45" w16cid:durableId="237791434">
    <w:abstractNumId w:val="14"/>
  </w:num>
  <w:num w:numId="46" w16cid:durableId="159196478">
    <w:abstractNumId w:val="66"/>
  </w:num>
  <w:num w:numId="47" w16cid:durableId="453132248">
    <w:abstractNumId w:val="65"/>
  </w:num>
  <w:num w:numId="48" w16cid:durableId="222838064">
    <w:abstractNumId w:val="39"/>
  </w:num>
  <w:num w:numId="49" w16cid:durableId="1765223819">
    <w:abstractNumId w:val="71"/>
  </w:num>
  <w:num w:numId="50" w16cid:durableId="1342976203">
    <w:abstractNumId w:val="37"/>
  </w:num>
  <w:num w:numId="51" w16cid:durableId="1036737005">
    <w:abstractNumId w:val="38"/>
  </w:num>
  <w:num w:numId="52" w16cid:durableId="1756977211">
    <w:abstractNumId w:val="29"/>
  </w:num>
  <w:num w:numId="53" w16cid:durableId="1962375607">
    <w:abstractNumId w:val="19"/>
  </w:num>
  <w:num w:numId="54" w16cid:durableId="914900978">
    <w:abstractNumId w:val="25"/>
  </w:num>
  <w:num w:numId="55" w16cid:durableId="1043940976">
    <w:abstractNumId w:val="68"/>
  </w:num>
  <w:num w:numId="56" w16cid:durableId="1603561716">
    <w:abstractNumId w:val="67"/>
  </w:num>
  <w:num w:numId="57" w16cid:durableId="144973591">
    <w:abstractNumId w:val="69"/>
  </w:num>
  <w:num w:numId="58" w16cid:durableId="1964310893">
    <w:abstractNumId w:val="18"/>
  </w:num>
  <w:num w:numId="59" w16cid:durableId="2077975287">
    <w:abstractNumId w:val="21"/>
  </w:num>
  <w:num w:numId="60" w16cid:durableId="100690515">
    <w:abstractNumId w:val="22"/>
  </w:num>
  <w:num w:numId="61" w16cid:durableId="1500190142">
    <w:abstractNumId w:val="20"/>
  </w:num>
  <w:num w:numId="62" w16cid:durableId="1204749570">
    <w:abstractNumId w:val="51"/>
  </w:num>
  <w:num w:numId="63" w16cid:durableId="1273246463">
    <w:abstractNumId w:val="73"/>
  </w:num>
  <w:num w:numId="64" w16cid:durableId="1901675304">
    <w:abstractNumId w:val="42"/>
  </w:num>
  <w:num w:numId="65" w16cid:durableId="1822116286">
    <w:abstractNumId w:val="36"/>
  </w:num>
  <w:num w:numId="66" w16cid:durableId="1842767569">
    <w:abstractNumId w:val="31"/>
  </w:num>
  <w:num w:numId="67" w16cid:durableId="220950215">
    <w:abstractNumId w:val="46"/>
  </w:num>
  <w:num w:numId="68" w16cid:durableId="1651052606">
    <w:abstractNumId w:val="58"/>
  </w:num>
  <w:num w:numId="69" w16cid:durableId="1921982016">
    <w:abstractNumId w:val="30"/>
  </w:num>
  <w:num w:numId="70" w16cid:durableId="943270021">
    <w:abstractNumId w:val="13"/>
  </w:num>
  <w:num w:numId="71" w16cid:durableId="1549996058">
    <w:abstractNumId w:val="4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6FCD"/>
    <w:rsid w:val="00000260"/>
    <w:rsid w:val="00000772"/>
    <w:rsid w:val="00001677"/>
    <w:rsid w:val="00003F5A"/>
    <w:rsid w:val="000046DD"/>
    <w:rsid w:val="00004D75"/>
    <w:rsid w:val="00005222"/>
    <w:rsid w:val="00005B98"/>
    <w:rsid w:val="00006DE8"/>
    <w:rsid w:val="000074AB"/>
    <w:rsid w:val="000078F8"/>
    <w:rsid w:val="00007AAD"/>
    <w:rsid w:val="000105EB"/>
    <w:rsid w:val="00010F7C"/>
    <w:rsid w:val="0001168B"/>
    <w:rsid w:val="000117F2"/>
    <w:rsid w:val="00011D99"/>
    <w:rsid w:val="000128CB"/>
    <w:rsid w:val="000129AB"/>
    <w:rsid w:val="00013B36"/>
    <w:rsid w:val="000143AB"/>
    <w:rsid w:val="00014D82"/>
    <w:rsid w:val="00015C18"/>
    <w:rsid w:val="00016120"/>
    <w:rsid w:val="000163E2"/>
    <w:rsid w:val="00017C4C"/>
    <w:rsid w:val="00020850"/>
    <w:rsid w:val="00021FB4"/>
    <w:rsid w:val="00024277"/>
    <w:rsid w:val="00024CD6"/>
    <w:rsid w:val="0002577D"/>
    <w:rsid w:val="00025828"/>
    <w:rsid w:val="0002587E"/>
    <w:rsid w:val="00025DF1"/>
    <w:rsid w:val="00026314"/>
    <w:rsid w:val="0002705B"/>
    <w:rsid w:val="0002721F"/>
    <w:rsid w:val="000275BB"/>
    <w:rsid w:val="000276E5"/>
    <w:rsid w:val="000305B3"/>
    <w:rsid w:val="000308BA"/>
    <w:rsid w:val="00030916"/>
    <w:rsid w:val="0003110F"/>
    <w:rsid w:val="000318BE"/>
    <w:rsid w:val="00032507"/>
    <w:rsid w:val="000349C0"/>
    <w:rsid w:val="00034A1D"/>
    <w:rsid w:val="00034B08"/>
    <w:rsid w:val="00034C98"/>
    <w:rsid w:val="00034D94"/>
    <w:rsid w:val="00035280"/>
    <w:rsid w:val="000352CC"/>
    <w:rsid w:val="0003548A"/>
    <w:rsid w:val="00035DA1"/>
    <w:rsid w:val="00036B36"/>
    <w:rsid w:val="00037FAC"/>
    <w:rsid w:val="000406AB"/>
    <w:rsid w:val="000422A5"/>
    <w:rsid w:val="00043C31"/>
    <w:rsid w:val="00044A71"/>
    <w:rsid w:val="00045207"/>
    <w:rsid w:val="00045C8C"/>
    <w:rsid w:val="00046CCE"/>
    <w:rsid w:val="0004714D"/>
    <w:rsid w:val="0004733F"/>
    <w:rsid w:val="000522B7"/>
    <w:rsid w:val="000536A9"/>
    <w:rsid w:val="00054D43"/>
    <w:rsid w:val="00055763"/>
    <w:rsid w:val="000567C7"/>
    <w:rsid w:val="00056E3F"/>
    <w:rsid w:val="00057585"/>
    <w:rsid w:val="00057795"/>
    <w:rsid w:val="00060DEA"/>
    <w:rsid w:val="00060E77"/>
    <w:rsid w:val="00061596"/>
    <w:rsid w:val="00061A79"/>
    <w:rsid w:val="0006224A"/>
    <w:rsid w:val="00062FFB"/>
    <w:rsid w:val="0006303B"/>
    <w:rsid w:val="000641C6"/>
    <w:rsid w:val="000656B3"/>
    <w:rsid w:val="000667EC"/>
    <w:rsid w:val="00067120"/>
    <w:rsid w:val="000672A6"/>
    <w:rsid w:val="000704EE"/>
    <w:rsid w:val="00070988"/>
    <w:rsid w:val="00070E0B"/>
    <w:rsid w:val="00070E94"/>
    <w:rsid w:val="00071018"/>
    <w:rsid w:val="000714D5"/>
    <w:rsid w:val="00073236"/>
    <w:rsid w:val="000743EB"/>
    <w:rsid w:val="000747ED"/>
    <w:rsid w:val="000748C3"/>
    <w:rsid w:val="00074A63"/>
    <w:rsid w:val="00074AB2"/>
    <w:rsid w:val="00075C21"/>
    <w:rsid w:val="000762F5"/>
    <w:rsid w:val="00080834"/>
    <w:rsid w:val="0008109A"/>
    <w:rsid w:val="000822BB"/>
    <w:rsid w:val="0008263F"/>
    <w:rsid w:val="000826AC"/>
    <w:rsid w:val="000828FA"/>
    <w:rsid w:val="000829A0"/>
    <w:rsid w:val="00082A92"/>
    <w:rsid w:val="000831F0"/>
    <w:rsid w:val="00083624"/>
    <w:rsid w:val="0008365F"/>
    <w:rsid w:val="00085350"/>
    <w:rsid w:val="000855F6"/>
    <w:rsid w:val="0008577B"/>
    <w:rsid w:val="00086553"/>
    <w:rsid w:val="00090074"/>
    <w:rsid w:val="00091EB1"/>
    <w:rsid w:val="00092A5E"/>
    <w:rsid w:val="0009393E"/>
    <w:rsid w:val="00093F06"/>
    <w:rsid w:val="000948C2"/>
    <w:rsid w:val="00094DB1"/>
    <w:rsid w:val="00095139"/>
    <w:rsid w:val="00095B1E"/>
    <w:rsid w:val="0009661D"/>
    <w:rsid w:val="000A1F7C"/>
    <w:rsid w:val="000A2947"/>
    <w:rsid w:val="000A2C36"/>
    <w:rsid w:val="000A39B4"/>
    <w:rsid w:val="000A4A10"/>
    <w:rsid w:val="000A5475"/>
    <w:rsid w:val="000A570A"/>
    <w:rsid w:val="000A5E85"/>
    <w:rsid w:val="000A6069"/>
    <w:rsid w:val="000A6458"/>
    <w:rsid w:val="000A6BED"/>
    <w:rsid w:val="000A74FD"/>
    <w:rsid w:val="000B02F2"/>
    <w:rsid w:val="000B037E"/>
    <w:rsid w:val="000B2339"/>
    <w:rsid w:val="000B2E3B"/>
    <w:rsid w:val="000B305C"/>
    <w:rsid w:val="000B3307"/>
    <w:rsid w:val="000B4041"/>
    <w:rsid w:val="000B45D2"/>
    <w:rsid w:val="000B4FF9"/>
    <w:rsid w:val="000B558A"/>
    <w:rsid w:val="000B61DF"/>
    <w:rsid w:val="000B7E7F"/>
    <w:rsid w:val="000C0927"/>
    <w:rsid w:val="000C0B94"/>
    <w:rsid w:val="000C18C5"/>
    <w:rsid w:val="000C2DEA"/>
    <w:rsid w:val="000C32A7"/>
    <w:rsid w:val="000C3D8E"/>
    <w:rsid w:val="000C4109"/>
    <w:rsid w:val="000C49C7"/>
    <w:rsid w:val="000C551D"/>
    <w:rsid w:val="000C5C61"/>
    <w:rsid w:val="000C6486"/>
    <w:rsid w:val="000C6C41"/>
    <w:rsid w:val="000C7B95"/>
    <w:rsid w:val="000D05D7"/>
    <w:rsid w:val="000D114C"/>
    <w:rsid w:val="000D1C82"/>
    <w:rsid w:val="000D1FF6"/>
    <w:rsid w:val="000D3C40"/>
    <w:rsid w:val="000D3F81"/>
    <w:rsid w:val="000D42D2"/>
    <w:rsid w:val="000D4489"/>
    <w:rsid w:val="000D4AD7"/>
    <w:rsid w:val="000D517F"/>
    <w:rsid w:val="000D548E"/>
    <w:rsid w:val="000D73B1"/>
    <w:rsid w:val="000D7A27"/>
    <w:rsid w:val="000D7D17"/>
    <w:rsid w:val="000E0E55"/>
    <w:rsid w:val="000E1512"/>
    <w:rsid w:val="000E23B7"/>
    <w:rsid w:val="000E2E96"/>
    <w:rsid w:val="000E2FE0"/>
    <w:rsid w:val="000E419A"/>
    <w:rsid w:val="000E45B3"/>
    <w:rsid w:val="000E4690"/>
    <w:rsid w:val="000E4BAD"/>
    <w:rsid w:val="000E4F9E"/>
    <w:rsid w:val="000E65AA"/>
    <w:rsid w:val="000E6967"/>
    <w:rsid w:val="000E7BDD"/>
    <w:rsid w:val="000F0C09"/>
    <w:rsid w:val="000F1424"/>
    <w:rsid w:val="000F1957"/>
    <w:rsid w:val="000F237E"/>
    <w:rsid w:val="000F3064"/>
    <w:rsid w:val="000F3466"/>
    <w:rsid w:val="000F5978"/>
    <w:rsid w:val="000F7300"/>
    <w:rsid w:val="000F7D72"/>
    <w:rsid w:val="000F7EF8"/>
    <w:rsid w:val="00101058"/>
    <w:rsid w:val="00101D18"/>
    <w:rsid w:val="00102ACA"/>
    <w:rsid w:val="00103472"/>
    <w:rsid w:val="001039AE"/>
    <w:rsid w:val="001043CD"/>
    <w:rsid w:val="00104A48"/>
    <w:rsid w:val="00104C07"/>
    <w:rsid w:val="00105297"/>
    <w:rsid w:val="001077C3"/>
    <w:rsid w:val="00107E53"/>
    <w:rsid w:val="00107F2E"/>
    <w:rsid w:val="00107F91"/>
    <w:rsid w:val="00110577"/>
    <w:rsid w:val="00110A60"/>
    <w:rsid w:val="00112F5E"/>
    <w:rsid w:val="00113185"/>
    <w:rsid w:val="00113C49"/>
    <w:rsid w:val="0011415F"/>
    <w:rsid w:val="001141AE"/>
    <w:rsid w:val="00115234"/>
    <w:rsid w:val="001152E3"/>
    <w:rsid w:val="001154FA"/>
    <w:rsid w:val="00115FF5"/>
    <w:rsid w:val="00116E6B"/>
    <w:rsid w:val="00117B6B"/>
    <w:rsid w:val="00117DCD"/>
    <w:rsid w:val="0012094C"/>
    <w:rsid w:val="00120B66"/>
    <w:rsid w:val="0012108E"/>
    <w:rsid w:val="00121D39"/>
    <w:rsid w:val="00122191"/>
    <w:rsid w:val="00122288"/>
    <w:rsid w:val="00122DA7"/>
    <w:rsid w:val="0012315D"/>
    <w:rsid w:val="00124E16"/>
    <w:rsid w:val="00125CA9"/>
    <w:rsid w:val="0012628D"/>
    <w:rsid w:val="00126D6E"/>
    <w:rsid w:val="0012701F"/>
    <w:rsid w:val="00127826"/>
    <w:rsid w:val="001304C4"/>
    <w:rsid w:val="00130B77"/>
    <w:rsid w:val="001312C0"/>
    <w:rsid w:val="00131BAD"/>
    <w:rsid w:val="00133D27"/>
    <w:rsid w:val="001344BF"/>
    <w:rsid w:val="0013565E"/>
    <w:rsid w:val="00135D6F"/>
    <w:rsid w:val="0013704B"/>
    <w:rsid w:val="00137C32"/>
    <w:rsid w:val="00140C8F"/>
    <w:rsid w:val="0014130E"/>
    <w:rsid w:val="001421F2"/>
    <w:rsid w:val="00142F8E"/>
    <w:rsid w:val="00143B5F"/>
    <w:rsid w:val="0014406A"/>
    <w:rsid w:val="001450E1"/>
    <w:rsid w:val="001465C0"/>
    <w:rsid w:val="00146630"/>
    <w:rsid w:val="00146C8A"/>
    <w:rsid w:val="00146D74"/>
    <w:rsid w:val="00146F94"/>
    <w:rsid w:val="00147A72"/>
    <w:rsid w:val="00147CAA"/>
    <w:rsid w:val="001527CE"/>
    <w:rsid w:val="00152B86"/>
    <w:rsid w:val="0015336B"/>
    <w:rsid w:val="0015366F"/>
    <w:rsid w:val="00153A46"/>
    <w:rsid w:val="00154865"/>
    <w:rsid w:val="00154AAD"/>
    <w:rsid w:val="00157746"/>
    <w:rsid w:val="00160B3B"/>
    <w:rsid w:val="00160C48"/>
    <w:rsid w:val="0016188B"/>
    <w:rsid w:val="00161BB8"/>
    <w:rsid w:val="00161C88"/>
    <w:rsid w:val="00164688"/>
    <w:rsid w:val="00164DD4"/>
    <w:rsid w:val="001659A9"/>
    <w:rsid w:val="00166027"/>
    <w:rsid w:val="00166660"/>
    <w:rsid w:val="0016715C"/>
    <w:rsid w:val="00172D4E"/>
    <w:rsid w:val="0017301B"/>
    <w:rsid w:val="00173246"/>
    <w:rsid w:val="001733DE"/>
    <w:rsid w:val="00173551"/>
    <w:rsid w:val="00174959"/>
    <w:rsid w:val="001758CE"/>
    <w:rsid w:val="00176A77"/>
    <w:rsid w:val="0017769E"/>
    <w:rsid w:val="001778F4"/>
    <w:rsid w:val="00181689"/>
    <w:rsid w:val="00181A90"/>
    <w:rsid w:val="00184CAB"/>
    <w:rsid w:val="001851AA"/>
    <w:rsid w:val="00185AA5"/>
    <w:rsid w:val="00185D37"/>
    <w:rsid w:val="001863FC"/>
    <w:rsid w:val="00186B52"/>
    <w:rsid w:val="00187FA2"/>
    <w:rsid w:val="00190127"/>
    <w:rsid w:val="00190964"/>
    <w:rsid w:val="00191101"/>
    <w:rsid w:val="00191479"/>
    <w:rsid w:val="0019171F"/>
    <w:rsid w:val="00191C78"/>
    <w:rsid w:val="001924F0"/>
    <w:rsid w:val="001938A2"/>
    <w:rsid w:val="00194A5C"/>
    <w:rsid w:val="00194F5B"/>
    <w:rsid w:val="00196F59"/>
    <w:rsid w:val="00196FFD"/>
    <w:rsid w:val="00197545"/>
    <w:rsid w:val="0019778C"/>
    <w:rsid w:val="001A00CE"/>
    <w:rsid w:val="001A1325"/>
    <w:rsid w:val="001A1842"/>
    <w:rsid w:val="001A3902"/>
    <w:rsid w:val="001A4459"/>
    <w:rsid w:val="001A5083"/>
    <w:rsid w:val="001A58F2"/>
    <w:rsid w:val="001A70A9"/>
    <w:rsid w:val="001A7F7F"/>
    <w:rsid w:val="001B1986"/>
    <w:rsid w:val="001B238B"/>
    <w:rsid w:val="001B2897"/>
    <w:rsid w:val="001B2CD1"/>
    <w:rsid w:val="001B2DB9"/>
    <w:rsid w:val="001B4516"/>
    <w:rsid w:val="001B498F"/>
    <w:rsid w:val="001B62C2"/>
    <w:rsid w:val="001B7032"/>
    <w:rsid w:val="001C0CFF"/>
    <w:rsid w:val="001C0F4C"/>
    <w:rsid w:val="001C38D9"/>
    <w:rsid w:val="001C55BF"/>
    <w:rsid w:val="001C602E"/>
    <w:rsid w:val="001D0B22"/>
    <w:rsid w:val="001D1206"/>
    <w:rsid w:val="001D1853"/>
    <w:rsid w:val="001D1EBE"/>
    <w:rsid w:val="001D2CE9"/>
    <w:rsid w:val="001D3D8C"/>
    <w:rsid w:val="001D51C9"/>
    <w:rsid w:val="001D5438"/>
    <w:rsid w:val="001D5E90"/>
    <w:rsid w:val="001D7E49"/>
    <w:rsid w:val="001D7FF4"/>
    <w:rsid w:val="001E1528"/>
    <w:rsid w:val="001E1647"/>
    <w:rsid w:val="001E25AF"/>
    <w:rsid w:val="001E2ECD"/>
    <w:rsid w:val="001E2F7B"/>
    <w:rsid w:val="001E403A"/>
    <w:rsid w:val="001E4C3E"/>
    <w:rsid w:val="001E579B"/>
    <w:rsid w:val="001E617C"/>
    <w:rsid w:val="001E7D3A"/>
    <w:rsid w:val="001F0BB1"/>
    <w:rsid w:val="001F1E6C"/>
    <w:rsid w:val="001F2148"/>
    <w:rsid w:val="001F2FD0"/>
    <w:rsid w:val="001F46C9"/>
    <w:rsid w:val="001F511B"/>
    <w:rsid w:val="001F7883"/>
    <w:rsid w:val="001F7899"/>
    <w:rsid w:val="002000C7"/>
    <w:rsid w:val="0020055D"/>
    <w:rsid w:val="00200721"/>
    <w:rsid w:val="00201014"/>
    <w:rsid w:val="0020118E"/>
    <w:rsid w:val="002022CF"/>
    <w:rsid w:val="00203194"/>
    <w:rsid w:val="002034A1"/>
    <w:rsid w:val="00203E9E"/>
    <w:rsid w:val="002042BE"/>
    <w:rsid w:val="00206CBA"/>
    <w:rsid w:val="0020719F"/>
    <w:rsid w:val="002077AB"/>
    <w:rsid w:val="0021031E"/>
    <w:rsid w:val="00210465"/>
    <w:rsid w:val="002109CB"/>
    <w:rsid w:val="00211948"/>
    <w:rsid w:val="002124F1"/>
    <w:rsid w:val="002148E4"/>
    <w:rsid w:val="00214A56"/>
    <w:rsid w:val="002155ED"/>
    <w:rsid w:val="0021591D"/>
    <w:rsid w:val="00215E1C"/>
    <w:rsid w:val="002169CE"/>
    <w:rsid w:val="00217916"/>
    <w:rsid w:val="00220347"/>
    <w:rsid w:val="0022109B"/>
    <w:rsid w:val="0022142B"/>
    <w:rsid w:val="0022160E"/>
    <w:rsid w:val="00221DF5"/>
    <w:rsid w:val="00222444"/>
    <w:rsid w:val="00222D91"/>
    <w:rsid w:val="00223044"/>
    <w:rsid w:val="002232BA"/>
    <w:rsid w:val="00224AD5"/>
    <w:rsid w:val="00224F0C"/>
    <w:rsid w:val="00224F10"/>
    <w:rsid w:val="002254D0"/>
    <w:rsid w:val="00225CEC"/>
    <w:rsid w:val="00226568"/>
    <w:rsid w:val="0022671D"/>
    <w:rsid w:val="00226871"/>
    <w:rsid w:val="0023017E"/>
    <w:rsid w:val="002306D1"/>
    <w:rsid w:val="00230C38"/>
    <w:rsid w:val="002313A3"/>
    <w:rsid w:val="00231A18"/>
    <w:rsid w:val="00231F87"/>
    <w:rsid w:val="002323B8"/>
    <w:rsid w:val="002323E2"/>
    <w:rsid w:val="00232EDD"/>
    <w:rsid w:val="002346EA"/>
    <w:rsid w:val="002351E1"/>
    <w:rsid w:val="00235218"/>
    <w:rsid w:val="00235380"/>
    <w:rsid w:val="002355EE"/>
    <w:rsid w:val="00235E76"/>
    <w:rsid w:val="002365F9"/>
    <w:rsid w:val="00236793"/>
    <w:rsid w:val="00236C16"/>
    <w:rsid w:val="00236DA5"/>
    <w:rsid w:val="002370FF"/>
    <w:rsid w:val="00240A78"/>
    <w:rsid w:val="00240DBC"/>
    <w:rsid w:val="002414E4"/>
    <w:rsid w:val="00242CE5"/>
    <w:rsid w:val="002431AF"/>
    <w:rsid w:val="002440C8"/>
    <w:rsid w:val="002443EA"/>
    <w:rsid w:val="0024540B"/>
    <w:rsid w:val="00245E5B"/>
    <w:rsid w:val="002477DF"/>
    <w:rsid w:val="002477EF"/>
    <w:rsid w:val="0025088D"/>
    <w:rsid w:val="00252AAC"/>
    <w:rsid w:val="00252C2C"/>
    <w:rsid w:val="0025312D"/>
    <w:rsid w:val="00253AC3"/>
    <w:rsid w:val="00253D96"/>
    <w:rsid w:val="00253F84"/>
    <w:rsid w:val="00254ACF"/>
    <w:rsid w:val="00256C0C"/>
    <w:rsid w:val="00256CD5"/>
    <w:rsid w:val="00256E94"/>
    <w:rsid w:val="00257624"/>
    <w:rsid w:val="0026065B"/>
    <w:rsid w:val="0026119F"/>
    <w:rsid w:val="00261213"/>
    <w:rsid w:val="0026142D"/>
    <w:rsid w:val="002619EC"/>
    <w:rsid w:val="00261D47"/>
    <w:rsid w:val="00261D77"/>
    <w:rsid w:val="00262245"/>
    <w:rsid w:val="00262849"/>
    <w:rsid w:val="00262ACF"/>
    <w:rsid w:val="00263150"/>
    <w:rsid w:val="00264907"/>
    <w:rsid w:val="00265232"/>
    <w:rsid w:val="00265415"/>
    <w:rsid w:val="002676EF"/>
    <w:rsid w:val="00267CC9"/>
    <w:rsid w:val="00270715"/>
    <w:rsid w:val="0027109E"/>
    <w:rsid w:val="00273454"/>
    <w:rsid w:val="00273F3D"/>
    <w:rsid w:val="0027578C"/>
    <w:rsid w:val="00275E7E"/>
    <w:rsid w:val="002802D3"/>
    <w:rsid w:val="002803C7"/>
    <w:rsid w:val="00280488"/>
    <w:rsid w:val="00280D28"/>
    <w:rsid w:val="00280D50"/>
    <w:rsid w:val="00280FE3"/>
    <w:rsid w:val="00281033"/>
    <w:rsid w:val="002811AE"/>
    <w:rsid w:val="002819F7"/>
    <w:rsid w:val="00281D3C"/>
    <w:rsid w:val="00281E4B"/>
    <w:rsid w:val="0028292D"/>
    <w:rsid w:val="00282991"/>
    <w:rsid w:val="00284693"/>
    <w:rsid w:val="00284AB1"/>
    <w:rsid w:val="00284FDF"/>
    <w:rsid w:val="002855DA"/>
    <w:rsid w:val="00287767"/>
    <w:rsid w:val="00287D2D"/>
    <w:rsid w:val="00287F3B"/>
    <w:rsid w:val="00290365"/>
    <w:rsid w:val="00291492"/>
    <w:rsid w:val="002924EF"/>
    <w:rsid w:val="0029305E"/>
    <w:rsid w:val="0029358E"/>
    <w:rsid w:val="00294427"/>
    <w:rsid w:val="00296753"/>
    <w:rsid w:val="00296AB2"/>
    <w:rsid w:val="00297B15"/>
    <w:rsid w:val="002A0444"/>
    <w:rsid w:val="002A285F"/>
    <w:rsid w:val="002A2925"/>
    <w:rsid w:val="002A394F"/>
    <w:rsid w:val="002A3FFC"/>
    <w:rsid w:val="002A5218"/>
    <w:rsid w:val="002A581B"/>
    <w:rsid w:val="002B1C69"/>
    <w:rsid w:val="002B24D5"/>
    <w:rsid w:val="002B2885"/>
    <w:rsid w:val="002B2A42"/>
    <w:rsid w:val="002B2B67"/>
    <w:rsid w:val="002B4194"/>
    <w:rsid w:val="002B4717"/>
    <w:rsid w:val="002B486B"/>
    <w:rsid w:val="002B55C3"/>
    <w:rsid w:val="002B5A81"/>
    <w:rsid w:val="002B6668"/>
    <w:rsid w:val="002B75C3"/>
    <w:rsid w:val="002B7760"/>
    <w:rsid w:val="002B790F"/>
    <w:rsid w:val="002C010E"/>
    <w:rsid w:val="002C0752"/>
    <w:rsid w:val="002C0D08"/>
    <w:rsid w:val="002C19EB"/>
    <w:rsid w:val="002C220D"/>
    <w:rsid w:val="002C2E32"/>
    <w:rsid w:val="002C2F73"/>
    <w:rsid w:val="002C5189"/>
    <w:rsid w:val="002C5584"/>
    <w:rsid w:val="002C5637"/>
    <w:rsid w:val="002C6F69"/>
    <w:rsid w:val="002C7861"/>
    <w:rsid w:val="002C7BA1"/>
    <w:rsid w:val="002C7DD6"/>
    <w:rsid w:val="002D0814"/>
    <w:rsid w:val="002D11AD"/>
    <w:rsid w:val="002D2918"/>
    <w:rsid w:val="002D2B89"/>
    <w:rsid w:val="002D2D52"/>
    <w:rsid w:val="002D2F1B"/>
    <w:rsid w:val="002D31D2"/>
    <w:rsid w:val="002D4046"/>
    <w:rsid w:val="002D46DE"/>
    <w:rsid w:val="002D4833"/>
    <w:rsid w:val="002D4E92"/>
    <w:rsid w:val="002D4F96"/>
    <w:rsid w:val="002D5AA1"/>
    <w:rsid w:val="002D613B"/>
    <w:rsid w:val="002D6D36"/>
    <w:rsid w:val="002D7447"/>
    <w:rsid w:val="002D7F2A"/>
    <w:rsid w:val="002E0BAF"/>
    <w:rsid w:val="002E118F"/>
    <w:rsid w:val="002E1CDB"/>
    <w:rsid w:val="002E1F14"/>
    <w:rsid w:val="002E4284"/>
    <w:rsid w:val="002E5624"/>
    <w:rsid w:val="002E6093"/>
    <w:rsid w:val="002E7533"/>
    <w:rsid w:val="002E7645"/>
    <w:rsid w:val="002E7F20"/>
    <w:rsid w:val="002F397C"/>
    <w:rsid w:val="002F59ED"/>
    <w:rsid w:val="002F632D"/>
    <w:rsid w:val="002F66F7"/>
    <w:rsid w:val="002F682A"/>
    <w:rsid w:val="002F6D8A"/>
    <w:rsid w:val="002F70D4"/>
    <w:rsid w:val="0030174E"/>
    <w:rsid w:val="003024B6"/>
    <w:rsid w:val="003032CF"/>
    <w:rsid w:val="00303A52"/>
    <w:rsid w:val="00304FB1"/>
    <w:rsid w:val="00306B1A"/>
    <w:rsid w:val="003079B0"/>
    <w:rsid w:val="00310111"/>
    <w:rsid w:val="0031114A"/>
    <w:rsid w:val="0031300F"/>
    <w:rsid w:val="0031315F"/>
    <w:rsid w:val="00314288"/>
    <w:rsid w:val="00314486"/>
    <w:rsid w:val="00315F11"/>
    <w:rsid w:val="00316FA8"/>
    <w:rsid w:val="00317316"/>
    <w:rsid w:val="00317A0B"/>
    <w:rsid w:val="00321E65"/>
    <w:rsid w:val="00322004"/>
    <w:rsid w:val="003249EC"/>
    <w:rsid w:val="00324B86"/>
    <w:rsid w:val="00324DE3"/>
    <w:rsid w:val="0032627C"/>
    <w:rsid w:val="00326E00"/>
    <w:rsid w:val="00326FAD"/>
    <w:rsid w:val="00327267"/>
    <w:rsid w:val="00327A36"/>
    <w:rsid w:val="00327FBE"/>
    <w:rsid w:val="00330395"/>
    <w:rsid w:val="003311C7"/>
    <w:rsid w:val="0033147D"/>
    <w:rsid w:val="00332071"/>
    <w:rsid w:val="00332601"/>
    <w:rsid w:val="00332CFB"/>
    <w:rsid w:val="003338EC"/>
    <w:rsid w:val="00333DEF"/>
    <w:rsid w:val="00334518"/>
    <w:rsid w:val="003352EB"/>
    <w:rsid w:val="0033600F"/>
    <w:rsid w:val="00336B08"/>
    <w:rsid w:val="00336E85"/>
    <w:rsid w:val="00336FAD"/>
    <w:rsid w:val="00337020"/>
    <w:rsid w:val="00337C84"/>
    <w:rsid w:val="003407F2"/>
    <w:rsid w:val="00341DA8"/>
    <w:rsid w:val="003420C6"/>
    <w:rsid w:val="00342640"/>
    <w:rsid w:val="00342E0E"/>
    <w:rsid w:val="003439B3"/>
    <w:rsid w:val="003445A9"/>
    <w:rsid w:val="00345133"/>
    <w:rsid w:val="00350873"/>
    <w:rsid w:val="0035249D"/>
    <w:rsid w:val="0035324D"/>
    <w:rsid w:val="00353CA6"/>
    <w:rsid w:val="00353E7C"/>
    <w:rsid w:val="00354696"/>
    <w:rsid w:val="003546CB"/>
    <w:rsid w:val="00354C61"/>
    <w:rsid w:val="00356000"/>
    <w:rsid w:val="00360054"/>
    <w:rsid w:val="00360120"/>
    <w:rsid w:val="0036021E"/>
    <w:rsid w:val="00360C2B"/>
    <w:rsid w:val="003619F3"/>
    <w:rsid w:val="003623CB"/>
    <w:rsid w:val="00362E64"/>
    <w:rsid w:val="00363159"/>
    <w:rsid w:val="00363366"/>
    <w:rsid w:val="003640AB"/>
    <w:rsid w:val="003663D2"/>
    <w:rsid w:val="00367810"/>
    <w:rsid w:val="00367A24"/>
    <w:rsid w:val="00367AFE"/>
    <w:rsid w:val="00370A33"/>
    <w:rsid w:val="0037198D"/>
    <w:rsid w:val="0037306A"/>
    <w:rsid w:val="00373AB8"/>
    <w:rsid w:val="00373B59"/>
    <w:rsid w:val="0037446E"/>
    <w:rsid w:val="00374BF5"/>
    <w:rsid w:val="00375C7D"/>
    <w:rsid w:val="00376724"/>
    <w:rsid w:val="00376EBC"/>
    <w:rsid w:val="003773CD"/>
    <w:rsid w:val="00377597"/>
    <w:rsid w:val="003778D5"/>
    <w:rsid w:val="003779B1"/>
    <w:rsid w:val="00377ADE"/>
    <w:rsid w:val="0038086C"/>
    <w:rsid w:val="00380DB7"/>
    <w:rsid w:val="00381B0F"/>
    <w:rsid w:val="00382EAC"/>
    <w:rsid w:val="00383070"/>
    <w:rsid w:val="0038393F"/>
    <w:rsid w:val="00383D23"/>
    <w:rsid w:val="0038434E"/>
    <w:rsid w:val="00386299"/>
    <w:rsid w:val="00386A2D"/>
    <w:rsid w:val="00386E64"/>
    <w:rsid w:val="00387207"/>
    <w:rsid w:val="00390BA9"/>
    <w:rsid w:val="00390F8C"/>
    <w:rsid w:val="003910ED"/>
    <w:rsid w:val="00392900"/>
    <w:rsid w:val="00393D09"/>
    <w:rsid w:val="003941D4"/>
    <w:rsid w:val="0039480B"/>
    <w:rsid w:val="0039528B"/>
    <w:rsid w:val="003954CD"/>
    <w:rsid w:val="00396F52"/>
    <w:rsid w:val="00397754"/>
    <w:rsid w:val="003A087F"/>
    <w:rsid w:val="003A1275"/>
    <w:rsid w:val="003A2AE2"/>
    <w:rsid w:val="003A4013"/>
    <w:rsid w:val="003A448F"/>
    <w:rsid w:val="003A4993"/>
    <w:rsid w:val="003A569B"/>
    <w:rsid w:val="003A66B9"/>
    <w:rsid w:val="003A7486"/>
    <w:rsid w:val="003A7EA3"/>
    <w:rsid w:val="003B02DE"/>
    <w:rsid w:val="003B094E"/>
    <w:rsid w:val="003B0A87"/>
    <w:rsid w:val="003B0C53"/>
    <w:rsid w:val="003B0D52"/>
    <w:rsid w:val="003B194A"/>
    <w:rsid w:val="003B197D"/>
    <w:rsid w:val="003B1A1B"/>
    <w:rsid w:val="003B2DCF"/>
    <w:rsid w:val="003B3675"/>
    <w:rsid w:val="003B41BF"/>
    <w:rsid w:val="003B484F"/>
    <w:rsid w:val="003B558E"/>
    <w:rsid w:val="003B58D3"/>
    <w:rsid w:val="003B62DA"/>
    <w:rsid w:val="003B7338"/>
    <w:rsid w:val="003B7827"/>
    <w:rsid w:val="003C1052"/>
    <w:rsid w:val="003C1CC2"/>
    <w:rsid w:val="003C34DF"/>
    <w:rsid w:val="003C3794"/>
    <w:rsid w:val="003C37FB"/>
    <w:rsid w:val="003C3D92"/>
    <w:rsid w:val="003C56EF"/>
    <w:rsid w:val="003C58DF"/>
    <w:rsid w:val="003C60F2"/>
    <w:rsid w:val="003C617A"/>
    <w:rsid w:val="003C7290"/>
    <w:rsid w:val="003C7932"/>
    <w:rsid w:val="003C7F5E"/>
    <w:rsid w:val="003D05B6"/>
    <w:rsid w:val="003D0ACD"/>
    <w:rsid w:val="003D0E47"/>
    <w:rsid w:val="003D1099"/>
    <w:rsid w:val="003D1437"/>
    <w:rsid w:val="003D3A36"/>
    <w:rsid w:val="003D4937"/>
    <w:rsid w:val="003D5838"/>
    <w:rsid w:val="003D5944"/>
    <w:rsid w:val="003D5E1D"/>
    <w:rsid w:val="003D66E9"/>
    <w:rsid w:val="003D7399"/>
    <w:rsid w:val="003D7B66"/>
    <w:rsid w:val="003E0D34"/>
    <w:rsid w:val="003E1259"/>
    <w:rsid w:val="003E37CF"/>
    <w:rsid w:val="003E3DCA"/>
    <w:rsid w:val="003E3FA0"/>
    <w:rsid w:val="003E4BFD"/>
    <w:rsid w:val="003E4C1B"/>
    <w:rsid w:val="003E5A7A"/>
    <w:rsid w:val="003E6849"/>
    <w:rsid w:val="003E7E26"/>
    <w:rsid w:val="003F01D7"/>
    <w:rsid w:val="003F0298"/>
    <w:rsid w:val="003F082A"/>
    <w:rsid w:val="003F0879"/>
    <w:rsid w:val="003F0FEA"/>
    <w:rsid w:val="003F1A19"/>
    <w:rsid w:val="003F25DB"/>
    <w:rsid w:val="003F3497"/>
    <w:rsid w:val="003F3847"/>
    <w:rsid w:val="003F4746"/>
    <w:rsid w:val="003F4C0C"/>
    <w:rsid w:val="003F4C67"/>
    <w:rsid w:val="003F6965"/>
    <w:rsid w:val="004002C4"/>
    <w:rsid w:val="004013EE"/>
    <w:rsid w:val="0040198A"/>
    <w:rsid w:val="00401E72"/>
    <w:rsid w:val="00402502"/>
    <w:rsid w:val="0040292D"/>
    <w:rsid w:val="00404B4F"/>
    <w:rsid w:val="00404CF9"/>
    <w:rsid w:val="00404D32"/>
    <w:rsid w:val="00405461"/>
    <w:rsid w:val="00405D34"/>
    <w:rsid w:val="00407B7F"/>
    <w:rsid w:val="00410E5C"/>
    <w:rsid w:val="00411EDF"/>
    <w:rsid w:val="00411F8D"/>
    <w:rsid w:val="0041221F"/>
    <w:rsid w:val="0041320F"/>
    <w:rsid w:val="0041347E"/>
    <w:rsid w:val="004151A1"/>
    <w:rsid w:val="00416C2A"/>
    <w:rsid w:val="004172CD"/>
    <w:rsid w:val="00417989"/>
    <w:rsid w:val="0042047F"/>
    <w:rsid w:val="00421FAB"/>
    <w:rsid w:val="00422016"/>
    <w:rsid w:val="00422FB5"/>
    <w:rsid w:val="004234D9"/>
    <w:rsid w:val="00425052"/>
    <w:rsid w:val="0042520D"/>
    <w:rsid w:val="0042636F"/>
    <w:rsid w:val="00427103"/>
    <w:rsid w:val="00427CD9"/>
    <w:rsid w:val="00430082"/>
    <w:rsid w:val="004300E3"/>
    <w:rsid w:val="00430693"/>
    <w:rsid w:val="004309CC"/>
    <w:rsid w:val="004331C2"/>
    <w:rsid w:val="00433F5E"/>
    <w:rsid w:val="0043422A"/>
    <w:rsid w:val="00434862"/>
    <w:rsid w:val="00434C96"/>
    <w:rsid w:val="00435108"/>
    <w:rsid w:val="0043561D"/>
    <w:rsid w:val="0044016C"/>
    <w:rsid w:val="00441807"/>
    <w:rsid w:val="00442642"/>
    <w:rsid w:val="00442A2E"/>
    <w:rsid w:val="00442ED2"/>
    <w:rsid w:val="00445154"/>
    <w:rsid w:val="004452BF"/>
    <w:rsid w:val="004452EC"/>
    <w:rsid w:val="00445395"/>
    <w:rsid w:val="00445C3C"/>
    <w:rsid w:val="0044614A"/>
    <w:rsid w:val="004464C1"/>
    <w:rsid w:val="00446A65"/>
    <w:rsid w:val="004479D4"/>
    <w:rsid w:val="00450002"/>
    <w:rsid w:val="00450248"/>
    <w:rsid w:val="0045163E"/>
    <w:rsid w:val="00452327"/>
    <w:rsid w:val="00452E1A"/>
    <w:rsid w:val="00453CD6"/>
    <w:rsid w:val="0045415F"/>
    <w:rsid w:val="0045439F"/>
    <w:rsid w:val="00454D2B"/>
    <w:rsid w:val="00455043"/>
    <w:rsid w:val="004555CD"/>
    <w:rsid w:val="0045562B"/>
    <w:rsid w:val="00456161"/>
    <w:rsid w:val="00456BAD"/>
    <w:rsid w:val="00457D8B"/>
    <w:rsid w:val="004605B0"/>
    <w:rsid w:val="00460BC0"/>
    <w:rsid w:val="00460FC4"/>
    <w:rsid w:val="004620D7"/>
    <w:rsid w:val="004623FE"/>
    <w:rsid w:val="00464E0D"/>
    <w:rsid w:val="00465433"/>
    <w:rsid w:val="00465C4C"/>
    <w:rsid w:val="00465FEA"/>
    <w:rsid w:val="0046651D"/>
    <w:rsid w:val="004672F5"/>
    <w:rsid w:val="004674C6"/>
    <w:rsid w:val="00467B25"/>
    <w:rsid w:val="00467D0D"/>
    <w:rsid w:val="00471300"/>
    <w:rsid w:val="004727AF"/>
    <w:rsid w:val="004735CA"/>
    <w:rsid w:val="00475374"/>
    <w:rsid w:val="00475855"/>
    <w:rsid w:val="00476851"/>
    <w:rsid w:val="00476B18"/>
    <w:rsid w:val="00477223"/>
    <w:rsid w:val="00477F8D"/>
    <w:rsid w:val="004818B2"/>
    <w:rsid w:val="00481A4D"/>
    <w:rsid w:val="00482858"/>
    <w:rsid w:val="0048374E"/>
    <w:rsid w:val="00483CD0"/>
    <w:rsid w:val="00484404"/>
    <w:rsid w:val="004845AD"/>
    <w:rsid w:val="00485EC4"/>
    <w:rsid w:val="00486B6B"/>
    <w:rsid w:val="00486FCA"/>
    <w:rsid w:val="00491301"/>
    <w:rsid w:val="00492A50"/>
    <w:rsid w:val="00492ED8"/>
    <w:rsid w:val="00493895"/>
    <w:rsid w:val="004942F9"/>
    <w:rsid w:val="004954F3"/>
    <w:rsid w:val="00495A7E"/>
    <w:rsid w:val="0049668B"/>
    <w:rsid w:val="004972F6"/>
    <w:rsid w:val="00497F8D"/>
    <w:rsid w:val="004A0CC4"/>
    <w:rsid w:val="004A1344"/>
    <w:rsid w:val="004A2514"/>
    <w:rsid w:val="004A28C9"/>
    <w:rsid w:val="004A298F"/>
    <w:rsid w:val="004A2ABE"/>
    <w:rsid w:val="004A5CE1"/>
    <w:rsid w:val="004A5F1F"/>
    <w:rsid w:val="004A6A1C"/>
    <w:rsid w:val="004A7A46"/>
    <w:rsid w:val="004B078B"/>
    <w:rsid w:val="004B19DC"/>
    <w:rsid w:val="004B1E61"/>
    <w:rsid w:val="004B2775"/>
    <w:rsid w:val="004B3082"/>
    <w:rsid w:val="004B312A"/>
    <w:rsid w:val="004B317E"/>
    <w:rsid w:val="004B3EE2"/>
    <w:rsid w:val="004B4CD2"/>
    <w:rsid w:val="004B5A64"/>
    <w:rsid w:val="004B73A5"/>
    <w:rsid w:val="004B78A1"/>
    <w:rsid w:val="004B7DD2"/>
    <w:rsid w:val="004C0D15"/>
    <w:rsid w:val="004C1451"/>
    <w:rsid w:val="004C190A"/>
    <w:rsid w:val="004C1D5C"/>
    <w:rsid w:val="004C2547"/>
    <w:rsid w:val="004C2D12"/>
    <w:rsid w:val="004C320A"/>
    <w:rsid w:val="004C3291"/>
    <w:rsid w:val="004C357A"/>
    <w:rsid w:val="004C3A73"/>
    <w:rsid w:val="004C3C83"/>
    <w:rsid w:val="004C541D"/>
    <w:rsid w:val="004C6C42"/>
    <w:rsid w:val="004D095C"/>
    <w:rsid w:val="004D099E"/>
    <w:rsid w:val="004D0FFB"/>
    <w:rsid w:val="004D18D6"/>
    <w:rsid w:val="004D4020"/>
    <w:rsid w:val="004D47C1"/>
    <w:rsid w:val="004D5045"/>
    <w:rsid w:val="004D5376"/>
    <w:rsid w:val="004D58C4"/>
    <w:rsid w:val="004D5CAE"/>
    <w:rsid w:val="004D5EF5"/>
    <w:rsid w:val="004D60B8"/>
    <w:rsid w:val="004D6473"/>
    <w:rsid w:val="004D661E"/>
    <w:rsid w:val="004D6FF4"/>
    <w:rsid w:val="004D7066"/>
    <w:rsid w:val="004D76F2"/>
    <w:rsid w:val="004D780D"/>
    <w:rsid w:val="004E0427"/>
    <w:rsid w:val="004E079C"/>
    <w:rsid w:val="004E0855"/>
    <w:rsid w:val="004E1700"/>
    <w:rsid w:val="004E1975"/>
    <w:rsid w:val="004E2093"/>
    <w:rsid w:val="004E29C7"/>
    <w:rsid w:val="004E422C"/>
    <w:rsid w:val="004E47A9"/>
    <w:rsid w:val="004E5361"/>
    <w:rsid w:val="004E569E"/>
    <w:rsid w:val="004E5D95"/>
    <w:rsid w:val="004E5F8E"/>
    <w:rsid w:val="004E7E16"/>
    <w:rsid w:val="004F151F"/>
    <w:rsid w:val="004F155E"/>
    <w:rsid w:val="004F1CED"/>
    <w:rsid w:val="004F1E2A"/>
    <w:rsid w:val="004F1F49"/>
    <w:rsid w:val="004F39BD"/>
    <w:rsid w:val="004F3A24"/>
    <w:rsid w:val="004F4D76"/>
    <w:rsid w:val="004F5037"/>
    <w:rsid w:val="004F54B5"/>
    <w:rsid w:val="004F5BB8"/>
    <w:rsid w:val="004F716E"/>
    <w:rsid w:val="004F71C3"/>
    <w:rsid w:val="004F7D60"/>
    <w:rsid w:val="00500037"/>
    <w:rsid w:val="00500109"/>
    <w:rsid w:val="0050150B"/>
    <w:rsid w:val="00501513"/>
    <w:rsid w:val="00501D7C"/>
    <w:rsid w:val="0050262C"/>
    <w:rsid w:val="0050306C"/>
    <w:rsid w:val="00503BB1"/>
    <w:rsid w:val="0050426E"/>
    <w:rsid w:val="0050603F"/>
    <w:rsid w:val="00506897"/>
    <w:rsid w:val="00506B77"/>
    <w:rsid w:val="00506C2A"/>
    <w:rsid w:val="00506FCD"/>
    <w:rsid w:val="005073F5"/>
    <w:rsid w:val="00507902"/>
    <w:rsid w:val="00507BB3"/>
    <w:rsid w:val="00510B80"/>
    <w:rsid w:val="00510BCB"/>
    <w:rsid w:val="00512DF4"/>
    <w:rsid w:val="00517D0A"/>
    <w:rsid w:val="00520182"/>
    <w:rsid w:val="005203B1"/>
    <w:rsid w:val="00523DE1"/>
    <w:rsid w:val="00524EA1"/>
    <w:rsid w:val="00525363"/>
    <w:rsid w:val="00526D83"/>
    <w:rsid w:val="005271E2"/>
    <w:rsid w:val="0053114F"/>
    <w:rsid w:val="00532B15"/>
    <w:rsid w:val="0053305A"/>
    <w:rsid w:val="005336B4"/>
    <w:rsid w:val="0053370C"/>
    <w:rsid w:val="00533A6D"/>
    <w:rsid w:val="00533B8B"/>
    <w:rsid w:val="00533C14"/>
    <w:rsid w:val="0053458F"/>
    <w:rsid w:val="0053552E"/>
    <w:rsid w:val="00535BE3"/>
    <w:rsid w:val="00535F52"/>
    <w:rsid w:val="00536615"/>
    <w:rsid w:val="0053689B"/>
    <w:rsid w:val="00536E18"/>
    <w:rsid w:val="0053774E"/>
    <w:rsid w:val="005379F8"/>
    <w:rsid w:val="00540550"/>
    <w:rsid w:val="00540FE9"/>
    <w:rsid w:val="005411D8"/>
    <w:rsid w:val="005414BB"/>
    <w:rsid w:val="005416EE"/>
    <w:rsid w:val="005444EE"/>
    <w:rsid w:val="005444EF"/>
    <w:rsid w:val="0054456E"/>
    <w:rsid w:val="0054462B"/>
    <w:rsid w:val="005463E7"/>
    <w:rsid w:val="005465E4"/>
    <w:rsid w:val="00546763"/>
    <w:rsid w:val="00546FAC"/>
    <w:rsid w:val="005471CC"/>
    <w:rsid w:val="005510BC"/>
    <w:rsid w:val="00551CF5"/>
    <w:rsid w:val="005526F0"/>
    <w:rsid w:val="0055293D"/>
    <w:rsid w:val="005535DA"/>
    <w:rsid w:val="005538DD"/>
    <w:rsid w:val="00553B3C"/>
    <w:rsid w:val="00554CF8"/>
    <w:rsid w:val="00554D59"/>
    <w:rsid w:val="005552DA"/>
    <w:rsid w:val="005552E1"/>
    <w:rsid w:val="005557BF"/>
    <w:rsid w:val="0055676C"/>
    <w:rsid w:val="00556EA2"/>
    <w:rsid w:val="00560C86"/>
    <w:rsid w:val="00561246"/>
    <w:rsid w:val="0056208C"/>
    <w:rsid w:val="00562FE4"/>
    <w:rsid w:val="0056393E"/>
    <w:rsid w:val="005657B8"/>
    <w:rsid w:val="00566310"/>
    <w:rsid w:val="005666D4"/>
    <w:rsid w:val="005667D4"/>
    <w:rsid w:val="00566B2D"/>
    <w:rsid w:val="0056785D"/>
    <w:rsid w:val="00567EE2"/>
    <w:rsid w:val="0057035A"/>
    <w:rsid w:val="00571C12"/>
    <w:rsid w:val="00574744"/>
    <w:rsid w:val="00575B2D"/>
    <w:rsid w:val="00575C2F"/>
    <w:rsid w:val="00575C5E"/>
    <w:rsid w:val="00576A6E"/>
    <w:rsid w:val="0057718C"/>
    <w:rsid w:val="00577BFE"/>
    <w:rsid w:val="00580B72"/>
    <w:rsid w:val="00581C81"/>
    <w:rsid w:val="00581FF3"/>
    <w:rsid w:val="00582750"/>
    <w:rsid w:val="00582D36"/>
    <w:rsid w:val="00583D3F"/>
    <w:rsid w:val="00586CCD"/>
    <w:rsid w:val="00586E27"/>
    <w:rsid w:val="005877E3"/>
    <w:rsid w:val="00590B33"/>
    <w:rsid w:val="00590D49"/>
    <w:rsid w:val="00592361"/>
    <w:rsid w:val="005923D5"/>
    <w:rsid w:val="00592763"/>
    <w:rsid w:val="005927D2"/>
    <w:rsid w:val="005934B5"/>
    <w:rsid w:val="00593BC8"/>
    <w:rsid w:val="005945A9"/>
    <w:rsid w:val="00594F5D"/>
    <w:rsid w:val="00596166"/>
    <w:rsid w:val="005962BF"/>
    <w:rsid w:val="0059659F"/>
    <w:rsid w:val="005973E5"/>
    <w:rsid w:val="00597A38"/>
    <w:rsid w:val="005A0086"/>
    <w:rsid w:val="005A08A4"/>
    <w:rsid w:val="005A0980"/>
    <w:rsid w:val="005A1F52"/>
    <w:rsid w:val="005A29AD"/>
    <w:rsid w:val="005A3673"/>
    <w:rsid w:val="005A3864"/>
    <w:rsid w:val="005A3A08"/>
    <w:rsid w:val="005A3C2B"/>
    <w:rsid w:val="005A3D31"/>
    <w:rsid w:val="005A4DC9"/>
    <w:rsid w:val="005A5D4A"/>
    <w:rsid w:val="005A5E66"/>
    <w:rsid w:val="005A74A7"/>
    <w:rsid w:val="005A7F8E"/>
    <w:rsid w:val="005B04D9"/>
    <w:rsid w:val="005B1A05"/>
    <w:rsid w:val="005B3558"/>
    <w:rsid w:val="005B365C"/>
    <w:rsid w:val="005B38C0"/>
    <w:rsid w:val="005B3936"/>
    <w:rsid w:val="005B523E"/>
    <w:rsid w:val="005B5EB3"/>
    <w:rsid w:val="005B677F"/>
    <w:rsid w:val="005C01AC"/>
    <w:rsid w:val="005C1F47"/>
    <w:rsid w:val="005C1FAA"/>
    <w:rsid w:val="005C244C"/>
    <w:rsid w:val="005C42EF"/>
    <w:rsid w:val="005C49E0"/>
    <w:rsid w:val="005C51B0"/>
    <w:rsid w:val="005C5F49"/>
    <w:rsid w:val="005C738E"/>
    <w:rsid w:val="005D076A"/>
    <w:rsid w:val="005D0FD0"/>
    <w:rsid w:val="005D1E00"/>
    <w:rsid w:val="005D28A1"/>
    <w:rsid w:val="005D3067"/>
    <w:rsid w:val="005D3799"/>
    <w:rsid w:val="005D42A9"/>
    <w:rsid w:val="005D492B"/>
    <w:rsid w:val="005D4F34"/>
    <w:rsid w:val="005D55B0"/>
    <w:rsid w:val="005D5659"/>
    <w:rsid w:val="005D5C31"/>
    <w:rsid w:val="005D5D4B"/>
    <w:rsid w:val="005D615A"/>
    <w:rsid w:val="005D6230"/>
    <w:rsid w:val="005D73EA"/>
    <w:rsid w:val="005D773F"/>
    <w:rsid w:val="005D7A5A"/>
    <w:rsid w:val="005E0274"/>
    <w:rsid w:val="005E074F"/>
    <w:rsid w:val="005E0AFF"/>
    <w:rsid w:val="005E1100"/>
    <w:rsid w:val="005E1D12"/>
    <w:rsid w:val="005E1EC8"/>
    <w:rsid w:val="005E3081"/>
    <w:rsid w:val="005E3705"/>
    <w:rsid w:val="005E3890"/>
    <w:rsid w:val="005E389B"/>
    <w:rsid w:val="005E4128"/>
    <w:rsid w:val="005E4A76"/>
    <w:rsid w:val="005E4BAF"/>
    <w:rsid w:val="005E4D21"/>
    <w:rsid w:val="005E62CD"/>
    <w:rsid w:val="005E691A"/>
    <w:rsid w:val="005E7436"/>
    <w:rsid w:val="005E744F"/>
    <w:rsid w:val="005E7B30"/>
    <w:rsid w:val="005E7BBB"/>
    <w:rsid w:val="005F05AF"/>
    <w:rsid w:val="005F3666"/>
    <w:rsid w:val="005F4A97"/>
    <w:rsid w:val="005F4FA2"/>
    <w:rsid w:val="005F55E9"/>
    <w:rsid w:val="005F5C28"/>
    <w:rsid w:val="005F6285"/>
    <w:rsid w:val="005F7E23"/>
    <w:rsid w:val="00600526"/>
    <w:rsid w:val="0060128B"/>
    <w:rsid w:val="00603B82"/>
    <w:rsid w:val="0060406F"/>
    <w:rsid w:val="006048E0"/>
    <w:rsid w:val="00604D52"/>
    <w:rsid w:val="00606123"/>
    <w:rsid w:val="0060635F"/>
    <w:rsid w:val="00606B31"/>
    <w:rsid w:val="00606E54"/>
    <w:rsid w:val="0060745E"/>
    <w:rsid w:val="00610154"/>
    <w:rsid w:val="00610CFD"/>
    <w:rsid w:val="00610F5C"/>
    <w:rsid w:val="00610FF7"/>
    <w:rsid w:val="00612066"/>
    <w:rsid w:val="006129D9"/>
    <w:rsid w:val="0061301D"/>
    <w:rsid w:val="0061375D"/>
    <w:rsid w:val="00614CA9"/>
    <w:rsid w:val="00615814"/>
    <w:rsid w:val="00615A10"/>
    <w:rsid w:val="00617181"/>
    <w:rsid w:val="00617404"/>
    <w:rsid w:val="00617DE5"/>
    <w:rsid w:val="00620395"/>
    <w:rsid w:val="006215E9"/>
    <w:rsid w:val="0062191F"/>
    <w:rsid w:val="00621B53"/>
    <w:rsid w:val="00621BB6"/>
    <w:rsid w:val="00621E12"/>
    <w:rsid w:val="00622F15"/>
    <w:rsid w:val="00624099"/>
    <w:rsid w:val="00624656"/>
    <w:rsid w:val="0062571D"/>
    <w:rsid w:val="0062574D"/>
    <w:rsid w:val="00625DFA"/>
    <w:rsid w:val="00625F8C"/>
    <w:rsid w:val="00626131"/>
    <w:rsid w:val="00627ABA"/>
    <w:rsid w:val="006301AB"/>
    <w:rsid w:val="00630A9B"/>
    <w:rsid w:val="00631107"/>
    <w:rsid w:val="0063180B"/>
    <w:rsid w:val="00632B92"/>
    <w:rsid w:val="0063380E"/>
    <w:rsid w:val="00634940"/>
    <w:rsid w:val="00634B1D"/>
    <w:rsid w:val="00636AC3"/>
    <w:rsid w:val="00640145"/>
    <w:rsid w:val="00640FBC"/>
    <w:rsid w:val="00641F51"/>
    <w:rsid w:val="00642C80"/>
    <w:rsid w:val="00642EEF"/>
    <w:rsid w:val="00643DDC"/>
    <w:rsid w:val="0064442E"/>
    <w:rsid w:val="00644DC9"/>
    <w:rsid w:val="00645125"/>
    <w:rsid w:val="0064546E"/>
    <w:rsid w:val="006457A9"/>
    <w:rsid w:val="00645E1C"/>
    <w:rsid w:val="006472A8"/>
    <w:rsid w:val="00647411"/>
    <w:rsid w:val="00647DAC"/>
    <w:rsid w:val="00647FBD"/>
    <w:rsid w:val="00650A56"/>
    <w:rsid w:val="00650B41"/>
    <w:rsid w:val="00650D34"/>
    <w:rsid w:val="0065143A"/>
    <w:rsid w:val="00651758"/>
    <w:rsid w:val="006520DF"/>
    <w:rsid w:val="00653548"/>
    <w:rsid w:val="00654296"/>
    <w:rsid w:val="0065499E"/>
    <w:rsid w:val="00656C03"/>
    <w:rsid w:val="006577F9"/>
    <w:rsid w:val="00657C04"/>
    <w:rsid w:val="006606B0"/>
    <w:rsid w:val="00660FE9"/>
    <w:rsid w:val="006620E4"/>
    <w:rsid w:val="0066252B"/>
    <w:rsid w:val="00663C54"/>
    <w:rsid w:val="00664200"/>
    <w:rsid w:val="006644D3"/>
    <w:rsid w:val="006646EE"/>
    <w:rsid w:val="00664E1F"/>
    <w:rsid w:val="00665792"/>
    <w:rsid w:val="00667AEC"/>
    <w:rsid w:val="006713E8"/>
    <w:rsid w:val="00671A33"/>
    <w:rsid w:val="0067234A"/>
    <w:rsid w:val="00672F40"/>
    <w:rsid w:val="006739F6"/>
    <w:rsid w:val="0067441D"/>
    <w:rsid w:val="00674486"/>
    <w:rsid w:val="00675B3C"/>
    <w:rsid w:val="0067616C"/>
    <w:rsid w:val="00676562"/>
    <w:rsid w:val="00677F33"/>
    <w:rsid w:val="00681608"/>
    <w:rsid w:val="006819F4"/>
    <w:rsid w:val="0068296F"/>
    <w:rsid w:val="00684893"/>
    <w:rsid w:val="0068515E"/>
    <w:rsid w:val="00686465"/>
    <w:rsid w:val="00686980"/>
    <w:rsid w:val="00687BAB"/>
    <w:rsid w:val="00690332"/>
    <w:rsid w:val="006905E6"/>
    <w:rsid w:val="00690682"/>
    <w:rsid w:val="00690826"/>
    <w:rsid w:val="00691E8F"/>
    <w:rsid w:val="0069277B"/>
    <w:rsid w:val="00692F35"/>
    <w:rsid w:val="006932CD"/>
    <w:rsid w:val="006948BE"/>
    <w:rsid w:val="006949ED"/>
    <w:rsid w:val="006954D6"/>
    <w:rsid w:val="0069613A"/>
    <w:rsid w:val="0069702C"/>
    <w:rsid w:val="006A0CA8"/>
    <w:rsid w:val="006A181C"/>
    <w:rsid w:val="006A2623"/>
    <w:rsid w:val="006A39F5"/>
    <w:rsid w:val="006A47F0"/>
    <w:rsid w:val="006A5CF0"/>
    <w:rsid w:val="006A5EE9"/>
    <w:rsid w:val="006A61AE"/>
    <w:rsid w:val="006A7E48"/>
    <w:rsid w:val="006A7FA1"/>
    <w:rsid w:val="006B129A"/>
    <w:rsid w:val="006B1444"/>
    <w:rsid w:val="006B192B"/>
    <w:rsid w:val="006B2929"/>
    <w:rsid w:val="006B405A"/>
    <w:rsid w:val="006B414B"/>
    <w:rsid w:val="006B4CB6"/>
    <w:rsid w:val="006B4FC0"/>
    <w:rsid w:val="006B604B"/>
    <w:rsid w:val="006B71D1"/>
    <w:rsid w:val="006B73D8"/>
    <w:rsid w:val="006B764D"/>
    <w:rsid w:val="006B7E4E"/>
    <w:rsid w:val="006C0985"/>
    <w:rsid w:val="006C3BFF"/>
    <w:rsid w:val="006C4192"/>
    <w:rsid w:val="006C45AF"/>
    <w:rsid w:val="006C62F6"/>
    <w:rsid w:val="006C64AC"/>
    <w:rsid w:val="006C6569"/>
    <w:rsid w:val="006C6AF3"/>
    <w:rsid w:val="006C6B55"/>
    <w:rsid w:val="006C6F0D"/>
    <w:rsid w:val="006D041B"/>
    <w:rsid w:val="006D195F"/>
    <w:rsid w:val="006D1B16"/>
    <w:rsid w:val="006D2153"/>
    <w:rsid w:val="006D23ED"/>
    <w:rsid w:val="006D2978"/>
    <w:rsid w:val="006D360E"/>
    <w:rsid w:val="006D3FD2"/>
    <w:rsid w:val="006D44D3"/>
    <w:rsid w:val="006D4CE0"/>
    <w:rsid w:val="006D4D44"/>
    <w:rsid w:val="006D5BA6"/>
    <w:rsid w:val="006D699F"/>
    <w:rsid w:val="006D7A48"/>
    <w:rsid w:val="006E0516"/>
    <w:rsid w:val="006E06A5"/>
    <w:rsid w:val="006E3763"/>
    <w:rsid w:val="006E377B"/>
    <w:rsid w:val="006E37C0"/>
    <w:rsid w:val="006E57B5"/>
    <w:rsid w:val="006E67B6"/>
    <w:rsid w:val="006E7AF5"/>
    <w:rsid w:val="006F05F2"/>
    <w:rsid w:val="006F082C"/>
    <w:rsid w:val="006F0CFC"/>
    <w:rsid w:val="006F1E8E"/>
    <w:rsid w:val="006F31F1"/>
    <w:rsid w:val="006F32DB"/>
    <w:rsid w:val="006F45AB"/>
    <w:rsid w:val="006F5536"/>
    <w:rsid w:val="006F76C8"/>
    <w:rsid w:val="006F7783"/>
    <w:rsid w:val="006F7EDD"/>
    <w:rsid w:val="00701744"/>
    <w:rsid w:val="007018CE"/>
    <w:rsid w:val="00701AAE"/>
    <w:rsid w:val="00704675"/>
    <w:rsid w:val="00706384"/>
    <w:rsid w:val="00706AF6"/>
    <w:rsid w:val="00706D49"/>
    <w:rsid w:val="0070762B"/>
    <w:rsid w:val="0071224C"/>
    <w:rsid w:val="00712359"/>
    <w:rsid w:val="007125BA"/>
    <w:rsid w:val="007126E4"/>
    <w:rsid w:val="00712A4D"/>
    <w:rsid w:val="00712BEB"/>
    <w:rsid w:val="00713D13"/>
    <w:rsid w:val="00713E85"/>
    <w:rsid w:val="0071487A"/>
    <w:rsid w:val="00714B35"/>
    <w:rsid w:val="00715426"/>
    <w:rsid w:val="007162BF"/>
    <w:rsid w:val="0071778C"/>
    <w:rsid w:val="0072025F"/>
    <w:rsid w:val="0072132D"/>
    <w:rsid w:val="00721A68"/>
    <w:rsid w:val="00721F4F"/>
    <w:rsid w:val="00722344"/>
    <w:rsid w:val="00723017"/>
    <w:rsid w:val="007237FA"/>
    <w:rsid w:val="00723BE5"/>
    <w:rsid w:val="0072450F"/>
    <w:rsid w:val="007247B1"/>
    <w:rsid w:val="00724B50"/>
    <w:rsid w:val="00724E1A"/>
    <w:rsid w:val="00725838"/>
    <w:rsid w:val="007261FA"/>
    <w:rsid w:val="00726C8E"/>
    <w:rsid w:val="00727F57"/>
    <w:rsid w:val="0073190F"/>
    <w:rsid w:val="00731A80"/>
    <w:rsid w:val="007345F6"/>
    <w:rsid w:val="007350D5"/>
    <w:rsid w:val="00735303"/>
    <w:rsid w:val="007358BB"/>
    <w:rsid w:val="007369FB"/>
    <w:rsid w:val="007370F6"/>
    <w:rsid w:val="00741520"/>
    <w:rsid w:val="00741D3B"/>
    <w:rsid w:val="00742CF2"/>
    <w:rsid w:val="00742E0E"/>
    <w:rsid w:val="00743E88"/>
    <w:rsid w:val="007441FB"/>
    <w:rsid w:val="00744205"/>
    <w:rsid w:val="0074436A"/>
    <w:rsid w:val="007447DB"/>
    <w:rsid w:val="0074578F"/>
    <w:rsid w:val="00746366"/>
    <w:rsid w:val="007509DC"/>
    <w:rsid w:val="007522C0"/>
    <w:rsid w:val="0075253F"/>
    <w:rsid w:val="00752AA2"/>
    <w:rsid w:val="00752EC7"/>
    <w:rsid w:val="00753EF6"/>
    <w:rsid w:val="007546B5"/>
    <w:rsid w:val="00754FDB"/>
    <w:rsid w:val="0075551D"/>
    <w:rsid w:val="007555AC"/>
    <w:rsid w:val="007562E6"/>
    <w:rsid w:val="00756611"/>
    <w:rsid w:val="00756F87"/>
    <w:rsid w:val="007574A6"/>
    <w:rsid w:val="0075753A"/>
    <w:rsid w:val="007578CF"/>
    <w:rsid w:val="007602C7"/>
    <w:rsid w:val="00760885"/>
    <w:rsid w:val="007608A3"/>
    <w:rsid w:val="00760A18"/>
    <w:rsid w:val="007614DC"/>
    <w:rsid w:val="00761789"/>
    <w:rsid w:val="00762590"/>
    <w:rsid w:val="0076295F"/>
    <w:rsid w:val="00762BD6"/>
    <w:rsid w:val="007630FB"/>
    <w:rsid w:val="00764B28"/>
    <w:rsid w:val="007656C4"/>
    <w:rsid w:val="00765A6F"/>
    <w:rsid w:val="00766E6A"/>
    <w:rsid w:val="0076744A"/>
    <w:rsid w:val="0077105F"/>
    <w:rsid w:val="00772205"/>
    <w:rsid w:val="00772403"/>
    <w:rsid w:val="007729EC"/>
    <w:rsid w:val="0077338F"/>
    <w:rsid w:val="00773E03"/>
    <w:rsid w:val="007744D5"/>
    <w:rsid w:val="00775560"/>
    <w:rsid w:val="007758D6"/>
    <w:rsid w:val="00775F7B"/>
    <w:rsid w:val="007768DD"/>
    <w:rsid w:val="007778AC"/>
    <w:rsid w:val="007778EE"/>
    <w:rsid w:val="00777B5C"/>
    <w:rsid w:val="00780012"/>
    <w:rsid w:val="00780F6A"/>
    <w:rsid w:val="007815BD"/>
    <w:rsid w:val="00782F32"/>
    <w:rsid w:val="0078319F"/>
    <w:rsid w:val="007848F6"/>
    <w:rsid w:val="007848F7"/>
    <w:rsid w:val="007851D8"/>
    <w:rsid w:val="00785469"/>
    <w:rsid w:val="00785ECA"/>
    <w:rsid w:val="00786301"/>
    <w:rsid w:val="0078641D"/>
    <w:rsid w:val="00787540"/>
    <w:rsid w:val="0078791C"/>
    <w:rsid w:val="00790B18"/>
    <w:rsid w:val="0079138A"/>
    <w:rsid w:val="007924B2"/>
    <w:rsid w:val="00792AA0"/>
    <w:rsid w:val="007931DD"/>
    <w:rsid w:val="00793464"/>
    <w:rsid w:val="007935E1"/>
    <w:rsid w:val="007942F2"/>
    <w:rsid w:val="00794463"/>
    <w:rsid w:val="00794694"/>
    <w:rsid w:val="00796265"/>
    <w:rsid w:val="00797184"/>
    <w:rsid w:val="007A07A3"/>
    <w:rsid w:val="007A0870"/>
    <w:rsid w:val="007A258E"/>
    <w:rsid w:val="007A3299"/>
    <w:rsid w:val="007A3608"/>
    <w:rsid w:val="007A3B7F"/>
    <w:rsid w:val="007A43A9"/>
    <w:rsid w:val="007A47DB"/>
    <w:rsid w:val="007A4826"/>
    <w:rsid w:val="007A519D"/>
    <w:rsid w:val="007A55D9"/>
    <w:rsid w:val="007A56C2"/>
    <w:rsid w:val="007A5E21"/>
    <w:rsid w:val="007A5F82"/>
    <w:rsid w:val="007A6280"/>
    <w:rsid w:val="007A73B5"/>
    <w:rsid w:val="007A73C8"/>
    <w:rsid w:val="007B01F7"/>
    <w:rsid w:val="007B0234"/>
    <w:rsid w:val="007B0589"/>
    <w:rsid w:val="007B092C"/>
    <w:rsid w:val="007B0E4F"/>
    <w:rsid w:val="007B1D70"/>
    <w:rsid w:val="007B1D89"/>
    <w:rsid w:val="007B1F72"/>
    <w:rsid w:val="007B261F"/>
    <w:rsid w:val="007B2DA2"/>
    <w:rsid w:val="007B426A"/>
    <w:rsid w:val="007B4DA8"/>
    <w:rsid w:val="007B4FD2"/>
    <w:rsid w:val="007B6399"/>
    <w:rsid w:val="007B6483"/>
    <w:rsid w:val="007B710F"/>
    <w:rsid w:val="007B73EE"/>
    <w:rsid w:val="007B7DF9"/>
    <w:rsid w:val="007C04C4"/>
    <w:rsid w:val="007C0690"/>
    <w:rsid w:val="007C06DA"/>
    <w:rsid w:val="007C08AE"/>
    <w:rsid w:val="007C0EAF"/>
    <w:rsid w:val="007C1457"/>
    <w:rsid w:val="007C165A"/>
    <w:rsid w:val="007C2810"/>
    <w:rsid w:val="007C2AE9"/>
    <w:rsid w:val="007C2C7C"/>
    <w:rsid w:val="007C3C86"/>
    <w:rsid w:val="007C3E0E"/>
    <w:rsid w:val="007C3F55"/>
    <w:rsid w:val="007C5A08"/>
    <w:rsid w:val="007C5B35"/>
    <w:rsid w:val="007C6518"/>
    <w:rsid w:val="007C651F"/>
    <w:rsid w:val="007D0E6A"/>
    <w:rsid w:val="007D20B3"/>
    <w:rsid w:val="007D30DF"/>
    <w:rsid w:val="007D41AE"/>
    <w:rsid w:val="007D4668"/>
    <w:rsid w:val="007D4C69"/>
    <w:rsid w:val="007D4D69"/>
    <w:rsid w:val="007D4DD3"/>
    <w:rsid w:val="007D5A1B"/>
    <w:rsid w:val="007D6196"/>
    <w:rsid w:val="007D7D25"/>
    <w:rsid w:val="007E0C43"/>
    <w:rsid w:val="007E0D0E"/>
    <w:rsid w:val="007E0E19"/>
    <w:rsid w:val="007E1683"/>
    <w:rsid w:val="007E36B5"/>
    <w:rsid w:val="007E3BE3"/>
    <w:rsid w:val="007E3FBA"/>
    <w:rsid w:val="007E4404"/>
    <w:rsid w:val="007E4617"/>
    <w:rsid w:val="007E48BB"/>
    <w:rsid w:val="007E5008"/>
    <w:rsid w:val="007E5858"/>
    <w:rsid w:val="007E5862"/>
    <w:rsid w:val="007E6292"/>
    <w:rsid w:val="007F09D5"/>
    <w:rsid w:val="007F1641"/>
    <w:rsid w:val="007F205F"/>
    <w:rsid w:val="007F3603"/>
    <w:rsid w:val="007F3759"/>
    <w:rsid w:val="007F43E3"/>
    <w:rsid w:val="007F4987"/>
    <w:rsid w:val="007F4D5A"/>
    <w:rsid w:val="007F53A7"/>
    <w:rsid w:val="007F5463"/>
    <w:rsid w:val="007F5E69"/>
    <w:rsid w:val="007F61F4"/>
    <w:rsid w:val="007F714B"/>
    <w:rsid w:val="007F7F80"/>
    <w:rsid w:val="0080052A"/>
    <w:rsid w:val="00800F98"/>
    <w:rsid w:val="008029CE"/>
    <w:rsid w:val="00802E0D"/>
    <w:rsid w:val="00804126"/>
    <w:rsid w:val="0080501B"/>
    <w:rsid w:val="00805F3E"/>
    <w:rsid w:val="008061E8"/>
    <w:rsid w:val="00807871"/>
    <w:rsid w:val="00810174"/>
    <w:rsid w:val="00812E8C"/>
    <w:rsid w:val="00813616"/>
    <w:rsid w:val="00815B74"/>
    <w:rsid w:val="00815F91"/>
    <w:rsid w:val="00820EAB"/>
    <w:rsid w:val="00823485"/>
    <w:rsid w:val="00823DCD"/>
    <w:rsid w:val="008248AB"/>
    <w:rsid w:val="00825211"/>
    <w:rsid w:val="008256AD"/>
    <w:rsid w:val="008257AF"/>
    <w:rsid w:val="00830D54"/>
    <w:rsid w:val="00830D58"/>
    <w:rsid w:val="00830E5B"/>
    <w:rsid w:val="00831485"/>
    <w:rsid w:val="00831EA2"/>
    <w:rsid w:val="00832A74"/>
    <w:rsid w:val="0083457F"/>
    <w:rsid w:val="00835DAF"/>
    <w:rsid w:val="00836780"/>
    <w:rsid w:val="00837767"/>
    <w:rsid w:val="00837EF5"/>
    <w:rsid w:val="008405A7"/>
    <w:rsid w:val="00840EA9"/>
    <w:rsid w:val="00841493"/>
    <w:rsid w:val="00841D03"/>
    <w:rsid w:val="00841FDB"/>
    <w:rsid w:val="00842669"/>
    <w:rsid w:val="00843356"/>
    <w:rsid w:val="00843AA8"/>
    <w:rsid w:val="00843F7D"/>
    <w:rsid w:val="00845461"/>
    <w:rsid w:val="00845A1C"/>
    <w:rsid w:val="00847381"/>
    <w:rsid w:val="00847550"/>
    <w:rsid w:val="00850E5B"/>
    <w:rsid w:val="008514DC"/>
    <w:rsid w:val="00851715"/>
    <w:rsid w:val="00852643"/>
    <w:rsid w:val="008528E4"/>
    <w:rsid w:val="00853615"/>
    <w:rsid w:val="00853616"/>
    <w:rsid w:val="00854071"/>
    <w:rsid w:val="00854525"/>
    <w:rsid w:val="00855087"/>
    <w:rsid w:val="008554B0"/>
    <w:rsid w:val="00855902"/>
    <w:rsid w:val="00855D50"/>
    <w:rsid w:val="008563DC"/>
    <w:rsid w:val="008571F4"/>
    <w:rsid w:val="008577B3"/>
    <w:rsid w:val="00860D50"/>
    <w:rsid w:val="00861383"/>
    <w:rsid w:val="00861E01"/>
    <w:rsid w:val="008629DE"/>
    <w:rsid w:val="00862DA0"/>
    <w:rsid w:val="00864017"/>
    <w:rsid w:val="00864514"/>
    <w:rsid w:val="00864E6A"/>
    <w:rsid w:val="0086588F"/>
    <w:rsid w:val="00866C09"/>
    <w:rsid w:val="008674EF"/>
    <w:rsid w:val="00867636"/>
    <w:rsid w:val="00867781"/>
    <w:rsid w:val="00867DCA"/>
    <w:rsid w:val="008720D6"/>
    <w:rsid w:val="00872A07"/>
    <w:rsid w:val="00872A75"/>
    <w:rsid w:val="00873F0E"/>
    <w:rsid w:val="00874306"/>
    <w:rsid w:val="00875C4C"/>
    <w:rsid w:val="00875F09"/>
    <w:rsid w:val="00877BD7"/>
    <w:rsid w:val="0088053B"/>
    <w:rsid w:val="00883302"/>
    <w:rsid w:val="00884232"/>
    <w:rsid w:val="008848E5"/>
    <w:rsid w:val="00884E44"/>
    <w:rsid w:val="008853E8"/>
    <w:rsid w:val="00885A61"/>
    <w:rsid w:val="00885FFF"/>
    <w:rsid w:val="008868FF"/>
    <w:rsid w:val="00886C7D"/>
    <w:rsid w:val="00887380"/>
    <w:rsid w:val="008877AA"/>
    <w:rsid w:val="008903F1"/>
    <w:rsid w:val="0089152B"/>
    <w:rsid w:val="00892707"/>
    <w:rsid w:val="00892E3A"/>
    <w:rsid w:val="00892E48"/>
    <w:rsid w:val="00893B54"/>
    <w:rsid w:val="00893C31"/>
    <w:rsid w:val="00895857"/>
    <w:rsid w:val="008A00EB"/>
    <w:rsid w:val="008A0FA3"/>
    <w:rsid w:val="008A13DD"/>
    <w:rsid w:val="008A1D89"/>
    <w:rsid w:val="008A212D"/>
    <w:rsid w:val="008A224D"/>
    <w:rsid w:val="008A3292"/>
    <w:rsid w:val="008A3847"/>
    <w:rsid w:val="008A3E67"/>
    <w:rsid w:val="008A61AB"/>
    <w:rsid w:val="008A63BD"/>
    <w:rsid w:val="008A6A28"/>
    <w:rsid w:val="008A6F4D"/>
    <w:rsid w:val="008B0B98"/>
    <w:rsid w:val="008B135F"/>
    <w:rsid w:val="008B2A8B"/>
    <w:rsid w:val="008B2E20"/>
    <w:rsid w:val="008B35CC"/>
    <w:rsid w:val="008B3DF9"/>
    <w:rsid w:val="008B5032"/>
    <w:rsid w:val="008B7E4F"/>
    <w:rsid w:val="008B7E8A"/>
    <w:rsid w:val="008C0CF4"/>
    <w:rsid w:val="008C0DF8"/>
    <w:rsid w:val="008C2852"/>
    <w:rsid w:val="008C2A92"/>
    <w:rsid w:val="008C2B93"/>
    <w:rsid w:val="008C334D"/>
    <w:rsid w:val="008C3697"/>
    <w:rsid w:val="008C3C7C"/>
    <w:rsid w:val="008C4104"/>
    <w:rsid w:val="008C5442"/>
    <w:rsid w:val="008C6806"/>
    <w:rsid w:val="008D0A62"/>
    <w:rsid w:val="008D0F74"/>
    <w:rsid w:val="008D3C78"/>
    <w:rsid w:val="008D52B6"/>
    <w:rsid w:val="008D66B7"/>
    <w:rsid w:val="008D76E3"/>
    <w:rsid w:val="008D7C7C"/>
    <w:rsid w:val="008E0166"/>
    <w:rsid w:val="008E0175"/>
    <w:rsid w:val="008E1186"/>
    <w:rsid w:val="008E1641"/>
    <w:rsid w:val="008E2440"/>
    <w:rsid w:val="008E26B6"/>
    <w:rsid w:val="008E2740"/>
    <w:rsid w:val="008E37CD"/>
    <w:rsid w:val="008E4525"/>
    <w:rsid w:val="008E6FEE"/>
    <w:rsid w:val="008F0025"/>
    <w:rsid w:val="008F0313"/>
    <w:rsid w:val="008F0A59"/>
    <w:rsid w:val="008F3A37"/>
    <w:rsid w:val="008F3BF7"/>
    <w:rsid w:val="008F6553"/>
    <w:rsid w:val="008F691A"/>
    <w:rsid w:val="008F6B3C"/>
    <w:rsid w:val="008F6C3E"/>
    <w:rsid w:val="008F6DF9"/>
    <w:rsid w:val="008F7325"/>
    <w:rsid w:val="00900C0C"/>
    <w:rsid w:val="0090288D"/>
    <w:rsid w:val="00903F31"/>
    <w:rsid w:val="00904631"/>
    <w:rsid w:val="009048C3"/>
    <w:rsid w:val="00904BA5"/>
    <w:rsid w:val="0090532C"/>
    <w:rsid w:val="00906D23"/>
    <w:rsid w:val="009074F2"/>
    <w:rsid w:val="009106E4"/>
    <w:rsid w:val="0091079D"/>
    <w:rsid w:val="00910D82"/>
    <w:rsid w:val="00912008"/>
    <w:rsid w:val="009128B0"/>
    <w:rsid w:val="00912C9E"/>
    <w:rsid w:val="00913E0C"/>
    <w:rsid w:val="00914C94"/>
    <w:rsid w:val="009153AC"/>
    <w:rsid w:val="00915EEB"/>
    <w:rsid w:val="00916162"/>
    <w:rsid w:val="0091658D"/>
    <w:rsid w:val="00916831"/>
    <w:rsid w:val="00917067"/>
    <w:rsid w:val="00917A0F"/>
    <w:rsid w:val="009204F6"/>
    <w:rsid w:val="009213C9"/>
    <w:rsid w:val="009216DB"/>
    <w:rsid w:val="009222C8"/>
    <w:rsid w:val="009225C7"/>
    <w:rsid w:val="00922C35"/>
    <w:rsid w:val="0092334A"/>
    <w:rsid w:val="00923551"/>
    <w:rsid w:val="00925219"/>
    <w:rsid w:val="00925354"/>
    <w:rsid w:val="009254D3"/>
    <w:rsid w:val="00926227"/>
    <w:rsid w:val="00926C46"/>
    <w:rsid w:val="0093039C"/>
    <w:rsid w:val="00931286"/>
    <w:rsid w:val="009314C5"/>
    <w:rsid w:val="0093199E"/>
    <w:rsid w:val="009325A1"/>
    <w:rsid w:val="00933387"/>
    <w:rsid w:val="0093361C"/>
    <w:rsid w:val="00934826"/>
    <w:rsid w:val="00934A37"/>
    <w:rsid w:val="00934B08"/>
    <w:rsid w:val="00934B75"/>
    <w:rsid w:val="009366F3"/>
    <w:rsid w:val="00936F5A"/>
    <w:rsid w:val="00940AC0"/>
    <w:rsid w:val="009410D5"/>
    <w:rsid w:val="009418CA"/>
    <w:rsid w:val="00941FC6"/>
    <w:rsid w:val="009431AF"/>
    <w:rsid w:val="009437A6"/>
    <w:rsid w:val="009456E8"/>
    <w:rsid w:val="009459E5"/>
    <w:rsid w:val="00945A4D"/>
    <w:rsid w:val="00946440"/>
    <w:rsid w:val="009466F7"/>
    <w:rsid w:val="0094681D"/>
    <w:rsid w:val="0094712B"/>
    <w:rsid w:val="00947242"/>
    <w:rsid w:val="00947E8F"/>
    <w:rsid w:val="00947FED"/>
    <w:rsid w:val="00950B31"/>
    <w:rsid w:val="00950E4F"/>
    <w:rsid w:val="0095198A"/>
    <w:rsid w:val="00951C42"/>
    <w:rsid w:val="00952ABD"/>
    <w:rsid w:val="00953D70"/>
    <w:rsid w:val="00955735"/>
    <w:rsid w:val="00955801"/>
    <w:rsid w:val="00955A66"/>
    <w:rsid w:val="00956A4B"/>
    <w:rsid w:val="009570A7"/>
    <w:rsid w:val="009576D0"/>
    <w:rsid w:val="00960514"/>
    <w:rsid w:val="00962079"/>
    <w:rsid w:val="00963A85"/>
    <w:rsid w:val="00963BCC"/>
    <w:rsid w:val="009641CD"/>
    <w:rsid w:val="00964EE6"/>
    <w:rsid w:val="00966543"/>
    <w:rsid w:val="00966583"/>
    <w:rsid w:val="00967893"/>
    <w:rsid w:val="009679D6"/>
    <w:rsid w:val="0097174D"/>
    <w:rsid w:val="00972107"/>
    <w:rsid w:val="009726A2"/>
    <w:rsid w:val="00974989"/>
    <w:rsid w:val="00974A8B"/>
    <w:rsid w:val="009751F2"/>
    <w:rsid w:val="0097686D"/>
    <w:rsid w:val="0097699A"/>
    <w:rsid w:val="009769B4"/>
    <w:rsid w:val="0097739C"/>
    <w:rsid w:val="00977A5C"/>
    <w:rsid w:val="00977F1F"/>
    <w:rsid w:val="00980D60"/>
    <w:rsid w:val="00981609"/>
    <w:rsid w:val="00981D1E"/>
    <w:rsid w:val="00982D48"/>
    <w:rsid w:val="00983AA1"/>
    <w:rsid w:val="00983FAD"/>
    <w:rsid w:val="0098466B"/>
    <w:rsid w:val="00984D5F"/>
    <w:rsid w:val="00987A01"/>
    <w:rsid w:val="0099065A"/>
    <w:rsid w:val="00990D95"/>
    <w:rsid w:val="0099147B"/>
    <w:rsid w:val="00991592"/>
    <w:rsid w:val="00991606"/>
    <w:rsid w:val="009924B9"/>
    <w:rsid w:val="00992DE5"/>
    <w:rsid w:val="00993003"/>
    <w:rsid w:val="00993488"/>
    <w:rsid w:val="00993B33"/>
    <w:rsid w:val="009940A7"/>
    <w:rsid w:val="009944A1"/>
    <w:rsid w:val="00994AA7"/>
    <w:rsid w:val="00994BD2"/>
    <w:rsid w:val="00995142"/>
    <w:rsid w:val="00996075"/>
    <w:rsid w:val="00996431"/>
    <w:rsid w:val="00996AD4"/>
    <w:rsid w:val="00996E47"/>
    <w:rsid w:val="00996ED8"/>
    <w:rsid w:val="00997377"/>
    <w:rsid w:val="009979E5"/>
    <w:rsid w:val="00997E31"/>
    <w:rsid w:val="009A04E2"/>
    <w:rsid w:val="009A0921"/>
    <w:rsid w:val="009A09C9"/>
    <w:rsid w:val="009A0D1C"/>
    <w:rsid w:val="009A23DE"/>
    <w:rsid w:val="009A3A30"/>
    <w:rsid w:val="009A4B95"/>
    <w:rsid w:val="009A6306"/>
    <w:rsid w:val="009A646E"/>
    <w:rsid w:val="009A699D"/>
    <w:rsid w:val="009A79C2"/>
    <w:rsid w:val="009B0E3A"/>
    <w:rsid w:val="009B225E"/>
    <w:rsid w:val="009B23C0"/>
    <w:rsid w:val="009B2AB1"/>
    <w:rsid w:val="009B3112"/>
    <w:rsid w:val="009B3160"/>
    <w:rsid w:val="009B3AA6"/>
    <w:rsid w:val="009B57EC"/>
    <w:rsid w:val="009B629F"/>
    <w:rsid w:val="009B7575"/>
    <w:rsid w:val="009C0695"/>
    <w:rsid w:val="009C0923"/>
    <w:rsid w:val="009C1920"/>
    <w:rsid w:val="009C3623"/>
    <w:rsid w:val="009C4276"/>
    <w:rsid w:val="009C4420"/>
    <w:rsid w:val="009C48D0"/>
    <w:rsid w:val="009C57A7"/>
    <w:rsid w:val="009C7401"/>
    <w:rsid w:val="009C76EB"/>
    <w:rsid w:val="009C7759"/>
    <w:rsid w:val="009D0137"/>
    <w:rsid w:val="009D12C1"/>
    <w:rsid w:val="009D5512"/>
    <w:rsid w:val="009D5DFE"/>
    <w:rsid w:val="009D60DA"/>
    <w:rsid w:val="009D653F"/>
    <w:rsid w:val="009D66F9"/>
    <w:rsid w:val="009D72DF"/>
    <w:rsid w:val="009D74C0"/>
    <w:rsid w:val="009D7625"/>
    <w:rsid w:val="009D769D"/>
    <w:rsid w:val="009E0177"/>
    <w:rsid w:val="009E0736"/>
    <w:rsid w:val="009E12F9"/>
    <w:rsid w:val="009E1343"/>
    <w:rsid w:val="009E1D41"/>
    <w:rsid w:val="009E240E"/>
    <w:rsid w:val="009E2C8A"/>
    <w:rsid w:val="009E3253"/>
    <w:rsid w:val="009E3883"/>
    <w:rsid w:val="009E40B6"/>
    <w:rsid w:val="009E57F8"/>
    <w:rsid w:val="009E5B5C"/>
    <w:rsid w:val="009E675A"/>
    <w:rsid w:val="009E6D12"/>
    <w:rsid w:val="009E6DF1"/>
    <w:rsid w:val="009E7488"/>
    <w:rsid w:val="009F0482"/>
    <w:rsid w:val="009F099D"/>
    <w:rsid w:val="009F221B"/>
    <w:rsid w:val="009F22FD"/>
    <w:rsid w:val="009F2410"/>
    <w:rsid w:val="009F2732"/>
    <w:rsid w:val="009F3135"/>
    <w:rsid w:val="009F334A"/>
    <w:rsid w:val="009F51A0"/>
    <w:rsid w:val="009F556D"/>
    <w:rsid w:val="009F5D34"/>
    <w:rsid w:val="009F5E3A"/>
    <w:rsid w:val="009F5F68"/>
    <w:rsid w:val="00A02C12"/>
    <w:rsid w:val="00A07351"/>
    <w:rsid w:val="00A07FAC"/>
    <w:rsid w:val="00A10ABA"/>
    <w:rsid w:val="00A11BF4"/>
    <w:rsid w:val="00A127FF"/>
    <w:rsid w:val="00A131CC"/>
    <w:rsid w:val="00A13312"/>
    <w:rsid w:val="00A133D4"/>
    <w:rsid w:val="00A133DD"/>
    <w:rsid w:val="00A13F1F"/>
    <w:rsid w:val="00A13F56"/>
    <w:rsid w:val="00A14570"/>
    <w:rsid w:val="00A23136"/>
    <w:rsid w:val="00A27611"/>
    <w:rsid w:val="00A27811"/>
    <w:rsid w:val="00A304D3"/>
    <w:rsid w:val="00A30C45"/>
    <w:rsid w:val="00A30F32"/>
    <w:rsid w:val="00A32C82"/>
    <w:rsid w:val="00A33EE3"/>
    <w:rsid w:val="00A3403A"/>
    <w:rsid w:val="00A355EE"/>
    <w:rsid w:val="00A35788"/>
    <w:rsid w:val="00A36C0C"/>
    <w:rsid w:val="00A377BE"/>
    <w:rsid w:val="00A40E6E"/>
    <w:rsid w:val="00A411CA"/>
    <w:rsid w:val="00A42032"/>
    <w:rsid w:val="00A4228F"/>
    <w:rsid w:val="00A4359B"/>
    <w:rsid w:val="00A43C51"/>
    <w:rsid w:val="00A44E7E"/>
    <w:rsid w:val="00A45CDB"/>
    <w:rsid w:val="00A46688"/>
    <w:rsid w:val="00A46D57"/>
    <w:rsid w:val="00A46EA0"/>
    <w:rsid w:val="00A47084"/>
    <w:rsid w:val="00A47A0E"/>
    <w:rsid w:val="00A47DA3"/>
    <w:rsid w:val="00A50376"/>
    <w:rsid w:val="00A50DDA"/>
    <w:rsid w:val="00A51AA8"/>
    <w:rsid w:val="00A52A77"/>
    <w:rsid w:val="00A52FDD"/>
    <w:rsid w:val="00A53600"/>
    <w:rsid w:val="00A539AA"/>
    <w:rsid w:val="00A53EB7"/>
    <w:rsid w:val="00A549ED"/>
    <w:rsid w:val="00A54B00"/>
    <w:rsid w:val="00A55B74"/>
    <w:rsid w:val="00A56342"/>
    <w:rsid w:val="00A5635F"/>
    <w:rsid w:val="00A56972"/>
    <w:rsid w:val="00A56F70"/>
    <w:rsid w:val="00A56FFB"/>
    <w:rsid w:val="00A57172"/>
    <w:rsid w:val="00A606D1"/>
    <w:rsid w:val="00A618B1"/>
    <w:rsid w:val="00A61C8F"/>
    <w:rsid w:val="00A63635"/>
    <w:rsid w:val="00A65E6B"/>
    <w:rsid w:val="00A6628E"/>
    <w:rsid w:val="00A66C4E"/>
    <w:rsid w:val="00A700DA"/>
    <w:rsid w:val="00A7155D"/>
    <w:rsid w:val="00A72717"/>
    <w:rsid w:val="00A729D4"/>
    <w:rsid w:val="00A72B91"/>
    <w:rsid w:val="00A73CEC"/>
    <w:rsid w:val="00A747A6"/>
    <w:rsid w:val="00A74B06"/>
    <w:rsid w:val="00A80119"/>
    <w:rsid w:val="00A80151"/>
    <w:rsid w:val="00A801AA"/>
    <w:rsid w:val="00A82982"/>
    <w:rsid w:val="00A82E57"/>
    <w:rsid w:val="00A83B39"/>
    <w:rsid w:val="00A83BB6"/>
    <w:rsid w:val="00A850DE"/>
    <w:rsid w:val="00A854D0"/>
    <w:rsid w:val="00A86C4F"/>
    <w:rsid w:val="00A871E3"/>
    <w:rsid w:val="00A8774A"/>
    <w:rsid w:val="00A87A0C"/>
    <w:rsid w:val="00A90377"/>
    <w:rsid w:val="00A90F59"/>
    <w:rsid w:val="00A92008"/>
    <w:rsid w:val="00A92153"/>
    <w:rsid w:val="00A929B6"/>
    <w:rsid w:val="00A95112"/>
    <w:rsid w:val="00A95447"/>
    <w:rsid w:val="00A95A3D"/>
    <w:rsid w:val="00A963F9"/>
    <w:rsid w:val="00A96F9E"/>
    <w:rsid w:val="00A96FC5"/>
    <w:rsid w:val="00A97B6C"/>
    <w:rsid w:val="00A97B8B"/>
    <w:rsid w:val="00AA058F"/>
    <w:rsid w:val="00AA0808"/>
    <w:rsid w:val="00AA12B9"/>
    <w:rsid w:val="00AA2D60"/>
    <w:rsid w:val="00AA2F3D"/>
    <w:rsid w:val="00AA387A"/>
    <w:rsid w:val="00AA3F25"/>
    <w:rsid w:val="00AA6ACB"/>
    <w:rsid w:val="00AB000C"/>
    <w:rsid w:val="00AB03AB"/>
    <w:rsid w:val="00AB0B49"/>
    <w:rsid w:val="00AB25AC"/>
    <w:rsid w:val="00AB3CA2"/>
    <w:rsid w:val="00AB54B1"/>
    <w:rsid w:val="00AB5808"/>
    <w:rsid w:val="00AB5B66"/>
    <w:rsid w:val="00AB648D"/>
    <w:rsid w:val="00AC160A"/>
    <w:rsid w:val="00AC2A95"/>
    <w:rsid w:val="00AC3A43"/>
    <w:rsid w:val="00AC459E"/>
    <w:rsid w:val="00AC4FD7"/>
    <w:rsid w:val="00AC529A"/>
    <w:rsid w:val="00AC54E7"/>
    <w:rsid w:val="00AC709B"/>
    <w:rsid w:val="00AD0246"/>
    <w:rsid w:val="00AD039B"/>
    <w:rsid w:val="00AD0BEA"/>
    <w:rsid w:val="00AD2399"/>
    <w:rsid w:val="00AD33CF"/>
    <w:rsid w:val="00AD3821"/>
    <w:rsid w:val="00AD38DA"/>
    <w:rsid w:val="00AD52F0"/>
    <w:rsid w:val="00AD612D"/>
    <w:rsid w:val="00AD6B80"/>
    <w:rsid w:val="00AD70E7"/>
    <w:rsid w:val="00AD7977"/>
    <w:rsid w:val="00AE1A3A"/>
    <w:rsid w:val="00AE29ED"/>
    <w:rsid w:val="00AE31CB"/>
    <w:rsid w:val="00AE36E2"/>
    <w:rsid w:val="00AE3DCB"/>
    <w:rsid w:val="00AE6077"/>
    <w:rsid w:val="00AE6B2F"/>
    <w:rsid w:val="00AE7586"/>
    <w:rsid w:val="00AE7DFE"/>
    <w:rsid w:val="00AF0056"/>
    <w:rsid w:val="00AF15EE"/>
    <w:rsid w:val="00AF218F"/>
    <w:rsid w:val="00AF317C"/>
    <w:rsid w:val="00AF3261"/>
    <w:rsid w:val="00AF37A2"/>
    <w:rsid w:val="00AF4955"/>
    <w:rsid w:val="00AF4CAE"/>
    <w:rsid w:val="00AF53DD"/>
    <w:rsid w:val="00AF5768"/>
    <w:rsid w:val="00AF57AC"/>
    <w:rsid w:val="00AF6E0A"/>
    <w:rsid w:val="00AF70B0"/>
    <w:rsid w:val="00B00A31"/>
    <w:rsid w:val="00B0209C"/>
    <w:rsid w:val="00B03896"/>
    <w:rsid w:val="00B03A26"/>
    <w:rsid w:val="00B03C11"/>
    <w:rsid w:val="00B046C1"/>
    <w:rsid w:val="00B04A0D"/>
    <w:rsid w:val="00B04DAC"/>
    <w:rsid w:val="00B04DEA"/>
    <w:rsid w:val="00B05271"/>
    <w:rsid w:val="00B05F81"/>
    <w:rsid w:val="00B06FEF"/>
    <w:rsid w:val="00B073B6"/>
    <w:rsid w:val="00B11585"/>
    <w:rsid w:val="00B11BF8"/>
    <w:rsid w:val="00B129E2"/>
    <w:rsid w:val="00B142B2"/>
    <w:rsid w:val="00B145AE"/>
    <w:rsid w:val="00B150F8"/>
    <w:rsid w:val="00B15682"/>
    <w:rsid w:val="00B15ABE"/>
    <w:rsid w:val="00B15E2D"/>
    <w:rsid w:val="00B161F3"/>
    <w:rsid w:val="00B1714F"/>
    <w:rsid w:val="00B17AC4"/>
    <w:rsid w:val="00B21C04"/>
    <w:rsid w:val="00B22006"/>
    <w:rsid w:val="00B23E15"/>
    <w:rsid w:val="00B24AE3"/>
    <w:rsid w:val="00B25B75"/>
    <w:rsid w:val="00B32B64"/>
    <w:rsid w:val="00B3300A"/>
    <w:rsid w:val="00B331BA"/>
    <w:rsid w:val="00B334D4"/>
    <w:rsid w:val="00B3367A"/>
    <w:rsid w:val="00B3429C"/>
    <w:rsid w:val="00B34925"/>
    <w:rsid w:val="00B34C92"/>
    <w:rsid w:val="00B3579F"/>
    <w:rsid w:val="00B36297"/>
    <w:rsid w:val="00B3686C"/>
    <w:rsid w:val="00B36DAC"/>
    <w:rsid w:val="00B372CB"/>
    <w:rsid w:val="00B37975"/>
    <w:rsid w:val="00B37E4A"/>
    <w:rsid w:val="00B40139"/>
    <w:rsid w:val="00B41921"/>
    <w:rsid w:val="00B42B9B"/>
    <w:rsid w:val="00B4340A"/>
    <w:rsid w:val="00B43F39"/>
    <w:rsid w:val="00B44292"/>
    <w:rsid w:val="00B45762"/>
    <w:rsid w:val="00B459C8"/>
    <w:rsid w:val="00B45A38"/>
    <w:rsid w:val="00B46495"/>
    <w:rsid w:val="00B465F0"/>
    <w:rsid w:val="00B47099"/>
    <w:rsid w:val="00B47893"/>
    <w:rsid w:val="00B478D4"/>
    <w:rsid w:val="00B50EBE"/>
    <w:rsid w:val="00B5111D"/>
    <w:rsid w:val="00B5164B"/>
    <w:rsid w:val="00B52156"/>
    <w:rsid w:val="00B53108"/>
    <w:rsid w:val="00B5408C"/>
    <w:rsid w:val="00B5424A"/>
    <w:rsid w:val="00B571A8"/>
    <w:rsid w:val="00B57260"/>
    <w:rsid w:val="00B57D7A"/>
    <w:rsid w:val="00B57DA0"/>
    <w:rsid w:val="00B57DD0"/>
    <w:rsid w:val="00B603E6"/>
    <w:rsid w:val="00B60400"/>
    <w:rsid w:val="00B60E0E"/>
    <w:rsid w:val="00B610EE"/>
    <w:rsid w:val="00B6281F"/>
    <w:rsid w:val="00B62964"/>
    <w:rsid w:val="00B638F0"/>
    <w:rsid w:val="00B63C95"/>
    <w:rsid w:val="00B64F0D"/>
    <w:rsid w:val="00B65520"/>
    <w:rsid w:val="00B655E3"/>
    <w:rsid w:val="00B66376"/>
    <w:rsid w:val="00B663A2"/>
    <w:rsid w:val="00B67122"/>
    <w:rsid w:val="00B674CE"/>
    <w:rsid w:val="00B675C4"/>
    <w:rsid w:val="00B67B46"/>
    <w:rsid w:val="00B70F4B"/>
    <w:rsid w:val="00B71269"/>
    <w:rsid w:val="00B717D9"/>
    <w:rsid w:val="00B71E52"/>
    <w:rsid w:val="00B71E9B"/>
    <w:rsid w:val="00B72380"/>
    <w:rsid w:val="00B7239D"/>
    <w:rsid w:val="00B73939"/>
    <w:rsid w:val="00B73E83"/>
    <w:rsid w:val="00B7451E"/>
    <w:rsid w:val="00B756D9"/>
    <w:rsid w:val="00B776B5"/>
    <w:rsid w:val="00B777AD"/>
    <w:rsid w:val="00B77CD6"/>
    <w:rsid w:val="00B77D46"/>
    <w:rsid w:val="00B8062F"/>
    <w:rsid w:val="00B806F8"/>
    <w:rsid w:val="00B81D8E"/>
    <w:rsid w:val="00B826FD"/>
    <w:rsid w:val="00B82981"/>
    <w:rsid w:val="00B83960"/>
    <w:rsid w:val="00B851BD"/>
    <w:rsid w:val="00B86307"/>
    <w:rsid w:val="00B86599"/>
    <w:rsid w:val="00B86EA7"/>
    <w:rsid w:val="00B87682"/>
    <w:rsid w:val="00B902F8"/>
    <w:rsid w:val="00B918B4"/>
    <w:rsid w:val="00B93EDE"/>
    <w:rsid w:val="00B94FC9"/>
    <w:rsid w:val="00B9528E"/>
    <w:rsid w:val="00B9605B"/>
    <w:rsid w:val="00B96843"/>
    <w:rsid w:val="00B97019"/>
    <w:rsid w:val="00B97F57"/>
    <w:rsid w:val="00BA104B"/>
    <w:rsid w:val="00BA2099"/>
    <w:rsid w:val="00BA29C0"/>
    <w:rsid w:val="00BA2B22"/>
    <w:rsid w:val="00BA35F2"/>
    <w:rsid w:val="00BA49C1"/>
    <w:rsid w:val="00BA5286"/>
    <w:rsid w:val="00BA551F"/>
    <w:rsid w:val="00BA5E7A"/>
    <w:rsid w:val="00BA7950"/>
    <w:rsid w:val="00BB0CE4"/>
    <w:rsid w:val="00BB0F1C"/>
    <w:rsid w:val="00BB12A7"/>
    <w:rsid w:val="00BB166A"/>
    <w:rsid w:val="00BB3B1F"/>
    <w:rsid w:val="00BB530F"/>
    <w:rsid w:val="00BB783E"/>
    <w:rsid w:val="00BC0697"/>
    <w:rsid w:val="00BC1CA5"/>
    <w:rsid w:val="00BC1DD9"/>
    <w:rsid w:val="00BC246A"/>
    <w:rsid w:val="00BC2C91"/>
    <w:rsid w:val="00BC3ED7"/>
    <w:rsid w:val="00BC59E7"/>
    <w:rsid w:val="00BC6271"/>
    <w:rsid w:val="00BC6342"/>
    <w:rsid w:val="00BC6C36"/>
    <w:rsid w:val="00BC7218"/>
    <w:rsid w:val="00BC723D"/>
    <w:rsid w:val="00BD0979"/>
    <w:rsid w:val="00BD0E89"/>
    <w:rsid w:val="00BD1082"/>
    <w:rsid w:val="00BD316D"/>
    <w:rsid w:val="00BD39DA"/>
    <w:rsid w:val="00BD3E6C"/>
    <w:rsid w:val="00BD3EB7"/>
    <w:rsid w:val="00BD4246"/>
    <w:rsid w:val="00BD4ECB"/>
    <w:rsid w:val="00BD5C1C"/>
    <w:rsid w:val="00BD5DFD"/>
    <w:rsid w:val="00BD68DE"/>
    <w:rsid w:val="00BD6F1F"/>
    <w:rsid w:val="00BD7BB4"/>
    <w:rsid w:val="00BE05FE"/>
    <w:rsid w:val="00BE0A36"/>
    <w:rsid w:val="00BE1C2C"/>
    <w:rsid w:val="00BE1EB5"/>
    <w:rsid w:val="00BE20FC"/>
    <w:rsid w:val="00BE2FB9"/>
    <w:rsid w:val="00BE38C7"/>
    <w:rsid w:val="00BE4426"/>
    <w:rsid w:val="00BE7F0B"/>
    <w:rsid w:val="00BE7FAB"/>
    <w:rsid w:val="00BF0810"/>
    <w:rsid w:val="00BF180B"/>
    <w:rsid w:val="00BF24F2"/>
    <w:rsid w:val="00BF2594"/>
    <w:rsid w:val="00BF2BBD"/>
    <w:rsid w:val="00BF2BC9"/>
    <w:rsid w:val="00BF30DB"/>
    <w:rsid w:val="00BF3D90"/>
    <w:rsid w:val="00BF3F88"/>
    <w:rsid w:val="00BF4BFF"/>
    <w:rsid w:val="00BF5675"/>
    <w:rsid w:val="00BF5C2D"/>
    <w:rsid w:val="00BF74A0"/>
    <w:rsid w:val="00C000EB"/>
    <w:rsid w:val="00C00C57"/>
    <w:rsid w:val="00C02E17"/>
    <w:rsid w:val="00C02F51"/>
    <w:rsid w:val="00C038A3"/>
    <w:rsid w:val="00C03D3D"/>
    <w:rsid w:val="00C047CC"/>
    <w:rsid w:val="00C04F63"/>
    <w:rsid w:val="00C06565"/>
    <w:rsid w:val="00C067E2"/>
    <w:rsid w:val="00C0698D"/>
    <w:rsid w:val="00C077B0"/>
    <w:rsid w:val="00C07947"/>
    <w:rsid w:val="00C079E2"/>
    <w:rsid w:val="00C07DF4"/>
    <w:rsid w:val="00C11C76"/>
    <w:rsid w:val="00C11D81"/>
    <w:rsid w:val="00C12211"/>
    <w:rsid w:val="00C1227E"/>
    <w:rsid w:val="00C1287C"/>
    <w:rsid w:val="00C134B4"/>
    <w:rsid w:val="00C13C19"/>
    <w:rsid w:val="00C13E00"/>
    <w:rsid w:val="00C16EEA"/>
    <w:rsid w:val="00C17E90"/>
    <w:rsid w:val="00C207E6"/>
    <w:rsid w:val="00C20EFB"/>
    <w:rsid w:val="00C213B1"/>
    <w:rsid w:val="00C21833"/>
    <w:rsid w:val="00C2220E"/>
    <w:rsid w:val="00C22B08"/>
    <w:rsid w:val="00C22F2B"/>
    <w:rsid w:val="00C23A35"/>
    <w:rsid w:val="00C24042"/>
    <w:rsid w:val="00C2489C"/>
    <w:rsid w:val="00C24C29"/>
    <w:rsid w:val="00C2691E"/>
    <w:rsid w:val="00C26C0D"/>
    <w:rsid w:val="00C27142"/>
    <w:rsid w:val="00C30635"/>
    <w:rsid w:val="00C31716"/>
    <w:rsid w:val="00C32CBC"/>
    <w:rsid w:val="00C33FB6"/>
    <w:rsid w:val="00C34C15"/>
    <w:rsid w:val="00C34C3E"/>
    <w:rsid w:val="00C34DC1"/>
    <w:rsid w:val="00C354DB"/>
    <w:rsid w:val="00C35B6F"/>
    <w:rsid w:val="00C372B3"/>
    <w:rsid w:val="00C40775"/>
    <w:rsid w:val="00C41447"/>
    <w:rsid w:val="00C4298E"/>
    <w:rsid w:val="00C436CD"/>
    <w:rsid w:val="00C460DD"/>
    <w:rsid w:val="00C46B86"/>
    <w:rsid w:val="00C47444"/>
    <w:rsid w:val="00C51CEF"/>
    <w:rsid w:val="00C52A39"/>
    <w:rsid w:val="00C52C86"/>
    <w:rsid w:val="00C5318B"/>
    <w:rsid w:val="00C536D1"/>
    <w:rsid w:val="00C5378A"/>
    <w:rsid w:val="00C53ADA"/>
    <w:rsid w:val="00C54183"/>
    <w:rsid w:val="00C5420E"/>
    <w:rsid w:val="00C54451"/>
    <w:rsid w:val="00C54CE3"/>
    <w:rsid w:val="00C56268"/>
    <w:rsid w:val="00C56C99"/>
    <w:rsid w:val="00C571C1"/>
    <w:rsid w:val="00C57212"/>
    <w:rsid w:val="00C576BF"/>
    <w:rsid w:val="00C60529"/>
    <w:rsid w:val="00C60FBE"/>
    <w:rsid w:val="00C613D2"/>
    <w:rsid w:val="00C6170D"/>
    <w:rsid w:val="00C62A6A"/>
    <w:rsid w:val="00C62CD4"/>
    <w:rsid w:val="00C63A04"/>
    <w:rsid w:val="00C645C9"/>
    <w:rsid w:val="00C64A30"/>
    <w:rsid w:val="00C65349"/>
    <w:rsid w:val="00C70C0F"/>
    <w:rsid w:val="00C70FCA"/>
    <w:rsid w:val="00C71743"/>
    <w:rsid w:val="00C7205F"/>
    <w:rsid w:val="00C7235D"/>
    <w:rsid w:val="00C728DA"/>
    <w:rsid w:val="00C74292"/>
    <w:rsid w:val="00C74974"/>
    <w:rsid w:val="00C74DE7"/>
    <w:rsid w:val="00C74F38"/>
    <w:rsid w:val="00C768AB"/>
    <w:rsid w:val="00C76E79"/>
    <w:rsid w:val="00C77CA8"/>
    <w:rsid w:val="00C80262"/>
    <w:rsid w:val="00C805DE"/>
    <w:rsid w:val="00C80D8B"/>
    <w:rsid w:val="00C821AF"/>
    <w:rsid w:val="00C82E35"/>
    <w:rsid w:val="00C83460"/>
    <w:rsid w:val="00C84DA0"/>
    <w:rsid w:val="00C8529A"/>
    <w:rsid w:val="00C853E1"/>
    <w:rsid w:val="00C872D8"/>
    <w:rsid w:val="00C9087F"/>
    <w:rsid w:val="00C911EB"/>
    <w:rsid w:val="00C91839"/>
    <w:rsid w:val="00C91842"/>
    <w:rsid w:val="00C9258F"/>
    <w:rsid w:val="00C932C6"/>
    <w:rsid w:val="00C93509"/>
    <w:rsid w:val="00C93E7A"/>
    <w:rsid w:val="00C95133"/>
    <w:rsid w:val="00C951B2"/>
    <w:rsid w:val="00C961B3"/>
    <w:rsid w:val="00C96D5B"/>
    <w:rsid w:val="00C97149"/>
    <w:rsid w:val="00C976C2"/>
    <w:rsid w:val="00C979C5"/>
    <w:rsid w:val="00CA08D7"/>
    <w:rsid w:val="00CA0B33"/>
    <w:rsid w:val="00CA3BC8"/>
    <w:rsid w:val="00CA49BB"/>
    <w:rsid w:val="00CA4AFF"/>
    <w:rsid w:val="00CA50A3"/>
    <w:rsid w:val="00CA5141"/>
    <w:rsid w:val="00CA5AD4"/>
    <w:rsid w:val="00CA5CD6"/>
    <w:rsid w:val="00CA62BE"/>
    <w:rsid w:val="00CA6EFA"/>
    <w:rsid w:val="00CA729F"/>
    <w:rsid w:val="00CB0ECD"/>
    <w:rsid w:val="00CB3907"/>
    <w:rsid w:val="00CB3F50"/>
    <w:rsid w:val="00CB7687"/>
    <w:rsid w:val="00CC12DA"/>
    <w:rsid w:val="00CC3960"/>
    <w:rsid w:val="00CC3F13"/>
    <w:rsid w:val="00CC3F8E"/>
    <w:rsid w:val="00CC3F97"/>
    <w:rsid w:val="00CC4104"/>
    <w:rsid w:val="00CC46D1"/>
    <w:rsid w:val="00CC4EFA"/>
    <w:rsid w:val="00CC6A87"/>
    <w:rsid w:val="00CC6B75"/>
    <w:rsid w:val="00CD0669"/>
    <w:rsid w:val="00CD3AB7"/>
    <w:rsid w:val="00CD3AC1"/>
    <w:rsid w:val="00CD3FFE"/>
    <w:rsid w:val="00CD41E2"/>
    <w:rsid w:val="00CD4FF1"/>
    <w:rsid w:val="00CD50B4"/>
    <w:rsid w:val="00CD5AFA"/>
    <w:rsid w:val="00CD66D1"/>
    <w:rsid w:val="00CD6918"/>
    <w:rsid w:val="00CE1F8E"/>
    <w:rsid w:val="00CE2F67"/>
    <w:rsid w:val="00CE3883"/>
    <w:rsid w:val="00CE3E62"/>
    <w:rsid w:val="00CE41D3"/>
    <w:rsid w:val="00CE67D5"/>
    <w:rsid w:val="00CE6A48"/>
    <w:rsid w:val="00CE72F9"/>
    <w:rsid w:val="00CE7316"/>
    <w:rsid w:val="00CE7A7C"/>
    <w:rsid w:val="00CF0322"/>
    <w:rsid w:val="00CF5124"/>
    <w:rsid w:val="00CF7366"/>
    <w:rsid w:val="00D0093C"/>
    <w:rsid w:val="00D0096E"/>
    <w:rsid w:val="00D0175A"/>
    <w:rsid w:val="00D0199E"/>
    <w:rsid w:val="00D01D1F"/>
    <w:rsid w:val="00D02661"/>
    <w:rsid w:val="00D03A3D"/>
    <w:rsid w:val="00D04629"/>
    <w:rsid w:val="00D050E3"/>
    <w:rsid w:val="00D073C5"/>
    <w:rsid w:val="00D077CC"/>
    <w:rsid w:val="00D07BD6"/>
    <w:rsid w:val="00D102A0"/>
    <w:rsid w:val="00D105C4"/>
    <w:rsid w:val="00D119F1"/>
    <w:rsid w:val="00D11BF3"/>
    <w:rsid w:val="00D12315"/>
    <w:rsid w:val="00D1373E"/>
    <w:rsid w:val="00D13C84"/>
    <w:rsid w:val="00D14CF7"/>
    <w:rsid w:val="00D15146"/>
    <w:rsid w:val="00D15939"/>
    <w:rsid w:val="00D17347"/>
    <w:rsid w:val="00D17620"/>
    <w:rsid w:val="00D17D3D"/>
    <w:rsid w:val="00D17DA6"/>
    <w:rsid w:val="00D21017"/>
    <w:rsid w:val="00D210C7"/>
    <w:rsid w:val="00D22B1B"/>
    <w:rsid w:val="00D23B1D"/>
    <w:rsid w:val="00D24273"/>
    <w:rsid w:val="00D2480C"/>
    <w:rsid w:val="00D24AE8"/>
    <w:rsid w:val="00D2568C"/>
    <w:rsid w:val="00D25F0E"/>
    <w:rsid w:val="00D26D59"/>
    <w:rsid w:val="00D26F74"/>
    <w:rsid w:val="00D27AC3"/>
    <w:rsid w:val="00D31A97"/>
    <w:rsid w:val="00D332E0"/>
    <w:rsid w:val="00D336E5"/>
    <w:rsid w:val="00D336F3"/>
    <w:rsid w:val="00D33700"/>
    <w:rsid w:val="00D337E5"/>
    <w:rsid w:val="00D343E1"/>
    <w:rsid w:val="00D34726"/>
    <w:rsid w:val="00D353A6"/>
    <w:rsid w:val="00D35CB7"/>
    <w:rsid w:val="00D35F15"/>
    <w:rsid w:val="00D3671D"/>
    <w:rsid w:val="00D37ABD"/>
    <w:rsid w:val="00D4012C"/>
    <w:rsid w:val="00D40BFE"/>
    <w:rsid w:val="00D412AE"/>
    <w:rsid w:val="00D41598"/>
    <w:rsid w:val="00D41854"/>
    <w:rsid w:val="00D42A2F"/>
    <w:rsid w:val="00D42ED4"/>
    <w:rsid w:val="00D434E1"/>
    <w:rsid w:val="00D4455F"/>
    <w:rsid w:val="00D44DFB"/>
    <w:rsid w:val="00D45A3C"/>
    <w:rsid w:val="00D4649D"/>
    <w:rsid w:val="00D46DF8"/>
    <w:rsid w:val="00D47959"/>
    <w:rsid w:val="00D50924"/>
    <w:rsid w:val="00D50AF2"/>
    <w:rsid w:val="00D5107F"/>
    <w:rsid w:val="00D5217E"/>
    <w:rsid w:val="00D52512"/>
    <w:rsid w:val="00D533A1"/>
    <w:rsid w:val="00D54EBF"/>
    <w:rsid w:val="00D55459"/>
    <w:rsid w:val="00D55ED9"/>
    <w:rsid w:val="00D55F70"/>
    <w:rsid w:val="00D56E43"/>
    <w:rsid w:val="00D57430"/>
    <w:rsid w:val="00D60604"/>
    <w:rsid w:val="00D60F0C"/>
    <w:rsid w:val="00D620C6"/>
    <w:rsid w:val="00D62770"/>
    <w:rsid w:val="00D63183"/>
    <w:rsid w:val="00D65DBD"/>
    <w:rsid w:val="00D65F75"/>
    <w:rsid w:val="00D6631A"/>
    <w:rsid w:val="00D67860"/>
    <w:rsid w:val="00D70526"/>
    <w:rsid w:val="00D70C72"/>
    <w:rsid w:val="00D710F9"/>
    <w:rsid w:val="00D71544"/>
    <w:rsid w:val="00D71AFD"/>
    <w:rsid w:val="00D73381"/>
    <w:rsid w:val="00D740CC"/>
    <w:rsid w:val="00D76507"/>
    <w:rsid w:val="00D76AA9"/>
    <w:rsid w:val="00D805B2"/>
    <w:rsid w:val="00D808C7"/>
    <w:rsid w:val="00D816EB"/>
    <w:rsid w:val="00D82144"/>
    <w:rsid w:val="00D8423F"/>
    <w:rsid w:val="00D84BAA"/>
    <w:rsid w:val="00D84E83"/>
    <w:rsid w:val="00D8552C"/>
    <w:rsid w:val="00D874CB"/>
    <w:rsid w:val="00D877DD"/>
    <w:rsid w:val="00D908AF"/>
    <w:rsid w:val="00D90B6D"/>
    <w:rsid w:val="00D9164A"/>
    <w:rsid w:val="00D917B5"/>
    <w:rsid w:val="00D91EA5"/>
    <w:rsid w:val="00D921AE"/>
    <w:rsid w:val="00D92B2F"/>
    <w:rsid w:val="00D93679"/>
    <w:rsid w:val="00D93DFD"/>
    <w:rsid w:val="00D940A9"/>
    <w:rsid w:val="00D941DB"/>
    <w:rsid w:val="00D94E4B"/>
    <w:rsid w:val="00D94FE3"/>
    <w:rsid w:val="00D9552D"/>
    <w:rsid w:val="00D972FF"/>
    <w:rsid w:val="00D9738C"/>
    <w:rsid w:val="00D97A66"/>
    <w:rsid w:val="00DA0202"/>
    <w:rsid w:val="00DA062F"/>
    <w:rsid w:val="00DA0872"/>
    <w:rsid w:val="00DA0C83"/>
    <w:rsid w:val="00DA114E"/>
    <w:rsid w:val="00DA230A"/>
    <w:rsid w:val="00DA262A"/>
    <w:rsid w:val="00DA3969"/>
    <w:rsid w:val="00DA3D74"/>
    <w:rsid w:val="00DA59F9"/>
    <w:rsid w:val="00DA5E16"/>
    <w:rsid w:val="00DA6307"/>
    <w:rsid w:val="00DA6BEC"/>
    <w:rsid w:val="00DA7186"/>
    <w:rsid w:val="00DA7305"/>
    <w:rsid w:val="00DB0BA4"/>
    <w:rsid w:val="00DB1FB5"/>
    <w:rsid w:val="00DB23A2"/>
    <w:rsid w:val="00DB24BB"/>
    <w:rsid w:val="00DB38C4"/>
    <w:rsid w:val="00DB4287"/>
    <w:rsid w:val="00DB5788"/>
    <w:rsid w:val="00DB67B7"/>
    <w:rsid w:val="00DC0D26"/>
    <w:rsid w:val="00DC0DAC"/>
    <w:rsid w:val="00DC0FB8"/>
    <w:rsid w:val="00DC2091"/>
    <w:rsid w:val="00DC27E9"/>
    <w:rsid w:val="00DC4061"/>
    <w:rsid w:val="00DC4249"/>
    <w:rsid w:val="00DC4B3E"/>
    <w:rsid w:val="00DC5F28"/>
    <w:rsid w:val="00DC6B84"/>
    <w:rsid w:val="00DD0194"/>
    <w:rsid w:val="00DD097B"/>
    <w:rsid w:val="00DD1AEE"/>
    <w:rsid w:val="00DD2044"/>
    <w:rsid w:val="00DD23A2"/>
    <w:rsid w:val="00DD2AF1"/>
    <w:rsid w:val="00DD3078"/>
    <w:rsid w:val="00DD3413"/>
    <w:rsid w:val="00DD4F68"/>
    <w:rsid w:val="00DD4F9A"/>
    <w:rsid w:val="00DD515D"/>
    <w:rsid w:val="00DD5838"/>
    <w:rsid w:val="00DD5F6E"/>
    <w:rsid w:val="00DD5FDB"/>
    <w:rsid w:val="00DD606B"/>
    <w:rsid w:val="00DD6864"/>
    <w:rsid w:val="00DD714D"/>
    <w:rsid w:val="00DD7CCB"/>
    <w:rsid w:val="00DE104D"/>
    <w:rsid w:val="00DE11B7"/>
    <w:rsid w:val="00DE1407"/>
    <w:rsid w:val="00DE2A26"/>
    <w:rsid w:val="00DE45B9"/>
    <w:rsid w:val="00DE48C5"/>
    <w:rsid w:val="00DE53FF"/>
    <w:rsid w:val="00DE5A88"/>
    <w:rsid w:val="00DE689F"/>
    <w:rsid w:val="00DE6C3D"/>
    <w:rsid w:val="00DE77BF"/>
    <w:rsid w:val="00DE78A7"/>
    <w:rsid w:val="00DF02AD"/>
    <w:rsid w:val="00DF0CA5"/>
    <w:rsid w:val="00DF193A"/>
    <w:rsid w:val="00DF2A6E"/>
    <w:rsid w:val="00DF2DFA"/>
    <w:rsid w:val="00DF2E29"/>
    <w:rsid w:val="00DF3AFD"/>
    <w:rsid w:val="00DF46CF"/>
    <w:rsid w:val="00DF613F"/>
    <w:rsid w:val="00E00B74"/>
    <w:rsid w:val="00E00D6B"/>
    <w:rsid w:val="00E01492"/>
    <w:rsid w:val="00E020B4"/>
    <w:rsid w:val="00E023BC"/>
    <w:rsid w:val="00E0244A"/>
    <w:rsid w:val="00E05340"/>
    <w:rsid w:val="00E07729"/>
    <w:rsid w:val="00E1018A"/>
    <w:rsid w:val="00E10464"/>
    <w:rsid w:val="00E114AF"/>
    <w:rsid w:val="00E11C1F"/>
    <w:rsid w:val="00E11FCA"/>
    <w:rsid w:val="00E12F68"/>
    <w:rsid w:val="00E16830"/>
    <w:rsid w:val="00E16841"/>
    <w:rsid w:val="00E16A42"/>
    <w:rsid w:val="00E20136"/>
    <w:rsid w:val="00E206AE"/>
    <w:rsid w:val="00E20A3A"/>
    <w:rsid w:val="00E213DD"/>
    <w:rsid w:val="00E21DED"/>
    <w:rsid w:val="00E21E85"/>
    <w:rsid w:val="00E22885"/>
    <w:rsid w:val="00E22B85"/>
    <w:rsid w:val="00E22DB0"/>
    <w:rsid w:val="00E22E45"/>
    <w:rsid w:val="00E23217"/>
    <w:rsid w:val="00E240C2"/>
    <w:rsid w:val="00E24B06"/>
    <w:rsid w:val="00E27809"/>
    <w:rsid w:val="00E30421"/>
    <w:rsid w:val="00E308BF"/>
    <w:rsid w:val="00E30EFA"/>
    <w:rsid w:val="00E31422"/>
    <w:rsid w:val="00E31A71"/>
    <w:rsid w:val="00E3215E"/>
    <w:rsid w:val="00E333AD"/>
    <w:rsid w:val="00E333F8"/>
    <w:rsid w:val="00E3345C"/>
    <w:rsid w:val="00E351C1"/>
    <w:rsid w:val="00E3558B"/>
    <w:rsid w:val="00E35B0E"/>
    <w:rsid w:val="00E361E8"/>
    <w:rsid w:val="00E36DE6"/>
    <w:rsid w:val="00E37950"/>
    <w:rsid w:val="00E37C18"/>
    <w:rsid w:val="00E37C37"/>
    <w:rsid w:val="00E37D2A"/>
    <w:rsid w:val="00E37F3C"/>
    <w:rsid w:val="00E37F69"/>
    <w:rsid w:val="00E4011A"/>
    <w:rsid w:val="00E41500"/>
    <w:rsid w:val="00E41B3A"/>
    <w:rsid w:val="00E4232E"/>
    <w:rsid w:val="00E42461"/>
    <w:rsid w:val="00E43E0B"/>
    <w:rsid w:val="00E4437B"/>
    <w:rsid w:val="00E45DCE"/>
    <w:rsid w:val="00E46A38"/>
    <w:rsid w:val="00E47240"/>
    <w:rsid w:val="00E475D0"/>
    <w:rsid w:val="00E477BD"/>
    <w:rsid w:val="00E47BCD"/>
    <w:rsid w:val="00E47D2C"/>
    <w:rsid w:val="00E50BA0"/>
    <w:rsid w:val="00E51133"/>
    <w:rsid w:val="00E53F76"/>
    <w:rsid w:val="00E54714"/>
    <w:rsid w:val="00E54EF1"/>
    <w:rsid w:val="00E55BBE"/>
    <w:rsid w:val="00E56552"/>
    <w:rsid w:val="00E57425"/>
    <w:rsid w:val="00E617D7"/>
    <w:rsid w:val="00E61972"/>
    <w:rsid w:val="00E61DAE"/>
    <w:rsid w:val="00E62253"/>
    <w:rsid w:val="00E625D9"/>
    <w:rsid w:val="00E62821"/>
    <w:rsid w:val="00E628BF"/>
    <w:rsid w:val="00E62DB7"/>
    <w:rsid w:val="00E644AA"/>
    <w:rsid w:val="00E64A64"/>
    <w:rsid w:val="00E66236"/>
    <w:rsid w:val="00E676D1"/>
    <w:rsid w:val="00E6792B"/>
    <w:rsid w:val="00E70C59"/>
    <w:rsid w:val="00E7108E"/>
    <w:rsid w:val="00E7196F"/>
    <w:rsid w:val="00E71A0C"/>
    <w:rsid w:val="00E71A82"/>
    <w:rsid w:val="00E724BA"/>
    <w:rsid w:val="00E73B4F"/>
    <w:rsid w:val="00E7589A"/>
    <w:rsid w:val="00E75A16"/>
    <w:rsid w:val="00E7615A"/>
    <w:rsid w:val="00E76A56"/>
    <w:rsid w:val="00E76C47"/>
    <w:rsid w:val="00E76EBB"/>
    <w:rsid w:val="00E77574"/>
    <w:rsid w:val="00E77D92"/>
    <w:rsid w:val="00E77F19"/>
    <w:rsid w:val="00E80254"/>
    <w:rsid w:val="00E80AAB"/>
    <w:rsid w:val="00E81428"/>
    <w:rsid w:val="00E81746"/>
    <w:rsid w:val="00E820D0"/>
    <w:rsid w:val="00E83255"/>
    <w:rsid w:val="00E83FA7"/>
    <w:rsid w:val="00E848D6"/>
    <w:rsid w:val="00E85278"/>
    <w:rsid w:val="00E8544C"/>
    <w:rsid w:val="00E856FD"/>
    <w:rsid w:val="00E85F88"/>
    <w:rsid w:val="00E87B36"/>
    <w:rsid w:val="00E90511"/>
    <w:rsid w:val="00E90DA6"/>
    <w:rsid w:val="00E92092"/>
    <w:rsid w:val="00E92862"/>
    <w:rsid w:val="00E92D48"/>
    <w:rsid w:val="00E93402"/>
    <w:rsid w:val="00E94E07"/>
    <w:rsid w:val="00E95CDA"/>
    <w:rsid w:val="00E973CC"/>
    <w:rsid w:val="00E97671"/>
    <w:rsid w:val="00EA01E4"/>
    <w:rsid w:val="00EA1461"/>
    <w:rsid w:val="00EA14CA"/>
    <w:rsid w:val="00EA25F9"/>
    <w:rsid w:val="00EA29E0"/>
    <w:rsid w:val="00EA318B"/>
    <w:rsid w:val="00EA4014"/>
    <w:rsid w:val="00EA42CC"/>
    <w:rsid w:val="00EA4682"/>
    <w:rsid w:val="00EA485A"/>
    <w:rsid w:val="00EA48FB"/>
    <w:rsid w:val="00EA4B39"/>
    <w:rsid w:val="00EA559C"/>
    <w:rsid w:val="00EA5E83"/>
    <w:rsid w:val="00EA6086"/>
    <w:rsid w:val="00EA64AE"/>
    <w:rsid w:val="00EA665B"/>
    <w:rsid w:val="00EA785A"/>
    <w:rsid w:val="00EA7BB9"/>
    <w:rsid w:val="00EA7EBD"/>
    <w:rsid w:val="00EB1A69"/>
    <w:rsid w:val="00EB2C5C"/>
    <w:rsid w:val="00EB2F3D"/>
    <w:rsid w:val="00EB3121"/>
    <w:rsid w:val="00EB5013"/>
    <w:rsid w:val="00EB7D97"/>
    <w:rsid w:val="00EC299D"/>
    <w:rsid w:val="00EC2D5B"/>
    <w:rsid w:val="00EC4372"/>
    <w:rsid w:val="00EC468A"/>
    <w:rsid w:val="00EC5E48"/>
    <w:rsid w:val="00EC69FC"/>
    <w:rsid w:val="00EC6A39"/>
    <w:rsid w:val="00EC6CF1"/>
    <w:rsid w:val="00EC739D"/>
    <w:rsid w:val="00EC7846"/>
    <w:rsid w:val="00EC7F49"/>
    <w:rsid w:val="00ED0B57"/>
    <w:rsid w:val="00ED3045"/>
    <w:rsid w:val="00ED356F"/>
    <w:rsid w:val="00ED39BB"/>
    <w:rsid w:val="00ED400D"/>
    <w:rsid w:val="00ED42ED"/>
    <w:rsid w:val="00ED56F4"/>
    <w:rsid w:val="00ED5D48"/>
    <w:rsid w:val="00ED62B9"/>
    <w:rsid w:val="00ED6E43"/>
    <w:rsid w:val="00ED7FA3"/>
    <w:rsid w:val="00EE0102"/>
    <w:rsid w:val="00EE1946"/>
    <w:rsid w:val="00EE2005"/>
    <w:rsid w:val="00EE2879"/>
    <w:rsid w:val="00EE2D74"/>
    <w:rsid w:val="00EE3EEA"/>
    <w:rsid w:val="00EE4C15"/>
    <w:rsid w:val="00EE508C"/>
    <w:rsid w:val="00EE5C27"/>
    <w:rsid w:val="00EE5C51"/>
    <w:rsid w:val="00EE613B"/>
    <w:rsid w:val="00EE6E2C"/>
    <w:rsid w:val="00EE7B33"/>
    <w:rsid w:val="00EF009B"/>
    <w:rsid w:val="00EF0E14"/>
    <w:rsid w:val="00EF0FB8"/>
    <w:rsid w:val="00EF13B6"/>
    <w:rsid w:val="00EF183E"/>
    <w:rsid w:val="00EF2423"/>
    <w:rsid w:val="00EF2D9F"/>
    <w:rsid w:val="00EF2E3D"/>
    <w:rsid w:val="00EF377E"/>
    <w:rsid w:val="00EF3BA7"/>
    <w:rsid w:val="00EF541F"/>
    <w:rsid w:val="00EF6455"/>
    <w:rsid w:val="00EF72AB"/>
    <w:rsid w:val="00EF7D3F"/>
    <w:rsid w:val="00F00A24"/>
    <w:rsid w:val="00F01272"/>
    <w:rsid w:val="00F01366"/>
    <w:rsid w:val="00F01E22"/>
    <w:rsid w:val="00F0267C"/>
    <w:rsid w:val="00F0344C"/>
    <w:rsid w:val="00F0627D"/>
    <w:rsid w:val="00F0706D"/>
    <w:rsid w:val="00F075A1"/>
    <w:rsid w:val="00F0766D"/>
    <w:rsid w:val="00F076E6"/>
    <w:rsid w:val="00F1179F"/>
    <w:rsid w:val="00F127AD"/>
    <w:rsid w:val="00F13357"/>
    <w:rsid w:val="00F13599"/>
    <w:rsid w:val="00F1418B"/>
    <w:rsid w:val="00F14F5E"/>
    <w:rsid w:val="00F153B7"/>
    <w:rsid w:val="00F160F4"/>
    <w:rsid w:val="00F16573"/>
    <w:rsid w:val="00F22181"/>
    <w:rsid w:val="00F22DB9"/>
    <w:rsid w:val="00F235FC"/>
    <w:rsid w:val="00F2371B"/>
    <w:rsid w:val="00F23F2F"/>
    <w:rsid w:val="00F2457E"/>
    <w:rsid w:val="00F24890"/>
    <w:rsid w:val="00F24ED1"/>
    <w:rsid w:val="00F2542D"/>
    <w:rsid w:val="00F26CD2"/>
    <w:rsid w:val="00F26F77"/>
    <w:rsid w:val="00F30024"/>
    <w:rsid w:val="00F3085A"/>
    <w:rsid w:val="00F30E76"/>
    <w:rsid w:val="00F32125"/>
    <w:rsid w:val="00F34791"/>
    <w:rsid w:val="00F348A3"/>
    <w:rsid w:val="00F35748"/>
    <w:rsid w:val="00F35AEA"/>
    <w:rsid w:val="00F36036"/>
    <w:rsid w:val="00F36A05"/>
    <w:rsid w:val="00F36F33"/>
    <w:rsid w:val="00F372B1"/>
    <w:rsid w:val="00F37A63"/>
    <w:rsid w:val="00F40642"/>
    <w:rsid w:val="00F40913"/>
    <w:rsid w:val="00F40DC4"/>
    <w:rsid w:val="00F415D3"/>
    <w:rsid w:val="00F41A35"/>
    <w:rsid w:val="00F42432"/>
    <w:rsid w:val="00F424C7"/>
    <w:rsid w:val="00F42E93"/>
    <w:rsid w:val="00F453A2"/>
    <w:rsid w:val="00F45401"/>
    <w:rsid w:val="00F47AF1"/>
    <w:rsid w:val="00F50DC0"/>
    <w:rsid w:val="00F50ECF"/>
    <w:rsid w:val="00F514F4"/>
    <w:rsid w:val="00F5198F"/>
    <w:rsid w:val="00F51BE2"/>
    <w:rsid w:val="00F527AD"/>
    <w:rsid w:val="00F52CF1"/>
    <w:rsid w:val="00F54FBE"/>
    <w:rsid w:val="00F56552"/>
    <w:rsid w:val="00F6014A"/>
    <w:rsid w:val="00F606AC"/>
    <w:rsid w:val="00F61510"/>
    <w:rsid w:val="00F63546"/>
    <w:rsid w:val="00F64D91"/>
    <w:rsid w:val="00F64E5E"/>
    <w:rsid w:val="00F652CC"/>
    <w:rsid w:val="00F659E7"/>
    <w:rsid w:val="00F66C8E"/>
    <w:rsid w:val="00F67875"/>
    <w:rsid w:val="00F70D7B"/>
    <w:rsid w:val="00F71851"/>
    <w:rsid w:val="00F727F8"/>
    <w:rsid w:val="00F73B7F"/>
    <w:rsid w:val="00F75391"/>
    <w:rsid w:val="00F7546B"/>
    <w:rsid w:val="00F76269"/>
    <w:rsid w:val="00F764F6"/>
    <w:rsid w:val="00F76A81"/>
    <w:rsid w:val="00F774B1"/>
    <w:rsid w:val="00F8045D"/>
    <w:rsid w:val="00F8164E"/>
    <w:rsid w:val="00F81B13"/>
    <w:rsid w:val="00F829B7"/>
    <w:rsid w:val="00F829B9"/>
    <w:rsid w:val="00F82C64"/>
    <w:rsid w:val="00F8319D"/>
    <w:rsid w:val="00F84285"/>
    <w:rsid w:val="00F84D6C"/>
    <w:rsid w:val="00F8636D"/>
    <w:rsid w:val="00F877ED"/>
    <w:rsid w:val="00F87967"/>
    <w:rsid w:val="00F90679"/>
    <w:rsid w:val="00F91DD1"/>
    <w:rsid w:val="00F922CF"/>
    <w:rsid w:val="00F936DC"/>
    <w:rsid w:val="00F937D0"/>
    <w:rsid w:val="00F95CDA"/>
    <w:rsid w:val="00F96839"/>
    <w:rsid w:val="00F96C8A"/>
    <w:rsid w:val="00F97D16"/>
    <w:rsid w:val="00FA13AB"/>
    <w:rsid w:val="00FA1D51"/>
    <w:rsid w:val="00FA1E67"/>
    <w:rsid w:val="00FA217E"/>
    <w:rsid w:val="00FA4074"/>
    <w:rsid w:val="00FA4145"/>
    <w:rsid w:val="00FA425A"/>
    <w:rsid w:val="00FA43B8"/>
    <w:rsid w:val="00FA479D"/>
    <w:rsid w:val="00FA48FC"/>
    <w:rsid w:val="00FA54C7"/>
    <w:rsid w:val="00FA5850"/>
    <w:rsid w:val="00FA691F"/>
    <w:rsid w:val="00FA6D9F"/>
    <w:rsid w:val="00FA72B0"/>
    <w:rsid w:val="00FA7389"/>
    <w:rsid w:val="00FA7581"/>
    <w:rsid w:val="00FB11CB"/>
    <w:rsid w:val="00FB1471"/>
    <w:rsid w:val="00FB1EB8"/>
    <w:rsid w:val="00FB2C12"/>
    <w:rsid w:val="00FB3A1A"/>
    <w:rsid w:val="00FB3DF1"/>
    <w:rsid w:val="00FB4257"/>
    <w:rsid w:val="00FB4F98"/>
    <w:rsid w:val="00FB5AB1"/>
    <w:rsid w:val="00FB6AE2"/>
    <w:rsid w:val="00FB7D21"/>
    <w:rsid w:val="00FC023C"/>
    <w:rsid w:val="00FC04F4"/>
    <w:rsid w:val="00FC074C"/>
    <w:rsid w:val="00FC3436"/>
    <w:rsid w:val="00FC3D19"/>
    <w:rsid w:val="00FC4524"/>
    <w:rsid w:val="00FC5FBD"/>
    <w:rsid w:val="00FC5FCF"/>
    <w:rsid w:val="00FC6992"/>
    <w:rsid w:val="00FC6AB4"/>
    <w:rsid w:val="00FC7E68"/>
    <w:rsid w:val="00FD081D"/>
    <w:rsid w:val="00FD2090"/>
    <w:rsid w:val="00FD224B"/>
    <w:rsid w:val="00FD2D77"/>
    <w:rsid w:val="00FD424F"/>
    <w:rsid w:val="00FD436A"/>
    <w:rsid w:val="00FD44A2"/>
    <w:rsid w:val="00FD51A4"/>
    <w:rsid w:val="00FD567D"/>
    <w:rsid w:val="00FD6292"/>
    <w:rsid w:val="00FD7348"/>
    <w:rsid w:val="00FD7616"/>
    <w:rsid w:val="00FD7CC1"/>
    <w:rsid w:val="00FD7FBE"/>
    <w:rsid w:val="00FE0886"/>
    <w:rsid w:val="00FE2771"/>
    <w:rsid w:val="00FE3136"/>
    <w:rsid w:val="00FE321E"/>
    <w:rsid w:val="00FE35B2"/>
    <w:rsid w:val="00FE3A94"/>
    <w:rsid w:val="00FE3B6C"/>
    <w:rsid w:val="00FE58EF"/>
    <w:rsid w:val="00FE7023"/>
    <w:rsid w:val="00FE76D7"/>
    <w:rsid w:val="00FF09A2"/>
    <w:rsid w:val="00FF0F1A"/>
    <w:rsid w:val="00FF1CC6"/>
    <w:rsid w:val="00FF1FF0"/>
    <w:rsid w:val="00FF2C5B"/>
    <w:rsid w:val="00FF2C71"/>
    <w:rsid w:val="00FF39B7"/>
    <w:rsid w:val="00FF3B5C"/>
    <w:rsid w:val="00FF4755"/>
    <w:rsid w:val="00FF51D1"/>
    <w:rsid w:val="00FF65B9"/>
    <w:rsid w:val="00FF6656"/>
    <w:rsid w:val="00FF69D3"/>
    <w:rsid w:val="00FF719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519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99"/>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5C28"/>
    <w:pPr>
      <w:spacing w:after="120"/>
      <w:jc w:val="both"/>
    </w:pPr>
    <w:rPr>
      <w:rFonts w:ascii="Arial" w:hAnsi="Arial" w:cs="Univers"/>
      <w:szCs w:val="24"/>
      <w:lang w:eastAsia="zh-CN"/>
    </w:rPr>
  </w:style>
  <w:style w:type="paragraph" w:styleId="Titre1">
    <w:name w:val="heading 1"/>
    <w:aliases w:val="Ti1-Etic,numeroté  1.,Tib-Ti 1,Titre 11,t1.T1.Titre 1,t1.T1,l1,Chapter,Contrat 1,chapitre,Ct.,t1,Heading1_Titre1 Car,Heading1_Titre1,H1,Titre1,Fonction d'Optivity,stydde,1titre,1titre1,1titre2,1titre3,1titre4,1titre5,1titre6,Gesamzüberschrift,T1"/>
    <w:basedOn w:val="Normal"/>
    <w:next w:val="Normal"/>
    <w:link w:val="Titre1Car"/>
    <w:autoRedefine/>
    <w:qFormat/>
    <w:rsid w:val="00A83B39"/>
    <w:pPr>
      <w:numPr>
        <w:numId w:val="56"/>
      </w:numPr>
      <w:spacing w:before="480" w:after="360"/>
      <w:ind w:left="357" w:hanging="357"/>
      <w:outlineLvl w:val="0"/>
    </w:pPr>
    <w:rPr>
      <w:rFonts w:cs="Arial"/>
      <w:b/>
      <w:bCs/>
      <w:color w:val="0070C0"/>
      <w:kern w:val="32"/>
      <w:sz w:val="36"/>
      <w:szCs w:val="32"/>
    </w:rPr>
  </w:style>
  <w:style w:type="paragraph" w:styleId="Titre2">
    <w:name w:val="heading 2"/>
    <w:aliases w:val="Ti2-Etic,numéroté  1.1.,Tib-Ti 2,Titre 21,t2.T2,H2,l2,l21,l22,l23,l24,l25,l211,l221,l231,l241,l26,l212,l222,l232,l242,l27,l213,l223,l233,l243,l28,l214,l224,l234,l244,l29,l215,l225,l235,l245,l210,l216,l226,l236,l246,l251,l2111,l2211,l2311,l2411"/>
    <w:basedOn w:val="Normal"/>
    <w:next w:val="Normal"/>
    <w:link w:val="Titre2Car"/>
    <w:qFormat/>
    <w:rsid w:val="004E1700"/>
    <w:pPr>
      <w:keepNext/>
      <w:numPr>
        <w:ilvl w:val="1"/>
        <w:numId w:val="21"/>
      </w:numPr>
      <w:spacing w:before="480" w:after="360"/>
      <w:outlineLvl w:val="1"/>
    </w:pPr>
    <w:rPr>
      <w:rFonts w:cs="Arial"/>
      <w:b/>
      <w:bCs/>
      <w:iCs/>
      <w:color w:val="002060"/>
      <w:sz w:val="28"/>
      <w:szCs w:val="28"/>
      <w:u w:val="single"/>
    </w:rPr>
  </w:style>
  <w:style w:type="paragraph" w:styleId="Titre3">
    <w:name w:val="heading 3"/>
    <w:aliases w:val="Ti3-Etic,2h,l3,subhead 2,numéroté  1.1.1,H31,Titre3 + Gauche,Avant : 18 pt + G...,h3,heading 3,3rd level,CT,Titre3,T3,H3,1.1.1 sous-sous-chapitre,Projet,Heading 3,3,list 3,Head 3,Heading 14,L3,Third level,t3,Titre 3 SQ,Titre 3+,Contrat 3,TITRE 3"/>
    <w:basedOn w:val="Titre2"/>
    <w:next w:val="Normal"/>
    <w:link w:val="Titre3Car"/>
    <w:autoRedefine/>
    <w:qFormat/>
    <w:rsid w:val="00A95447"/>
    <w:pPr>
      <w:numPr>
        <w:ilvl w:val="2"/>
      </w:numPr>
      <w:spacing w:before="360" w:after="240"/>
      <w:outlineLvl w:val="2"/>
    </w:pPr>
    <w:rPr>
      <w:color w:val="auto"/>
      <w:sz w:val="20"/>
      <w:szCs w:val="20"/>
      <w:lang w:eastAsia="fr-FR"/>
    </w:rPr>
  </w:style>
  <w:style w:type="paragraph" w:styleId="Titre4">
    <w:name w:val="heading 4"/>
    <w:aliases w:val="Ti4-Etic,numéroté  1.1.1.1.,Tib-Ti 4,Titre4,l4,Titre 41,t4.T4,I4,Map Title,chapitre 1.1.1.1 Car,heading 4,...,(annexe),H4,h4,l4+toc4,Headline4,T4,h41,h42,h43,h411,h44,h412,h45,h413,h46,h414,h47,h48,h415,h49,h410,h416,h417,h418,h419,h420,h4110,4"/>
    <w:basedOn w:val="Normal"/>
    <w:next w:val="Normal"/>
    <w:link w:val="Titre4Car"/>
    <w:qFormat/>
    <w:rsid w:val="00C536D1"/>
    <w:pPr>
      <w:outlineLvl w:val="3"/>
    </w:pPr>
    <w:rPr>
      <w:rFonts w:ascii="Arial Gras" w:hAnsi="Arial Gras"/>
      <w:b/>
      <w:smallCaps/>
      <w:u w:val="single"/>
    </w:rPr>
  </w:style>
  <w:style w:type="paragraph" w:styleId="Titre5">
    <w:name w:val="heading 5"/>
    <w:aliases w:val="Ti5-Etic,H5"/>
    <w:basedOn w:val="Normal"/>
    <w:next w:val="Normal"/>
    <w:link w:val="Titre5Car"/>
    <w:qFormat/>
    <w:rsid w:val="00575C2F"/>
    <w:pPr>
      <w:numPr>
        <w:ilvl w:val="4"/>
        <w:numId w:val="17"/>
      </w:numPr>
      <w:spacing w:before="240" w:after="60"/>
      <w:outlineLvl w:val="4"/>
    </w:pPr>
    <w:rPr>
      <w:b/>
      <w:bCs/>
      <w:i/>
      <w:iCs/>
      <w:sz w:val="26"/>
      <w:szCs w:val="26"/>
    </w:rPr>
  </w:style>
  <w:style w:type="paragraph" w:styleId="Titre6">
    <w:name w:val="heading 6"/>
    <w:aliases w:val="TI6-Etic,H6"/>
    <w:basedOn w:val="Normal"/>
    <w:next w:val="Normal"/>
    <w:link w:val="Titre6Car"/>
    <w:qFormat/>
    <w:rsid w:val="00575C2F"/>
    <w:pPr>
      <w:numPr>
        <w:ilvl w:val="5"/>
        <w:numId w:val="17"/>
      </w:numPr>
      <w:spacing w:before="240" w:after="60"/>
      <w:outlineLvl w:val="5"/>
    </w:pPr>
    <w:rPr>
      <w:rFonts w:ascii="Times New Roman" w:hAnsi="Times New Roman"/>
      <w:i/>
      <w:iCs/>
      <w:sz w:val="22"/>
      <w:szCs w:val="22"/>
      <w:lang w:eastAsia="fr-FR"/>
    </w:rPr>
  </w:style>
  <w:style w:type="paragraph" w:styleId="Titre7">
    <w:name w:val="heading 7"/>
    <w:aliases w:val="figure caption"/>
    <w:basedOn w:val="Normal"/>
    <w:next w:val="Normal"/>
    <w:link w:val="Titre7Car"/>
    <w:qFormat/>
    <w:rsid w:val="00575C2F"/>
    <w:pPr>
      <w:numPr>
        <w:ilvl w:val="6"/>
        <w:numId w:val="17"/>
      </w:numPr>
      <w:spacing w:before="240" w:after="60"/>
      <w:outlineLvl w:val="6"/>
    </w:pPr>
    <w:rPr>
      <w:rFonts w:cs="Arial"/>
      <w:szCs w:val="20"/>
      <w:lang w:eastAsia="fr-FR"/>
    </w:rPr>
  </w:style>
  <w:style w:type="paragraph" w:styleId="Titre8">
    <w:name w:val="heading 8"/>
    <w:aliases w:val="table caption"/>
    <w:basedOn w:val="Normal"/>
    <w:next w:val="Normal"/>
    <w:link w:val="Titre8Car"/>
    <w:qFormat/>
    <w:rsid w:val="00575C2F"/>
    <w:pPr>
      <w:numPr>
        <w:ilvl w:val="7"/>
        <w:numId w:val="16"/>
      </w:numPr>
      <w:spacing w:before="240" w:after="60"/>
      <w:ind w:left="1440" w:hanging="1440"/>
      <w:outlineLvl w:val="7"/>
    </w:pPr>
    <w:rPr>
      <w:rFonts w:cs="Arial"/>
      <w:i/>
      <w:iCs/>
      <w:szCs w:val="20"/>
      <w:lang w:eastAsia="fr-FR"/>
    </w:rPr>
  </w:style>
  <w:style w:type="paragraph" w:styleId="Titre9">
    <w:name w:val="heading 9"/>
    <w:aliases w:val="Titre 10,Heading 9 (glossaire)"/>
    <w:basedOn w:val="Normal"/>
    <w:next w:val="Normal"/>
    <w:link w:val="Titre9Car"/>
    <w:qFormat/>
    <w:rsid w:val="00575C2F"/>
    <w:pPr>
      <w:numPr>
        <w:ilvl w:val="8"/>
        <w:numId w:val="15"/>
      </w:numPr>
      <w:spacing w:before="240" w:after="60"/>
      <w:ind w:left="1584" w:hanging="1584"/>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uiPriority w:val="99"/>
    <w:pPr>
      <w:jc w:val="center"/>
    </w:pPr>
    <w:rPr>
      <w:b/>
      <w:sz w:val="44"/>
    </w:rPr>
  </w:style>
  <w:style w:type="paragraph" w:styleId="Corpsdetexte2">
    <w:name w:val="Body Text 2"/>
    <w:basedOn w:val="Normal"/>
    <w:link w:val="Corpsdetexte2Car"/>
    <w:pPr>
      <w:framePr w:hSpace="142" w:vSpace="142" w:wrap="around" w:vAnchor="text" w:hAnchor="text" w:y="1"/>
      <w:ind w:left="414"/>
    </w:pPr>
  </w:style>
  <w:style w:type="paragraph" w:styleId="En-tte">
    <w:name w:val="header"/>
    <w:aliases w:val="En-tête 1.1,En-tÍte 1.1,En-tÕte 1.1,En-t’te 1.1,En-títe 1.1,En-tÌte 1.1,En-tête 1.11,En-tête 1.12,En-tête 1.13,En-tête 1.14,titre principal,En-tête1,E.e,En-tête tibco"/>
    <w:basedOn w:val="Normal"/>
    <w:link w:val="En-tteCar"/>
    <w:rsid w:val="00643DDC"/>
    <w:pPr>
      <w:tabs>
        <w:tab w:val="center" w:pos="4536"/>
        <w:tab w:val="right" w:pos="9072"/>
      </w:tabs>
    </w:pPr>
  </w:style>
  <w:style w:type="paragraph" w:styleId="Retraitcorpsdetexte">
    <w:name w:val="Body Text Indent"/>
    <w:basedOn w:val="Normal"/>
    <w:link w:val="RetraitcorpsdetexteCar"/>
    <w:uiPriority w:val="99"/>
    <w:pPr>
      <w:ind w:left="426"/>
    </w:pPr>
  </w:style>
  <w:style w:type="paragraph" w:styleId="Retraitcorpsdetexte2">
    <w:name w:val="Body Text Indent 2"/>
    <w:basedOn w:val="Normal"/>
    <w:link w:val="Retraitcorpsdetexte2Car"/>
    <w:uiPriority w:val="99"/>
    <w:pPr>
      <w:ind w:left="426"/>
    </w:pPr>
  </w:style>
  <w:style w:type="paragraph" w:styleId="Retraitcorpsdetexte3">
    <w:name w:val="Body Text Indent 3"/>
    <w:basedOn w:val="Normal"/>
    <w:link w:val="Retraitcorpsdetexte3Car"/>
    <w:uiPriority w:val="99"/>
    <w:pPr>
      <w:ind w:left="709"/>
    </w:pPr>
  </w:style>
  <w:style w:type="paragraph" w:styleId="Pieddepage">
    <w:name w:val="footer"/>
    <w:basedOn w:val="Normal"/>
    <w:link w:val="PieddepageCar"/>
    <w:uiPriority w:val="99"/>
    <w:rsid w:val="00643DDC"/>
    <w:pPr>
      <w:tabs>
        <w:tab w:val="center" w:pos="4536"/>
        <w:tab w:val="right" w:pos="9072"/>
      </w:tabs>
    </w:pPr>
  </w:style>
  <w:style w:type="paragraph" w:styleId="TM1">
    <w:name w:val="toc 1"/>
    <w:basedOn w:val="Normal"/>
    <w:next w:val="Normal"/>
    <w:autoRedefine/>
    <w:uiPriority w:val="39"/>
    <w:qFormat/>
    <w:rsid w:val="00E724BA"/>
    <w:pPr>
      <w:tabs>
        <w:tab w:val="left" w:pos="600"/>
        <w:tab w:val="left" w:pos="1134"/>
        <w:tab w:val="right" w:leader="dot" w:pos="8780"/>
        <w:tab w:val="right" w:leader="underscore" w:pos="9062"/>
      </w:tabs>
      <w:spacing w:before="120"/>
      <w:jc w:val="center"/>
    </w:pPr>
    <w:rPr>
      <w:rFonts w:ascii="Arial Gras" w:hAnsi="Arial Gras" w:cs="Times New Roman"/>
      <w:b/>
      <w:caps/>
      <w:noProof/>
      <w:color w:val="C00000"/>
    </w:rPr>
  </w:style>
  <w:style w:type="paragraph" w:styleId="TM2">
    <w:name w:val="toc 2"/>
    <w:basedOn w:val="Normal"/>
    <w:next w:val="Normal"/>
    <w:autoRedefine/>
    <w:uiPriority w:val="39"/>
    <w:qFormat/>
    <w:rsid w:val="00575C2F"/>
    <w:pPr>
      <w:tabs>
        <w:tab w:val="left" w:pos="1560"/>
        <w:tab w:val="right" w:leader="dot" w:pos="8780"/>
      </w:tabs>
      <w:spacing w:before="60"/>
      <w:ind w:left="992"/>
    </w:pPr>
    <w:rPr>
      <w:rFonts w:cs="Times New Roman"/>
      <w:b/>
      <w:smallCaps/>
    </w:rPr>
  </w:style>
  <w:style w:type="paragraph" w:styleId="TM3">
    <w:name w:val="toc 3"/>
    <w:basedOn w:val="Normal"/>
    <w:next w:val="Normal"/>
    <w:autoRedefine/>
    <w:uiPriority w:val="39"/>
    <w:qFormat/>
    <w:rsid w:val="00575C2F"/>
    <w:pPr>
      <w:tabs>
        <w:tab w:val="left" w:pos="1985"/>
        <w:tab w:val="right" w:leader="dot" w:pos="8780"/>
      </w:tabs>
      <w:ind w:left="1276"/>
    </w:pPr>
    <w:rPr>
      <w:rFonts w:cs="Arial Unicode MS"/>
      <w:i/>
      <w:noProof/>
      <w:szCs w:val="18"/>
    </w:rPr>
  </w:style>
  <w:style w:type="paragraph" w:styleId="TM4">
    <w:name w:val="toc 4"/>
    <w:basedOn w:val="Normal"/>
    <w:next w:val="Normal"/>
    <w:autoRedefine/>
    <w:uiPriority w:val="39"/>
    <w:rsid w:val="00643DDC"/>
    <w:pPr>
      <w:spacing w:after="0"/>
      <w:ind w:left="600"/>
      <w:jc w:val="left"/>
    </w:pPr>
    <w:rPr>
      <w:rFonts w:ascii="Times New Roman" w:hAnsi="Times New Roman" w:cs="Times New Roman"/>
    </w:rPr>
  </w:style>
  <w:style w:type="paragraph" w:styleId="TM5">
    <w:name w:val="toc 5"/>
    <w:basedOn w:val="Normal"/>
    <w:next w:val="Normal"/>
    <w:autoRedefine/>
    <w:uiPriority w:val="39"/>
    <w:rsid w:val="00643DDC"/>
    <w:pPr>
      <w:spacing w:after="0"/>
      <w:ind w:left="800"/>
      <w:jc w:val="left"/>
    </w:pPr>
    <w:rPr>
      <w:rFonts w:ascii="Times New Roman" w:hAnsi="Times New Roman" w:cs="Times New Roman"/>
    </w:rPr>
  </w:style>
  <w:style w:type="paragraph" w:styleId="TM6">
    <w:name w:val="toc 6"/>
    <w:basedOn w:val="Normal"/>
    <w:next w:val="Normal"/>
    <w:autoRedefine/>
    <w:uiPriority w:val="39"/>
    <w:rsid w:val="00643DDC"/>
    <w:pPr>
      <w:spacing w:after="0"/>
      <w:ind w:left="1000"/>
      <w:jc w:val="left"/>
    </w:pPr>
    <w:rPr>
      <w:rFonts w:ascii="Times New Roman" w:hAnsi="Times New Roman" w:cs="Times New Roman"/>
    </w:rPr>
  </w:style>
  <w:style w:type="paragraph" w:styleId="TM7">
    <w:name w:val="toc 7"/>
    <w:basedOn w:val="Normal"/>
    <w:next w:val="Normal"/>
    <w:autoRedefine/>
    <w:uiPriority w:val="39"/>
    <w:rsid w:val="00643DDC"/>
    <w:pPr>
      <w:spacing w:after="0"/>
      <w:ind w:left="1200"/>
      <w:jc w:val="left"/>
    </w:pPr>
    <w:rPr>
      <w:rFonts w:ascii="Times New Roman" w:hAnsi="Times New Roman" w:cs="Times New Roman"/>
    </w:rPr>
  </w:style>
  <w:style w:type="paragraph" w:styleId="TM8">
    <w:name w:val="toc 8"/>
    <w:basedOn w:val="Normal"/>
    <w:next w:val="Normal"/>
    <w:autoRedefine/>
    <w:uiPriority w:val="39"/>
    <w:rsid w:val="00643DDC"/>
    <w:pPr>
      <w:spacing w:after="0"/>
      <w:ind w:left="1400"/>
      <w:jc w:val="left"/>
    </w:pPr>
    <w:rPr>
      <w:rFonts w:ascii="Times New Roman" w:hAnsi="Times New Roman" w:cs="Times New Roman"/>
    </w:rPr>
  </w:style>
  <w:style w:type="paragraph" w:styleId="TM9">
    <w:name w:val="toc 9"/>
    <w:basedOn w:val="Normal"/>
    <w:next w:val="Normal"/>
    <w:autoRedefine/>
    <w:uiPriority w:val="39"/>
    <w:pPr>
      <w:spacing w:after="0"/>
      <w:ind w:left="1920"/>
      <w:jc w:val="left"/>
    </w:pPr>
    <w:rPr>
      <w:rFonts w:ascii="Calibri" w:hAnsi="Calibri"/>
    </w:rPr>
  </w:style>
  <w:style w:type="character" w:styleId="Numrodepage">
    <w:name w:val="page number"/>
    <w:basedOn w:val="Policepardfaut"/>
    <w:rsid w:val="00643DDC"/>
  </w:style>
  <w:style w:type="character" w:styleId="Lienhypertexte">
    <w:name w:val="Hyperlink"/>
    <w:uiPriority w:val="99"/>
    <w:rsid w:val="00643DDC"/>
    <w:rPr>
      <w:color w:val="0000FF"/>
      <w:u w:val="single"/>
    </w:rPr>
  </w:style>
  <w:style w:type="paragraph" w:styleId="Textedebulles">
    <w:name w:val="Balloon Text"/>
    <w:basedOn w:val="Normal"/>
    <w:link w:val="TextedebullesCar"/>
    <w:semiHidden/>
    <w:rsid w:val="00643DDC"/>
    <w:rPr>
      <w:rFonts w:ascii="Tahoma" w:hAnsi="Tahoma" w:cs="Tahoma"/>
      <w:sz w:val="16"/>
      <w:szCs w:val="16"/>
    </w:rPr>
  </w:style>
  <w:style w:type="paragraph" w:styleId="Explorateurdedocuments">
    <w:name w:val="Document Map"/>
    <w:basedOn w:val="Normal"/>
    <w:link w:val="ExplorateurdedocumentsCar"/>
    <w:semiHidden/>
    <w:rsid w:val="00E42461"/>
    <w:pPr>
      <w:shd w:val="clear" w:color="auto" w:fill="000080"/>
    </w:pPr>
    <w:rPr>
      <w:rFonts w:ascii="Tahoma" w:hAnsi="Tahoma" w:cs="Tahoma"/>
    </w:rPr>
  </w:style>
  <w:style w:type="paragraph" w:customStyle="1" w:styleId="Encadr1">
    <w:name w:val="Encadré1"/>
    <w:basedOn w:val="Titre2"/>
    <w:autoRedefine/>
    <w:rsid w:val="00C768AB"/>
  </w:style>
  <w:style w:type="paragraph" w:customStyle="1" w:styleId="Soustitre1">
    <w:name w:val="Sous titre1"/>
    <w:basedOn w:val="Titre1"/>
    <w:autoRedefine/>
    <w:uiPriority w:val="99"/>
    <w:rsid w:val="00C02F51"/>
    <w:pPr>
      <w:numPr>
        <w:ilvl w:val="2"/>
        <w:numId w:val="8"/>
      </w:numPr>
    </w:pPr>
    <w:rPr>
      <w:i/>
      <w:sz w:val="22"/>
      <w:szCs w:val="22"/>
    </w:rPr>
  </w:style>
  <w:style w:type="paragraph" w:styleId="Listepuces">
    <w:name w:val="List Bullet"/>
    <w:basedOn w:val="Normal"/>
    <w:rsid w:val="00503BB1"/>
    <w:pPr>
      <w:numPr>
        <w:numId w:val="1"/>
      </w:numPr>
    </w:pPr>
  </w:style>
  <w:style w:type="paragraph" w:styleId="Listepuces2">
    <w:name w:val="List Bullet 2"/>
    <w:basedOn w:val="Normal"/>
    <w:rsid w:val="00503BB1"/>
    <w:pPr>
      <w:numPr>
        <w:numId w:val="2"/>
      </w:numPr>
    </w:pPr>
  </w:style>
  <w:style w:type="paragraph" w:customStyle="1" w:styleId="pucetitre">
    <w:name w:val="puce titre"/>
    <w:basedOn w:val="Listepuces2"/>
    <w:autoRedefine/>
    <w:rsid w:val="00503BB1"/>
    <w:pPr>
      <w:tabs>
        <w:tab w:val="clear" w:pos="643"/>
        <w:tab w:val="num" w:pos="454"/>
      </w:tabs>
      <w:ind w:left="814"/>
    </w:pPr>
    <w:rPr>
      <w:b/>
      <w:u w:val="single"/>
    </w:rPr>
  </w:style>
  <w:style w:type="paragraph" w:styleId="Listepuces3">
    <w:name w:val="List Bullet 3"/>
    <w:basedOn w:val="Normal"/>
    <w:rsid w:val="00DA7186"/>
    <w:pPr>
      <w:numPr>
        <w:numId w:val="3"/>
      </w:numPr>
    </w:pPr>
  </w:style>
  <w:style w:type="paragraph" w:styleId="Listepuces4">
    <w:name w:val="List Bullet 4"/>
    <w:basedOn w:val="Normal"/>
    <w:rsid w:val="00DA7186"/>
    <w:pPr>
      <w:numPr>
        <w:numId w:val="4"/>
      </w:numPr>
    </w:pPr>
  </w:style>
  <w:style w:type="paragraph" w:customStyle="1" w:styleId="paragraphe">
    <w:name w:val="paragraphe"/>
    <w:basedOn w:val="Normal"/>
    <w:rsid w:val="00BA551F"/>
    <w:pPr>
      <w:overflowPunct w:val="0"/>
      <w:autoSpaceDE w:val="0"/>
      <w:autoSpaceDN w:val="0"/>
      <w:adjustRightInd w:val="0"/>
      <w:spacing w:before="120"/>
      <w:textAlignment w:val="baseline"/>
    </w:pPr>
    <w:rPr>
      <w:rFonts w:cs="Arial"/>
      <w:sz w:val="26"/>
    </w:rPr>
  </w:style>
  <w:style w:type="paragraph" w:styleId="Corpsdetexte3">
    <w:name w:val="Body Text 3"/>
    <w:basedOn w:val="Normal"/>
    <w:link w:val="Corpsdetexte3Car"/>
    <w:rsid w:val="005E4D21"/>
    <w:rPr>
      <w:sz w:val="16"/>
      <w:szCs w:val="16"/>
    </w:rPr>
  </w:style>
  <w:style w:type="numbering" w:styleId="111111">
    <w:name w:val="Outline List 2"/>
    <w:basedOn w:val="Aucuneliste"/>
    <w:rsid w:val="008E4525"/>
    <w:pPr>
      <w:numPr>
        <w:numId w:val="6"/>
      </w:numPr>
    </w:pPr>
  </w:style>
  <w:style w:type="table" w:styleId="Grilledutableau">
    <w:name w:val="Table Grid"/>
    <w:basedOn w:val="TableauNormal"/>
    <w:rsid w:val="00643DD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oustitre1"/>
    <w:autoRedefine/>
    <w:uiPriority w:val="99"/>
    <w:rsid w:val="007D5A1B"/>
    <w:pPr>
      <w:numPr>
        <w:ilvl w:val="0"/>
        <w:numId w:val="0"/>
      </w:numPr>
    </w:pPr>
  </w:style>
  <w:style w:type="paragraph" w:customStyle="1" w:styleId="Style2">
    <w:name w:val="Style2"/>
    <w:basedOn w:val="Soustitre1"/>
    <w:rsid w:val="0053552E"/>
    <w:pPr>
      <w:numPr>
        <w:ilvl w:val="0"/>
        <w:numId w:val="0"/>
      </w:numPr>
    </w:pPr>
  </w:style>
  <w:style w:type="paragraph" w:customStyle="1" w:styleId="Style3">
    <w:name w:val="Style3"/>
    <w:basedOn w:val="Soustitre1"/>
    <w:autoRedefine/>
    <w:rsid w:val="007A3608"/>
    <w:pPr>
      <w:numPr>
        <w:ilvl w:val="0"/>
        <w:numId w:val="0"/>
      </w:numPr>
    </w:pPr>
  </w:style>
  <w:style w:type="paragraph" w:customStyle="1" w:styleId="Style4">
    <w:name w:val="Style4"/>
    <w:basedOn w:val="Soustitre1"/>
    <w:autoRedefine/>
    <w:rsid w:val="007A3608"/>
    <w:pPr>
      <w:numPr>
        <w:ilvl w:val="0"/>
        <w:numId w:val="0"/>
      </w:numPr>
    </w:pPr>
  </w:style>
  <w:style w:type="paragraph" w:customStyle="1" w:styleId="Style5">
    <w:name w:val="Style5"/>
    <w:basedOn w:val="Soustitre1"/>
    <w:autoRedefine/>
    <w:rsid w:val="00A73CEC"/>
    <w:pPr>
      <w:numPr>
        <w:ilvl w:val="0"/>
        <w:numId w:val="0"/>
      </w:numPr>
    </w:pPr>
    <w:rPr>
      <w:b w:val="0"/>
      <w:i w:val="0"/>
      <w:sz w:val="24"/>
      <w:szCs w:val="20"/>
    </w:rPr>
  </w:style>
  <w:style w:type="paragraph" w:customStyle="1" w:styleId="Style6">
    <w:name w:val="Style6"/>
    <w:basedOn w:val="Style5"/>
    <w:autoRedefine/>
    <w:rsid w:val="007A3608"/>
    <w:pPr>
      <w:numPr>
        <w:numId w:val="5"/>
      </w:numPr>
    </w:pPr>
  </w:style>
  <w:style w:type="paragraph" w:customStyle="1" w:styleId="Style7">
    <w:name w:val="Style7"/>
    <w:basedOn w:val="Style4"/>
    <w:autoRedefine/>
    <w:rsid w:val="006C6569"/>
    <w:pPr>
      <w:numPr>
        <w:numId w:val="7"/>
      </w:numPr>
    </w:pPr>
    <w:rPr>
      <w:b w:val="0"/>
    </w:rPr>
  </w:style>
  <w:style w:type="paragraph" w:customStyle="1" w:styleId="Style8">
    <w:name w:val="Style8"/>
    <w:basedOn w:val="Style3"/>
    <w:autoRedefine/>
    <w:rsid w:val="00433F5E"/>
    <w:pPr>
      <w:numPr>
        <w:numId w:val="9"/>
      </w:numPr>
    </w:pPr>
    <w:rPr>
      <w:b w:val="0"/>
    </w:rPr>
  </w:style>
  <w:style w:type="paragraph" w:customStyle="1" w:styleId="Style9">
    <w:name w:val="Style9"/>
    <w:basedOn w:val="Soustitre1"/>
    <w:autoRedefine/>
    <w:rsid w:val="007D20B3"/>
    <w:pPr>
      <w:numPr>
        <w:ilvl w:val="0"/>
        <w:numId w:val="10"/>
      </w:numPr>
    </w:pPr>
    <w:rPr>
      <w:b w:val="0"/>
    </w:rPr>
  </w:style>
  <w:style w:type="paragraph" w:customStyle="1" w:styleId="Style10">
    <w:name w:val="Style10"/>
    <w:basedOn w:val="Soustitre1"/>
    <w:autoRedefine/>
    <w:rsid w:val="00E54EF1"/>
    <w:pPr>
      <w:numPr>
        <w:ilvl w:val="0"/>
        <w:numId w:val="0"/>
      </w:numPr>
      <w:ind w:left="1260" w:hanging="834"/>
    </w:pPr>
    <w:rPr>
      <w:b w:val="0"/>
    </w:rPr>
  </w:style>
  <w:style w:type="paragraph" w:customStyle="1" w:styleId="Normal1">
    <w:name w:val="Normal1"/>
    <w:basedOn w:val="Normal"/>
    <w:uiPriority w:val="99"/>
    <w:rsid w:val="003D0ACD"/>
    <w:pPr>
      <w:keepLines/>
      <w:tabs>
        <w:tab w:val="left" w:pos="284"/>
        <w:tab w:val="left" w:pos="567"/>
        <w:tab w:val="left" w:pos="851"/>
      </w:tabs>
      <w:ind w:firstLine="284"/>
    </w:pPr>
    <w:rPr>
      <w:rFonts w:ascii="Times New Roman" w:hAnsi="Times New Roman"/>
      <w:sz w:val="22"/>
    </w:rPr>
  </w:style>
  <w:style w:type="paragraph" w:styleId="Retraitnormal">
    <w:name w:val="Normal Indent"/>
    <w:aliases w:val="Normal List,Retrait normal Car,Retrait normal ...,Retrait normal Car1 Car,Retrait normal Car Car Car,Retrait normal Car Car1,Normal List Car Car,Normal List Car1"/>
    <w:basedOn w:val="Normal"/>
    <w:link w:val="RetraitnormalCar1"/>
    <w:autoRedefine/>
    <w:rsid w:val="007A3299"/>
    <w:pPr>
      <w:keepLines/>
      <w:spacing w:before="120"/>
    </w:pPr>
    <w:rPr>
      <w:noProof/>
    </w:rPr>
  </w:style>
  <w:style w:type="character" w:customStyle="1" w:styleId="CorpsdetexteCar">
    <w:name w:val="Corps de texte Car"/>
    <w:link w:val="Corpsdetexte"/>
    <w:uiPriority w:val="99"/>
    <w:rsid w:val="00EE2879"/>
    <w:rPr>
      <w:rFonts w:ascii="Book Antiqua" w:hAnsi="Book Antiqua"/>
      <w:b/>
      <w:sz w:val="44"/>
    </w:rPr>
  </w:style>
  <w:style w:type="character" w:customStyle="1" w:styleId="RetraitcorpsdetexteCar">
    <w:name w:val="Retrait corps de texte Car"/>
    <w:link w:val="Retraitcorpsdetexte"/>
    <w:uiPriority w:val="99"/>
    <w:rsid w:val="00EE2879"/>
    <w:rPr>
      <w:rFonts w:ascii="Book Antiqua" w:hAnsi="Book Antiqua"/>
      <w:sz w:val="24"/>
    </w:rPr>
  </w:style>
  <w:style w:type="paragraph" w:styleId="Notedebasdepage">
    <w:name w:val="footnote text"/>
    <w:basedOn w:val="Normal"/>
    <w:link w:val="NotedebasdepageCar"/>
    <w:rsid w:val="007A3299"/>
  </w:style>
  <w:style w:type="character" w:customStyle="1" w:styleId="NotedebasdepageCar">
    <w:name w:val="Note de bas de page Car"/>
    <w:link w:val="Notedebasdepage"/>
    <w:rsid w:val="007A3299"/>
    <w:rPr>
      <w:rFonts w:ascii="Arial" w:hAnsi="Arial"/>
    </w:rPr>
  </w:style>
  <w:style w:type="paragraph" w:customStyle="1" w:styleId="ret1">
    <w:name w:val="ret1"/>
    <w:basedOn w:val="Normal"/>
    <w:autoRedefine/>
    <w:uiPriority w:val="99"/>
    <w:rsid w:val="007A3299"/>
    <w:pPr>
      <w:numPr>
        <w:numId w:val="11"/>
      </w:numPr>
      <w:tabs>
        <w:tab w:val="clear" w:pos="1881"/>
        <w:tab w:val="num" w:pos="360"/>
      </w:tabs>
      <w:ind w:left="360" w:hanging="360"/>
      <w:jc w:val="left"/>
    </w:pPr>
    <w:rPr>
      <w:b/>
      <w:u w:val="single"/>
    </w:rPr>
  </w:style>
  <w:style w:type="character" w:styleId="Appelnotedebasdep">
    <w:name w:val="footnote reference"/>
    <w:rsid w:val="007A3299"/>
    <w:rPr>
      <w:vertAlign w:val="superscript"/>
    </w:rPr>
  </w:style>
  <w:style w:type="paragraph" w:styleId="Lgende">
    <w:name w:val="caption"/>
    <w:basedOn w:val="Normal"/>
    <w:next w:val="Normal"/>
    <w:unhideWhenUsed/>
    <w:qFormat/>
    <w:rsid w:val="00575C2F"/>
    <w:rPr>
      <w:rFonts w:cs="Times New Roman"/>
      <w:b/>
      <w:bCs/>
      <w:szCs w:val="20"/>
    </w:rPr>
  </w:style>
  <w:style w:type="paragraph" w:customStyle="1" w:styleId="annexe1">
    <w:name w:val="annexe 1"/>
    <w:basedOn w:val="Titre1"/>
    <w:rsid w:val="00643DDC"/>
    <w:pPr>
      <w:numPr>
        <w:numId w:val="13"/>
      </w:numPr>
    </w:pPr>
    <w:rPr>
      <w:b w:val="0"/>
      <w:bCs w:val="0"/>
    </w:rPr>
  </w:style>
  <w:style w:type="paragraph" w:customStyle="1" w:styleId="Pagedegarde">
    <w:name w:val="Page de garde"/>
    <w:basedOn w:val="Normal"/>
    <w:rsid w:val="00B7239D"/>
    <w:pPr>
      <w:keepLines/>
      <w:spacing w:before="480" w:after="240"/>
    </w:pPr>
    <w:rPr>
      <w:b/>
      <w:sz w:val="18"/>
    </w:rPr>
  </w:style>
  <w:style w:type="paragraph" w:customStyle="1" w:styleId="remarque">
    <w:name w:val="remarque"/>
    <w:basedOn w:val="Normal"/>
    <w:rsid w:val="00533B8B"/>
    <w:pPr>
      <w:pBdr>
        <w:top w:val="single" w:sz="4" w:space="1" w:color="auto"/>
        <w:left w:val="single" w:sz="4" w:space="4" w:color="auto"/>
        <w:bottom w:val="single" w:sz="4" w:space="1" w:color="auto"/>
        <w:right w:val="single" w:sz="4" w:space="4" w:color="auto"/>
      </w:pBdr>
      <w:shd w:val="clear" w:color="auto" w:fill="FABF8F"/>
    </w:pPr>
  </w:style>
  <w:style w:type="character" w:customStyle="1" w:styleId="Titre7Car">
    <w:name w:val="Titre 7 Car"/>
    <w:aliases w:val="figure caption Car"/>
    <w:link w:val="Titre7"/>
    <w:rsid w:val="00575C2F"/>
    <w:rPr>
      <w:rFonts w:ascii="Arial" w:hAnsi="Arial" w:cs="Arial"/>
    </w:rPr>
  </w:style>
  <w:style w:type="character" w:customStyle="1" w:styleId="Titre8Car">
    <w:name w:val="Titre 8 Car"/>
    <w:aliases w:val="table caption Car"/>
    <w:link w:val="Titre8"/>
    <w:rsid w:val="00575C2F"/>
    <w:rPr>
      <w:rFonts w:ascii="Arial" w:hAnsi="Arial" w:cs="Arial"/>
      <w:i/>
      <w:iCs/>
    </w:rPr>
  </w:style>
  <w:style w:type="character" w:customStyle="1" w:styleId="Titre9Car">
    <w:name w:val="Titre 9 Car"/>
    <w:aliases w:val="Titre 10 Car,Heading 9 (glossaire) Car"/>
    <w:link w:val="Titre9"/>
    <w:rsid w:val="00575C2F"/>
    <w:rPr>
      <w:rFonts w:ascii="Arial" w:hAnsi="Arial" w:cs="Arial"/>
      <w:sz w:val="22"/>
      <w:szCs w:val="22"/>
      <w:lang w:eastAsia="zh-CN"/>
    </w:rPr>
  </w:style>
  <w:style w:type="paragraph" w:styleId="Titre">
    <w:name w:val="Title"/>
    <w:basedOn w:val="Normal"/>
    <w:next w:val="Normal"/>
    <w:link w:val="TitreCar"/>
    <w:qFormat/>
    <w:rsid w:val="00575C2F"/>
    <w:pPr>
      <w:spacing w:before="240" w:after="60"/>
      <w:jc w:val="center"/>
      <w:outlineLvl w:val="0"/>
    </w:pPr>
    <w:rPr>
      <w:rFonts w:ascii="Cambria" w:eastAsia="Times New Roman" w:hAnsi="Cambria" w:cs="Times New Roman"/>
      <w:b/>
      <w:bCs/>
      <w:kern w:val="28"/>
      <w:sz w:val="32"/>
      <w:szCs w:val="32"/>
    </w:rPr>
  </w:style>
  <w:style w:type="character" w:customStyle="1" w:styleId="TitreCar">
    <w:name w:val="Titre Car"/>
    <w:link w:val="Titre"/>
    <w:rsid w:val="00575C2F"/>
    <w:rPr>
      <w:rFonts w:ascii="Cambria" w:eastAsia="Times New Roman" w:hAnsi="Cambria"/>
      <w:b/>
      <w:bCs/>
      <w:kern w:val="28"/>
      <w:sz w:val="32"/>
      <w:szCs w:val="32"/>
      <w:lang w:eastAsia="zh-CN"/>
    </w:rPr>
  </w:style>
  <w:style w:type="paragraph" w:customStyle="1" w:styleId="Question">
    <w:name w:val="Question"/>
    <w:basedOn w:val="Normal"/>
    <w:rsid w:val="00533B8B"/>
    <w:pPr>
      <w:overflowPunct w:val="0"/>
      <w:autoSpaceDE w:val="0"/>
      <w:autoSpaceDN w:val="0"/>
      <w:adjustRightInd w:val="0"/>
      <w:spacing w:before="120"/>
      <w:textAlignment w:val="baseline"/>
    </w:pPr>
  </w:style>
  <w:style w:type="character" w:customStyle="1" w:styleId="RetraitnormalCar1">
    <w:name w:val="Retrait normal Car1"/>
    <w:aliases w:val="Normal List Car,Retrait normal Car Car,Retrait normal ... Car1,Retrait normal Car1 Car Car1,Retrait normal Car Car Car Car1,Retrait normal Car Car1 Car1,Normal List Car Car Car1,Normal List Car1 Car1"/>
    <w:link w:val="Retraitnormal"/>
    <w:rsid w:val="000D73B1"/>
    <w:rPr>
      <w:rFonts w:ascii="Arial" w:hAnsi="Arial"/>
      <w:noProof/>
      <w:szCs w:val="24"/>
    </w:rPr>
  </w:style>
  <w:style w:type="paragraph" w:customStyle="1" w:styleId="Listepucesniveau1">
    <w:name w:val="Liste à puces niveau 1"/>
    <w:basedOn w:val="Normal"/>
    <w:rsid w:val="005A5D4A"/>
    <w:pPr>
      <w:numPr>
        <w:numId w:val="12"/>
      </w:numPr>
      <w:overflowPunct w:val="0"/>
      <w:autoSpaceDE w:val="0"/>
      <w:autoSpaceDN w:val="0"/>
      <w:adjustRightInd w:val="0"/>
      <w:spacing w:before="120"/>
      <w:textAlignment w:val="baseline"/>
    </w:pPr>
    <w:rPr>
      <w:rFonts w:ascii="Verdana" w:hAnsi="Verdana"/>
      <w:sz w:val="18"/>
    </w:rPr>
  </w:style>
  <w:style w:type="paragraph" w:customStyle="1" w:styleId="Mess1">
    <w:name w:val="Mess 1"/>
    <w:basedOn w:val="Normal"/>
    <w:next w:val="Normal"/>
    <w:rsid w:val="00576A6E"/>
    <w:pPr>
      <w:keepNext/>
      <w:keepLines/>
      <w:spacing w:before="120" w:line="300" w:lineRule="atLeast"/>
    </w:pPr>
    <w:rPr>
      <w:rFonts w:ascii="Univers" w:hAnsi="Univers"/>
      <w:b/>
      <w:sz w:val="22"/>
    </w:rPr>
  </w:style>
  <w:style w:type="paragraph" w:customStyle="1" w:styleId="StyleAvant6pt">
    <w:name w:val="Style Avant : 6 pt"/>
    <w:basedOn w:val="Normal"/>
    <w:rsid w:val="00235E76"/>
    <w:pPr>
      <w:overflowPunct w:val="0"/>
      <w:autoSpaceDE w:val="0"/>
      <w:autoSpaceDN w:val="0"/>
      <w:adjustRightInd w:val="0"/>
      <w:textAlignment w:val="baseline"/>
    </w:pPr>
    <w:rPr>
      <w:sz w:val="18"/>
    </w:rPr>
  </w:style>
  <w:style w:type="character" w:styleId="Lienhypertextesuivivisit">
    <w:name w:val="FollowedHyperlink"/>
    <w:uiPriority w:val="99"/>
    <w:unhideWhenUsed/>
    <w:rsid w:val="00FC7E68"/>
    <w:rPr>
      <w:color w:val="800080"/>
      <w:u w:val="single"/>
    </w:rPr>
  </w:style>
  <w:style w:type="character" w:customStyle="1" w:styleId="Titre1Car">
    <w:name w:val="Titre 1 Car"/>
    <w:aliases w:val="Ti1-Etic Car,numeroté  1. Car,Tib-Ti 1 Car,Titre 11 Car,t1.T1.Titre 1 Car,t1.T1 Car,l1 Car,Chapter Car,Contrat 1 Car,chapitre Car,Ct. Car,t1 Car,Heading1_Titre1 Car Car,Heading1_Titre1 Car1,H1 Car,Titre1 Car,Fonction d'Optivity Car,T1 Car"/>
    <w:link w:val="Titre1"/>
    <w:rsid w:val="00A83B39"/>
    <w:rPr>
      <w:rFonts w:ascii="Arial" w:hAnsi="Arial" w:cs="Arial"/>
      <w:b/>
      <w:bCs/>
      <w:color w:val="0070C0"/>
      <w:kern w:val="32"/>
      <w:sz w:val="36"/>
      <w:szCs w:val="32"/>
      <w:lang w:eastAsia="zh-CN"/>
    </w:rPr>
  </w:style>
  <w:style w:type="character" w:customStyle="1" w:styleId="Titre2Car">
    <w:name w:val="Titre 2 Car"/>
    <w:aliases w:val="Ti2-Etic Car,numéroté  1.1. Car,Tib-Ti 2 Car,Titre 21 Car,t2.T2 Car,H2 Car,l2 Car,l21 Car,l22 Car,l23 Car,l24 Car,l25 Car,l211 Car,l221 Car,l231 Car,l241 Car,l26 Car,l212 Car,l222 Car,l232 Car,l242 Car,l27 Car,l213 Car,l223 Car,l233 Car"/>
    <w:link w:val="Titre2"/>
    <w:rsid w:val="004E1700"/>
    <w:rPr>
      <w:rFonts w:ascii="Arial" w:hAnsi="Arial" w:cs="Arial"/>
      <w:b/>
      <w:bCs/>
      <w:iCs/>
      <w:color w:val="002060"/>
      <w:sz w:val="28"/>
      <w:szCs w:val="28"/>
      <w:u w:val="single"/>
      <w:lang w:eastAsia="zh-CN"/>
    </w:rPr>
  </w:style>
  <w:style w:type="character" w:customStyle="1" w:styleId="Titre3Car">
    <w:name w:val="Titre 3 Car"/>
    <w:aliases w:val="Ti3-Etic Car,2h Car,l3 Car,subhead 2 Car,numéroté  1.1.1 Car,H31 Car,Titre3 + Gauche Car,Avant : 18 pt + G... Car,h3 Car,heading 3 Car,3rd level Car,CT Car,Titre3 Car,T3 Car,H3 Car,1.1.1 sous-sous-chapitre Car,Projet Car,Heading 3 Car,3 Car"/>
    <w:link w:val="Titre3"/>
    <w:rsid w:val="00A95447"/>
    <w:rPr>
      <w:rFonts w:ascii="Arial" w:hAnsi="Arial" w:cs="Arial"/>
      <w:b/>
      <w:bCs/>
      <w:iCs/>
      <w:u w:val="single"/>
    </w:rPr>
  </w:style>
  <w:style w:type="character" w:customStyle="1" w:styleId="Titre4Car">
    <w:name w:val="Titre 4 Car"/>
    <w:aliases w:val="Ti4-Etic Car,numéroté  1.1.1.1. Car,Tib-Ti 4 Car,Titre4 Car,l4 Car,Titre 41 Car,t4.T4 Car,I4 Car,Map Title Car,chapitre 1.1.1.1 Car Car,heading 4 Car,... Car,(annexe) Car,H4 Car,h4 Car,l4+toc4 Car,Headline4 Car,T4 Car,h41 Car,h42 Car,h43 Car"/>
    <w:link w:val="Titre4"/>
    <w:rsid w:val="00C536D1"/>
    <w:rPr>
      <w:rFonts w:ascii="Arial Gras" w:hAnsi="Arial Gras" w:cs="Univers"/>
      <w:b/>
      <w:smallCaps/>
      <w:szCs w:val="24"/>
      <w:u w:val="single"/>
      <w:lang w:eastAsia="zh-CN"/>
    </w:rPr>
  </w:style>
  <w:style w:type="character" w:customStyle="1" w:styleId="Titre5Car">
    <w:name w:val="Titre 5 Car"/>
    <w:aliases w:val="Ti5-Etic Car,H5 Car"/>
    <w:link w:val="Titre5"/>
    <w:rsid w:val="00575C2F"/>
    <w:rPr>
      <w:rFonts w:ascii="Arial" w:hAnsi="Arial" w:cs="Univers"/>
      <w:b/>
      <w:bCs/>
      <w:i/>
      <w:iCs/>
      <w:sz w:val="26"/>
      <w:szCs w:val="26"/>
      <w:lang w:eastAsia="zh-CN"/>
    </w:rPr>
  </w:style>
  <w:style w:type="character" w:customStyle="1" w:styleId="Titre6Car">
    <w:name w:val="Titre 6 Car"/>
    <w:aliases w:val="TI6-Etic Car,H6 Car"/>
    <w:link w:val="Titre6"/>
    <w:rsid w:val="00575C2F"/>
    <w:rPr>
      <w:rFonts w:cs="Univers"/>
      <w:i/>
      <w:iCs/>
      <w:sz w:val="22"/>
      <w:szCs w:val="22"/>
    </w:rPr>
  </w:style>
  <w:style w:type="paragraph" w:styleId="Sous-titre">
    <w:name w:val="Subtitle"/>
    <w:basedOn w:val="Normal"/>
    <w:next w:val="Normal"/>
    <w:link w:val="Sous-titreCar"/>
    <w:uiPriority w:val="11"/>
    <w:qFormat/>
    <w:rsid w:val="00575C2F"/>
    <w:pPr>
      <w:spacing w:after="60"/>
      <w:jc w:val="center"/>
      <w:outlineLvl w:val="1"/>
    </w:pPr>
    <w:rPr>
      <w:rFonts w:ascii="Cambria" w:eastAsia="Times New Roman" w:hAnsi="Cambria"/>
      <w:sz w:val="24"/>
    </w:rPr>
  </w:style>
  <w:style w:type="character" w:customStyle="1" w:styleId="Sous-titreCar">
    <w:name w:val="Sous-titre Car"/>
    <w:link w:val="Sous-titre"/>
    <w:uiPriority w:val="11"/>
    <w:rsid w:val="00575C2F"/>
    <w:rPr>
      <w:rFonts w:ascii="Cambria" w:eastAsia="Times New Roman" w:hAnsi="Cambria" w:cs="Univers"/>
      <w:sz w:val="24"/>
      <w:szCs w:val="24"/>
      <w:lang w:eastAsia="zh-CN"/>
    </w:rPr>
  </w:style>
  <w:style w:type="character" w:styleId="lev">
    <w:name w:val="Strong"/>
    <w:uiPriority w:val="22"/>
    <w:qFormat/>
    <w:rsid w:val="00575C2F"/>
    <w:rPr>
      <w:b/>
      <w:bCs/>
    </w:rPr>
  </w:style>
  <w:style w:type="character" w:styleId="Accentuation">
    <w:name w:val="Emphasis"/>
    <w:uiPriority w:val="20"/>
    <w:qFormat/>
    <w:rsid w:val="00575C2F"/>
    <w:rPr>
      <w:i/>
      <w:iCs/>
    </w:rPr>
  </w:style>
  <w:style w:type="paragraph" w:styleId="Sansinterligne">
    <w:name w:val="No Spacing"/>
    <w:basedOn w:val="Normal"/>
    <w:link w:val="SansinterligneCar"/>
    <w:uiPriority w:val="1"/>
    <w:qFormat/>
    <w:rsid w:val="00575C2F"/>
    <w:rPr>
      <w:sz w:val="24"/>
    </w:rPr>
  </w:style>
  <w:style w:type="paragraph" w:styleId="Paragraphedeliste">
    <w:name w:val="List Paragraph"/>
    <w:basedOn w:val="Normal"/>
    <w:link w:val="ParagraphedelisteCar"/>
    <w:uiPriority w:val="34"/>
    <w:qFormat/>
    <w:rsid w:val="00575C2F"/>
    <w:pPr>
      <w:suppressAutoHyphens/>
      <w:ind w:left="720"/>
      <w:contextualSpacing/>
    </w:pPr>
    <w:rPr>
      <w:rFonts w:cs="Tms Rmn"/>
      <w:szCs w:val="20"/>
      <w:lang w:eastAsia="ar-SA"/>
    </w:rPr>
  </w:style>
  <w:style w:type="paragraph" w:styleId="Citation">
    <w:name w:val="Quote"/>
    <w:basedOn w:val="Normal"/>
    <w:next w:val="Normal"/>
    <w:link w:val="CitationCar"/>
    <w:uiPriority w:val="29"/>
    <w:qFormat/>
    <w:rsid w:val="00575C2F"/>
    <w:rPr>
      <w:i/>
      <w:iCs/>
      <w:color w:val="000000"/>
      <w:sz w:val="24"/>
    </w:rPr>
  </w:style>
  <w:style w:type="character" w:customStyle="1" w:styleId="CitationCar">
    <w:name w:val="Citation Car"/>
    <w:link w:val="Citation"/>
    <w:uiPriority w:val="29"/>
    <w:rsid w:val="00575C2F"/>
    <w:rPr>
      <w:rFonts w:ascii="Arial" w:hAnsi="Arial" w:cs="Univers"/>
      <w:i/>
      <w:iCs/>
      <w:color w:val="000000"/>
      <w:sz w:val="24"/>
      <w:szCs w:val="24"/>
      <w:lang w:eastAsia="zh-CN"/>
    </w:rPr>
  </w:style>
  <w:style w:type="paragraph" w:styleId="Citationintense">
    <w:name w:val="Intense Quote"/>
    <w:basedOn w:val="Normal"/>
    <w:next w:val="Normal"/>
    <w:link w:val="CitationintenseCar"/>
    <w:uiPriority w:val="30"/>
    <w:qFormat/>
    <w:rsid w:val="00575C2F"/>
    <w:pPr>
      <w:pBdr>
        <w:bottom w:val="single" w:sz="4" w:space="4" w:color="4F81BD"/>
      </w:pBdr>
      <w:spacing w:before="200" w:after="280"/>
      <w:ind w:left="936" w:right="936"/>
    </w:pPr>
    <w:rPr>
      <w:b/>
      <w:bCs/>
      <w:i/>
      <w:iCs/>
      <w:color w:val="4F81BD"/>
      <w:sz w:val="24"/>
    </w:rPr>
  </w:style>
  <w:style w:type="character" w:customStyle="1" w:styleId="CitationintenseCar">
    <w:name w:val="Citation intense Car"/>
    <w:link w:val="Citationintense"/>
    <w:uiPriority w:val="30"/>
    <w:rsid w:val="00575C2F"/>
    <w:rPr>
      <w:rFonts w:ascii="Arial" w:hAnsi="Arial" w:cs="Univers"/>
      <w:b/>
      <w:bCs/>
      <w:i/>
      <w:iCs/>
      <w:color w:val="4F81BD"/>
      <w:sz w:val="24"/>
      <w:szCs w:val="24"/>
      <w:lang w:eastAsia="zh-CN"/>
    </w:rPr>
  </w:style>
  <w:style w:type="character" w:styleId="Accentuationlgre">
    <w:name w:val="Subtle Emphasis"/>
    <w:uiPriority w:val="19"/>
    <w:qFormat/>
    <w:rsid w:val="00575C2F"/>
    <w:rPr>
      <w:i/>
      <w:iCs/>
      <w:color w:val="808080"/>
    </w:rPr>
  </w:style>
  <w:style w:type="character" w:styleId="Accentuationintense">
    <w:name w:val="Intense Emphasis"/>
    <w:uiPriority w:val="21"/>
    <w:qFormat/>
    <w:rsid w:val="00575C2F"/>
    <w:rPr>
      <w:b/>
      <w:bCs/>
      <w:i/>
      <w:iCs/>
      <w:color w:val="4F81BD"/>
    </w:rPr>
  </w:style>
  <w:style w:type="character" w:styleId="Rfrencelgre">
    <w:name w:val="Subtle Reference"/>
    <w:aliases w:val="Etic - Emphase,Tib - Emphase"/>
    <w:uiPriority w:val="31"/>
    <w:qFormat/>
    <w:rsid w:val="00575C2F"/>
    <w:rPr>
      <w:smallCaps/>
      <w:color w:val="C0504D"/>
      <w:u w:val="single"/>
    </w:rPr>
  </w:style>
  <w:style w:type="character" w:styleId="Rfrenceintense">
    <w:name w:val="Intense Reference"/>
    <w:uiPriority w:val="32"/>
    <w:qFormat/>
    <w:rsid w:val="00575C2F"/>
    <w:rPr>
      <w:b/>
      <w:bCs/>
      <w:smallCaps/>
      <w:color w:val="C0504D"/>
      <w:spacing w:val="5"/>
      <w:u w:val="single"/>
    </w:rPr>
  </w:style>
  <w:style w:type="character" w:styleId="Titredulivre">
    <w:name w:val="Book Title"/>
    <w:uiPriority w:val="33"/>
    <w:qFormat/>
    <w:rsid w:val="00575C2F"/>
    <w:rPr>
      <w:b/>
      <w:bCs/>
      <w:smallCaps/>
      <w:spacing w:val="5"/>
    </w:rPr>
  </w:style>
  <w:style w:type="paragraph" w:styleId="En-ttedetabledesmatires">
    <w:name w:val="TOC Heading"/>
    <w:basedOn w:val="Titre1"/>
    <w:next w:val="Normal"/>
    <w:uiPriority w:val="39"/>
    <w:unhideWhenUsed/>
    <w:qFormat/>
    <w:rsid w:val="00575C2F"/>
    <w:pPr>
      <w:numPr>
        <w:numId w:val="0"/>
      </w:numPr>
      <w:outlineLvl w:val="9"/>
    </w:pPr>
    <w:rPr>
      <w:rFonts w:ascii="Cambria" w:eastAsia="Times New Roman" w:hAnsi="Cambria" w:cs="Times New Roman"/>
      <w:color w:val="auto"/>
      <w:sz w:val="32"/>
    </w:rPr>
  </w:style>
  <w:style w:type="paragraph" w:styleId="Commentaire">
    <w:name w:val="annotation text"/>
    <w:basedOn w:val="Normal"/>
    <w:link w:val="CommentaireCar"/>
    <w:rsid w:val="00643DDC"/>
  </w:style>
  <w:style w:type="character" w:customStyle="1" w:styleId="CommentaireCar">
    <w:name w:val="Commentaire Car"/>
    <w:link w:val="Commentaire"/>
    <w:rsid w:val="00643DDC"/>
    <w:rPr>
      <w:rFonts w:ascii="Arial" w:eastAsia="Times New Roman" w:hAnsi="Arial" w:cs="Univers"/>
      <w:sz w:val="20"/>
      <w:szCs w:val="20"/>
      <w:lang w:val="fr-FR" w:eastAsia="fr-FR"/>
    </w:rPr>
  </w:style>
  <w:style w:type="paragraph" w:customStyle="1" w:styleId="Indice1">
    <w:name w:val="Indice1"/>
    <w:basedOn w:val="Normal"/>
    <w:rsid w:val="00643DDC"/>
    <w:pPr>
      <w:numPr>
        <w:numId w:val="14"/>
      </w:numPr>
    </w:pPr>
    <w:rPr>
      <w:rFonts w:ascii="Univers" w:hAnsi="Univers" w:cs="Times New Roman"/>
      <w:lang w:eastAsia="en-US"/>
    </w:rPr>
  </w:style>
  <w:style w:type="character" w:styleId="Marquedecommentaire">
    <w:name w:val="annotation reference"/>
    <w:rsid w:val="00643DDC"/>
    <w:rPr>
      <w:sz w:val="16"/>
      <w:szCs w:val="16"/>
    </w:rPr>
  </w:style>
  <w:style w:type="paragraph" w:styleId="NormalWeb">
    <w:name w:val="Normal (Web)"/>
    <w:basedOn w:val="Normal"/>
    <w:uiPriority w:val="99"/>
    <w:rsid w:val="00643DDC"/>
    <w:pPr>
      <w:spacing w:before="100" w:beforeAutospacing="1" w:after="119"/>
      <w:jc w:val="left"/>
    </w:pPr>
    <w:rPr>
      <w:rFonts w:ascii="Times New Roman" w:hAnsi="Times New Roman" w:cs="Times New Roman"/>
      <w:sz w:val="24"/>
      <w:lang w:eastAsia="ko-KR"/>
    </w:rPr>
  </w:style>
  <w:style w:type="paragraph" w:styleId="Objetducommentaire">
    <w:name w:val="annotation subject"/>
    <w:basedOn w:val="Commentaire"/>
    <w:next w:val="Commentaire"/>
    <w:link w:val="ObjetducommentaireCar"/>
    <w:rsid w:val="00643DDC"/>
    <w:rPr>
      <w:b/>
      <w:bCs/>
    </w:rPr>
  </w:style>
  <w:style w:type="character" w:customStyle="1" w:styleId="ObjetducommentaireCar">
    <w:name w:val="Objet du commentaire Car"/>
    <w:link w:val="Objetducommentaire"/>
    <w:rsid w:val="00643DDC"/>
    <w:rPr>
      <w:rFonts w:ascii="Arial" w:eastAsia="Times New Roman" w:hAnsi="Arial" w:cs="Univers"/>
      <w:b/>
      <w:bCs/>
      <w:sz w:val="20"/>
      <w:szCs w:val="20"/>
      <w:lang w:val="fr-FR" w:eastAsia="fr-FR"/>
    </w:rPr>
  </w:style>
  <w:style w:type="paragraph" w:customStyle="1" w:styleId="xl63">
    <w:name w:val="xl63"/>
    <w:basedOn w:val="Normal"/>
    <w:rsid w:val="00FC7E68"/>
    <w:pPr>
      <w:pBdr>
        <w:top w:val="single" w:sz="4" w:space="0" w:color="000000"/>
        <w:left w:val="single" w:sz="4" w:space="0" w:color="000000"/>
      </w:pBdr>
      <w:spacing w:before="100" w:beforeAutospacing="1" w:after="100" w:afterAutospacing="1"/>
      <w:jc w:val="left"/>
    </w:pPr>
    <w:rPr>
      <w:rFonts w:ascii="Times New Roman" w:hAnsi="Times New Roman" w:cs="Times New Roman"/>
      <w:sz w:val="24"/>
    </w:rPr>
  </w:style>
  <w:style w:type="paragraph" w:customStyle="1" w:styleId="xl64">
    <w:name w:val="xl64"/>
    <w:basedOn w:val="Normal"/>
    <w:rsid w:val="00FC7E68"/>
    <w:pPr>
      <w:pBdr>
        <w:top w:val="single" w:sz="4" w:space="0" w:color="000000"/>
        <w:left w:val="single" w:sz="4" w:space="0" w:color="000000"/>
        <w:bottom w:val="single" w:sz="4" w:space="0" w:color="000000"/>
      </w:pBdr>
      <w:spacing w:before="100" w:beforeAutospacing="1" w:after="100" w:afterAutospacing="1"/>
      <w:jc w:val="left"/>
    </w:pPr>
    <w:rPr>
      <w:rFonts w:ascii="Times New Roman" w:hAnsi="Times New Roman" w:cs="Times New Roman"/>
      <w:sz w:val="24"/>
    </w:rPr>
  </w:style>
  <w:style w:type="paragraph" w:customStyle="1" w:styleId="xl65">
    <w:name w:val="xl65"/>
    <w:basedOn w:val="Normal"/>
    <w:rsid w:val="00FC7E68"/>
    <w:pPr>
      <w:pBdr>
        <w:left w:val="single" w:sz="4" w:space="0" w:color="000000"/>
      </w:pBdr>
      <w:spacing w:before="100" w:beforeAutospacing="1" w:after="100" w:afterAutospacing="1"/>
      <w:jc w:val="left"/>
    </w:pPr>
    <w:rPr>
      <w:rFonts w:ascii="Times New Roman" w:hAnsi="Times New Roman" w:cs="Times New Roman"/>
      <w:sz w:val="24"/>
    </w:rPr>
  </w:style>
  <w:style w:type="paragraph" w:customStyle="1" w:styleId="xl66">
    <w:name w:val="xl66"/>
    <w:basedOn w:val="Normal"/>
    <w:rsid w:val="00FC7E68"/>
    <w:pPr>
      <w:pBdr>
        <w:top w:val="single" w:sz="4" w:space="0" w:color="000000"/>
        <w:left w:val="single" w:sz="4" w:space="0" w:color="000000"/>
      </w:pBdr>
      <w:spacing w:before="100" w:beforeAutospacing="1" w:after="100" w:afterAutospacing="1"/>
      <w:jc w:val="left"/>
    </w:pPr>
    <w:rPr>
      <w:rFonts w:ascii="Times New Roman" w:hAnsi="Times New Roman" w:cs="Times New Roman"/>
      <w:sz w:val="24"/>
    </w:rPr>
  </w:style>
  <w:style w:type="paragraph" w:customStyle="1" w:styleId="xl67">
    <w:name w:val="xl67"/>
    <w:basedOn w:val="Normal"/>
    <w:rsid w:val="00FC7E68"/>
    <w:pPr>
      <w:pBdr>
        <w:left w:val="single" w:sz="4" w:space="0" w:color="000000"/>
      </w:pBdr>
      <w:spacing w:before="100" w:beforeAutospacing="1" w:after="100" w:afterAutospacing="1"/>
      <w:jc w:val="left"/>
    </w:pPr>
    <w:rPr>
      <w:rFonts w:ascii="Times New Roman" w:hAnsi="Times New Roman" w:cs="Times New Roman"/>
      <w:sz w:val="24"/>
    </w:rPr>
  </w:style>
  <w:style w:type="paragraph" w:customStyle="1" w:styleId="xl68">
    <w:name w:val="xl68"/>
    <w:basedOn w:val="Normal"/>
    <w:rsid w:val="00FC7E68"/>
    <w:pPr>
      <w:pBdr>
        <w:top w:val="single" w:sz="4" w:space="0" w:color="000000"/>
        <w:left w:val="single" w:sz="4" w:space="0" w:color="000000"/>
        <w:bottom w:val="single" w:sz="4" w:space="0" w:color="000000"/>
      </w:pBdr>
      <w:spacing w:before="100" w:beforeAutospacing="1" w:after="100" w:afterAutospacing="1"/>
      <w:jc w:val="left"/>
    </w:pPr>
    <w:rPr>
      <w:rFonts w:ascii="Times New Roman" w:hAnsi="Times New Roman" w:cs="Times New Roman"/>
      <w:sz w:val="24"/>
    </w:rPr>
  </w:style>
  <w:style w:type="paragraph" w:customStyle="1" w:styleId="Normalcitation">
    <w:name w:val="Normal citation"/>
    <w:basedOn w:val="Style1"/>
    <w:uiPriority w:val="99"/>
    <w:rsid w:val="002B2885"/>
    <w:pPr>
      <w:tabs>
        <w:tab w:val="num" w:pos="360"/>
      </w:tabs>
      <w:spacing w:before="40" w:after="40"/>
      <w:ind w:left="641" w:hanging="357"/>
      <w:outlineLvl w:val="9"/>
    </w:pPr>
    <w:rPr>
      <w:b w:val="0"/>
      <w:bCs w:val="0"/>
      <w:i w:val="0"/>
    </w:rPr>
  </w:style>
  <w:style w:type="paragraph" w:styleId="Rvision">
    <w:name w:val="Revision"/>
    <w:hidden/>
    <w:uiPriority w:val="99"/>
    <w:semiHidden/>
    <w:rsid w:val="00D26D59"/>
    <w:rPr>
      <w:rFonts w:ascii="Arial" w:hAnsi="Arial" w:cs="Univers"/>
    </w:rPr>
  </w:style>
  <w:style w:type="paragraph" w:customStyle="1" w:styleId="stitrepara">
    <w:name w:val="stitrepara"/>
    <w:basedOn w:val="Normal"/>
    <w:next w:val="Normal"/>
    <w:qFormat/>
    <w:rsid w:val="00575C2F"/>
    <w:pPr>
      <w:spacing w:before="240"/>
      <w:ind w:left="601"/>
    </w:pPr>
    <w:rPr>
      <w:rFonts w:eastAsia="Times New Roman" w:cs="Times New Roman"/>
      <w:b/>
      <w:color w:val="993300"/>
      <w:szCs w:val="20"/>
      <w:lang w:eastAsia="fr-FR"/>
    </w:rPr>
  </w:style>
  <w:style w:type="character" w:customStyle="1" w:styleId="SansinterligneCar">
    <w:name w:val="Sans interligne Car"/>
    <w:link w:val="Sansinterligne"/>
    <w:uiPriority w:val="1"/>
    <w:rsid w:val="00575C2F"/>
    <w:rPr>
      <w:rFonts w:ascii="Arial" w:hAnsi="Arial" w:cs="Univers"/>
      <w:sz w:val="24"/>
      <w:szCs w:val="24"/>
      <w:lang w:eastAsia="zh-CN"/>
    </w:rPr>
  </w:style>
  <w:style w:type="paragraph" w:customStyle="1" w:styleId="Normalniv1">
    <w:name w:val="Normal niv.1"/>
    <w:basedOn w:val="Normal"/>
    <w:link w:val="Normalniv1Car"/>
    <w:qFormat/>
    <w:rsid w:val="00D71544"/>
    <w:pPr>
      <w:spacing w:before="120"/>
    </w:pPr>
    <w:rPr>
      <w:rFonts w:eastAsia="Times New Roman" w:cs="Times New Roman"/>
      <w:szCs w:val="20"/>
      <w:lang w:eastAsia="en-US"/>
    </w:rPr>
  </w:style>
  <w:style w:type="character" w:customStyle="1" w:styleId="Normalniv1Car">
    <w:name w:val="Normal niv.1 Car"/>
    <w:link w:val="Normalniv1"/>
    <w:rsid w:val="00D71544"/>
    <w:rPr>
      <w:rFonts w:ascii="Arial" w:eastAsia="Times New Roman" w:hAnsi="Arial"/>
      <w:lang w:eastAsia="en-US"/>
    </w:rPr>
  </w:style>
  <w:style w:type="character" w:customStyle="1" w:styleId="TextedebullesCar">
    <w:name w:val="Texte de bulles Car"/>
    <w:basedOn w:val="Policepardfaut"/>
    <w:link w:val="Textedebulles"/>
    <w:semiHidden/>
    <w:rsid w:val="00492A50"/>
    <w:rPr>
      <w:rFonts w:ascii="Tahoma" w:hAnsi="Tahoma" w:cs="Tahoma"/>
      <w:sz w:val="16"/>
      <w:szCs w:val="16"/>
      <w:lang w:eastAsia="zh-CN"/>
    </w:rPr>
  </w:style>
  <w:style w:type="numbering" w:customStyle="1" w:styleId="HierarchieTest">
    <w:name w:val="Hierarchie Test"/>
    <w:uiPriority w:val="99"/>
    <w:rsid w:val="00492A50"/>
    <w:pPr>
      <w:numPr>
        <w:numId w:val="18"/>
      </w:numPr>
    </w:pPr>
  </w:style>
  <w:style w:type="table" w:styleId="Listecouleur">
    <w:name w:val="Colorful List"/>
    <w:basedOn w:val="TableauNormal"/>
    <w:uiPriority w:val="72"/>
    <w:rsid w:val="00492A50"/>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character" w:customStyle="1" w:styleId="apple-converted-space">
    <w:name w:val="apple-converted-space"/>
    <w:basedOn w:val="Policepardfaut"/>
    <w:rsid w:val="00492A50"/>
  </w:style>
  <w:style w:type="paragraph" w:customStyle="1" w:styleId="Enum1">
    <w:name w:val="Enum1"/>
    <w:basedOn w:val="Normal"/>
    <w:link w:val="Enum1Car"/>
    <w:rsid w:val="00492A50"/>
    <w:pPr>
      <w:keepLines/>
      <w:spacing w:before="180"/>
    </w:pPr>
    <w:rPr>
      <w:rFonts w:eastAsia="Times New Roman" w:cs="Times New Roman"/>
      <w:szCs w:val="20"/>
      <w:lang w:eastAsia="fr-FR"/>
    </w:rPr>
  </w:style>
  <w:style w:type="character" w:customStyle="1" w:styleId="Enum1Car">
    <w:name w:val="Enum1 Car"/>
    <w:basedOn w:val="Policepardfaut"/>
    <w:link w:val="Enum1"/>
    <w:rsid w:val="00492A50"/>
    <w:rPr>
      <w:rFonts w:ascii="Arial" w:eastAsia="Times New Roman" w:hAnsi="Arial"/>
    </w:rPr>
  </w:style>
  <w:style w:type="paragraph" w:customStyle="1" w:styleId="Enum2">
    <w:name w:val="Enum2"/>
    <w:basedOn w:val="Normal"/>
    <w:uiPriority w:val="99"/>
    <w:rsid w:val="00492A50"/>
    <w:pPr>
      <w:keepLines/>
      <w:numPr>
        <w:numId w:val="19"/>
      </w:numPr>
      <w:spacing w:before="120"/>
    </w:pPr>
    <w:rPr>
      <w:rFonts w:eastAsia="Times New Roman" w:cs="Times New Roman"/>
      <w:szCs w:val="20"/>
      <w:lang w:eastAsia="fr-FR"/>
    </w:rPr>
  </w:style>
  <w:style w:type="paragraph" w:customStyle="1" w:styleId="Enum3">
    <w:name w:val="Enum3"/>
    <w:basedOn w:val="Normal"/>
    <w:uiPriority w:val="99"/>
    <w:rsid w:val="00492A50"/>
    <w:pPr>
      <w:keepLines/>
      <w:numPr>
        <w:numId w:val="20"/>
      </w:numPr>
      <w:spacing w:before="60"/>
    </w:pPr>
    <w:rPr>
      <w:rFonts w:eastAsia="Times New Roman" w:cs="Times New Roman"/>
      <w:szCs w:val="20"/>
      <w:lang w:eastAsia="fr-FR"/>
    </w:rPr>
  </w:style>
  <w:style w:type="character" w:customStyle="1" w:styleId="En-tteCar">
    <w:name w:val="En-tête Car"/>
    <w:aliases w:val="En-tête 1.1 Car,En-tÍte 1.1 Car,En-tÕte 1.1 Car,En-t’te 1.1 Car,En-títe 1.1 Car,En-tÌte 1.1 Car,En-tête 1.11 Car,En-tête 1.12 Car,En-tête 1.13 Car,En-tête 1.14 Car,titre principal Car,En-tête1 Car,E.e Car,En-tête tibco Car"/>
    <w:basedOn w:val="Policepardfaut"/>
    <w:link w:val="En-tte"/>
    <w:rsid w:val="00492A50"/>
    <w:rPr>
      <w:rFonts w:ascii="Arial" w:hAnsi="Arial" w:cs="Univers"/>
      <w:szCs w:val="24"/>
      <w:lang w:eastAsia="zh-CN"/>
    </w:rPr>
  </w:style>
  <w:style w:type="character" w:customStyle="1" w:styleId="PieddepageCar">
    <w:name w:val="Pied de page Car"/>
    <w:basedOn w:val="Policepardfaut"/>
    <w:link w:val="Pieddepage"/>
    <w:uiPriority w:val="99"/>
    <w:rsid w:val="00492A50"/>
    <w:rPr>
      <w:rFonts w:ascii="Arial" w:hAnsi="Arial" w:cs="Univers"/>
      <w:szCs w:val="24"/>
      <w:lang w:eastAsia="zh-CN"/>
    </w:rPr>
  </w:style>
  <w:style w:type="paragraph" w:customStyle="1" w:styleId="Paragraphedeliste1">
    <w:name w:val="Paragraphe de liste1"/>
    <w:basedOn w:val="Normal"/>
    <w:rsid w:val="007E5008"/>
    <w:pPr>
      <w:overflowPunct w:val="0"/>
      <w:autoSpaceDE w:val="0"/>
      <w:autoSpaceDN w:val="0"/>
      <w:adjustRightInd w:val="0"/>
      <w:spacing w:before="120"/>
      <w:ind w:left="720"/>
      <w:contextualSpacing/>
    </w:pPr>
    <w:rPr>
      <w:rFonts w:ascii="Univers" w:eastAsia="Times New Roman" w:hAnsi="Univers" w:cs="Calibri"/>
      <w:sz w:val="22"/>
      <w:szCs w:val="22"/>
      <w:lang w:eastAsia="fr-FR"/>
    </w:rPr>
  </w:style>
  <w:style w:type="character" w:customStyle="1" w:styleId="QuoteChar">
    <w:name w:val="Quote Char"/>
    <w:link w:val="Citation1"/>
    <w:locked/>
    <w:rsid w:val="005F4FA2"/>
    <w:rPr>
      <w:rFonts w:ascii="Century Gothic" w:hAnsi="Century Gothic"/>
      <w:b/>
      <w:bCs/>
      <w:i/>
      <w:iCs/>
      <w:lang w:val="x-none" w:eastAsia="x-none"/>
    </w:rPr>
  </w:style>
  <w:style w:type="paragraph" w:customStyle="1" w:styleId="Citation1">
    <w:name w:val="Citation1"/>
    <w:basedOn w:val="Corpsdetexte"/>
    <w:link w:val="QuoteChar"/>
    <w:rsid w:val="005F4FA2"/>
    <w:pPr>
      <w:keepLines/>
      <w:pBdr>
        <w:left w:val="single" w:sz="48" w:space="3" w:color="7D4D98"/>
        <w:bottom w:val="single" w:sz="48" w:space="3" w:color="FFFFFF"/>
      </w:pBdr>
      <w:overflowPunct w:val="0"/>
      <w:autoSpaceDE w:val="0"/>
      <w:autoSpaceDN w:val="0"/>
      <w:adjustRightInd w:val="0"/>
      <w:spacing w:before="120" w:after="60" w:line="220" w:lineRule="atLeast"/>
      <w:ind w:left="1440" w:right="720"/>
      <w:jc w:val="left"/>
    </w:pPr>
    <w:rPr>
      <w:rFonts w:ascii="Century Gothic" w:hAnsi="Century Gothic" w:cs="Times New Roman"/>
      <w:bCs/>
      <w:i/>
      <w:iCs/>
      <w:sz w:val="20"/>
      <w:szCs w:val="20"/>
      <w:lang w:val="x-none" w:eastAsia="x-none"/>
    </w:rPr>
  </w:style>
  <w:style w:type="table" w:styleId="Listeclaire-Accent2">
    <w:name w:val="Light List Accent 2"/>
    <w:basedOn w:val="TableauNormal"/>
    <w:uiPriority w:val="99"/>
    <w:rsid w:val="007B639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Tramemoyenne1-Accent2">
    <w:name w:val="Medium Shading 1 Accent 2"/>
    <w:basedOn w:val="TableauNormal"/>
    <w:uiPriority w:val="63"/>
    <w:rsid w:val="004C357A"/>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Listecouleur1">
    <w:name w:val="Liste couleur1"/>
    <w:basedOn w:val="TableauNormal"/>
    <w:uiPriority w:val="99"/>
    <w:rsid w:val="00E46A3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paragraph" w:customStyle="1" w:styleId="Default">
    <w:name w:val="Default"/>
    <w:rsid w:val="000B037E"/>
    <w:pPr>
      <w:autoSpaceDE w:val="0"/>
      <w:autoSpaceDN w:val="0"/>
      <w:adjustRightInd w:val="0"/>
    </w:pPr>
    <w:rPr>
      <w:rFonts w:ascii="Wingdings" w:hAnsi="Wingdings" w:cs="Wingdings"/>
      <w:color w:val="000000"/>
      <w:sz w:val="24"/>
      <w:szCs w:val="24"/>
    </w:rPr>
  </w:style>
  <w:style w:type="table" w:customStyle="1" w:styleId="TableauGrille4-Accentuation21">
    <w:name w:val="Tableau Grille 4 - Accentuation 21"/>
    <w:basedOn w:val="TableauNormal"/>
    <w:uiPriority w:val="49"/>
    <w:rsid w:val="007B73EE"/>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ParagraphedelisteCar">
    <w:name w:val="Paragraphe de liste Car"/>
    <w:link w:val="Paragraphedeliste"/>
    <w:uiPriority w:val="34"/>
    <w:qFormat/>
    <w:rsid w:val="007B73EE"/>
    <w:rPr>
      <w:rFonts w:ascii="Arial" w:hAnsi="Arial" w:cs="Tms Rmn"/>
      <w:lang w:eastAsia="ar-SA"/>
    </w:rPr>
  </w:style>
  <w:style w:type="table" w:customStyle="1" w:styleId="TableauListe4-Accentuation21">
    <w:name w:val="Tableau Liste 4 - Accentuation 21"/>
    <w:basedOn w:val="TableauNormal"/>
    <w:uiPriority w:val="49"/>
    <w:rsid w:val="0074436A"/>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lledetableau8">
    <w:name w:val="Table Grid 8"/>
    <w:basedOn w:val="TableauNormal"/>
    <w:rsid w:val="009E6D12"/>
    <w:pPr>
      <w:spacing w:after="120"/>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ramemoyenne1-Accent1">
    <w:name w:val="Medium Shading 1 Accent 1"/>
    <w:basedOn w:val="TableauNormal"/>
    <w:uiPriority w:val="63"/>
    <w:rsid w:val="009E6D12"/>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rilleclaire-Accent1">
    <w:name w:val="Light Grid Accent 1"/>
    <w:basedOn w:val="TableauNormal"/>
    <w:uiPriority w:val="62"/>
    <w:rsid w:val="008248AB"/>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steclaire-Accent1">
    <w:name w:val="Light List Accent 1"/>
    <w:basedOn w:val="TableauNormal"/>
    <w:uiPriority w:val="61"/>
    <w:rsid w:val="008248AB"/>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Mentionnonrsolue1">
    <w:name w:val="Mention non résolue1"/>
    <w:basedOn w:val="Policepardfaut"/>
    <w:uiPriority w:val="99"/>
    <w:semiHidden/>
    <w:unhideWhenUsed/>
    <w:rsid w:val="00B478D4"/>
    <w:rPr>
      <w:color w:val="808080"/>
      <w:shd w:val="clear" w:color="auto" w:fill="E6E6E6"/>
    </w:rPr>
  </w:style>
  <w:style w:type="character" w:customStyle="1" w:styleId="Mentionnonrsolue2">
    <w:name w:val="Mention non résolue2"/>
    <w:basedOn w:val="Policepardfaut"/>
    <w:uiPriority w:val="99"/>
    <w:semiHidden/>
    <w:unhideWhenUsed/>
    <w:rsid w:val="006B7E4E"/>
    <w:rPr>
      <w:color w:val="808080"/>
      <w:shd w:val="clear" w:color="auto" w:fill="E6E6E6"/>
    </w:rPr>
  </w:style>
  <w:style w:type="character" w:customStyle="1" w:styleId="Mentionnonrsolue3">
    <w:name w:val="Mention non résolue3"/>
    <w:basedOn w:val="Policepardfaut"/>
    <w:uiPriority w:val="99"/>
    <w:semiHidden/>
    <w:unhideWhenUsed/>
    <w:rsid w:val="00256CD5"/>
    <w:rPr>
      <w:color w:val="808080"/>
      <w:shd w:val="clear" w:color="auto" w:fill="E6E6E6"/>
    </w:rPr>
  </w:style>
  <w:style w:type="paragraph" w:customStyle="1" w:styleId="inbox-inbox-msolistparagraph">
    <w:name w:val="inbox-inbox-msolistparagraph"/>
    <w:basedOn w:val="Normal"/>
    <w:rsid w:val="004818B2"/>
    <w:pPr>
      <w:spacing w:before="100" w:beforeAutospacing="1" w:after="100" w:afterAutospacing="1"/>
      <w:jc w:val="left"/>
    </w:pPr>
    <w:rPr>
      <w:rFonts w:ascii="Times New Roman" w:eastAsia="Times New Roman" w:hAnsi="Times New Roman" w:cs="Times New Roman"/>
      <w:sz w:val="24"/>
      <w:lang w:eastAsia="fr-FR"/>
    </w:rPr>
  </w:style>
  <w:style w:type="character" w:customStyle="1" w:styleId="Mentionnonrsolue4">
    <w:name w:val="Mention non résolue4"/>
    <w:basedOn w:val="Policepardfaut"/>
    <w:uiPriority w:val="99"/>
    <w:semiHidden/>
    <w:unhideWhenUsed/>
    <w:rsid w:val="00161C88"/>
    <w:rPr>
      <w:color w:val="605E5C"/>
      <w:shd w:val="clear" w:color="auto" w:fill="E1DFDD"/>
    </w:rPr>
  </w:style>
  <w:style w:type="character" w:customStyle="1" w:styleId="Mentionnonrsolue5">
    <w:name w:val="Mention non résolue5"/>
    <w:basedOn w:val="Policepardfaut"/>
    <w:uiPriority w:val="99"/>
    <w:semiHidden/>
    <w:unhideWhenUsed/>
    <w:rsid w:val="00E724BA"/>
    <w:rPr>
      <w:color w:val="605E5C"/>
      <w:shd w:val="clear" w:color="auto" w:fill="E1DFDD"/>
    </w:rPr>
  </w:style>
  <w:style w:type="paragraph" w:customStyle="1" w:styleId="StyleMP-puces">
    <w:name w:val="StyleMP-puces"/>
    <w:basedOn w:val="Paragraphedeliste"/>
    <w:link w:val="StyleMP-pucesCar"/>
    <w:qFormat/>
    <w:rsid w:val="000422A5"/>
    <w:pPr>
      <w:numPr>
        <w:numId w:val="22"/>
      </w:numPr>
      <w:autoSpaceDE w:val="0"/>
      <w:autoSpaceDN w:val="0"/>
      <w:adjustRightInd w:val="0"/>
      <w:contextualSpacing w:val="0"/>
    </w:pPr>
    <w:rPr>
      <w:rFonts w:eastAsia="Times New Roman" w:cs="Arial"/>
      <w:color w:val="000000" w:themeColor="text1"/>
      <w:lang w:eastAsia="fr-FR"/>
    </w:rPr>
  </w:style>
  <w:style w:type="character" w:customStyle="1" w:styleId="StyleMP-pucesCar">
    <w:name w:val="StyleMP-puces Car"/>
    <w:basedOn w:val="ParagraphedelisteCar"/>
    <w:link w:val="StyleMP-puces"/>
    <w:rsid w:val="000422A5"/>
    <w:rPr>
      <w:rFonts w:ascii="Arial" w:eastAsia="Times New Roman" w:hAnsi="Arial" w:cs="Arial"/>
      <w:color w:val="000000" w:themeColor="text1"/>
      <w:lang w:eastAsia="ar-SA"/>
    </w:rPr>
  </w:style>
  <w:style w:type="character" w:customStyle="1" w:styleId="Heading3Char">
    <w:name w:val="Heading 3 Char"/>
    <w:aliases w:val="Ti3-Etic Char,2h Char,l3 Char,subhead 2 Char,numéroté  1.1.1 Char,H31 Char,Titre3 + Gauche Char,Avant : 18 pt + G... Char,h3 Char,3rd level Char,CT Char,Titre3 Char,T3 Char,H3 Char,1.1.1 sous-sous-chapitre Char,Projet Char,3 Char,L3 Char"/>
    <w:uiPriority w:val="9"/>
    <w:semiHidden/>
    <w:rsid w:val="00D0096E"/>
    <w:rPr>
      <w:rFonts w:ascii="Cambria" w:eastAsia="Times New Roman" w:hAnsi="Cambria" w:cs="Times New Roman"/>
      <w:b/>
      <w:bCs/>
      <w:sz w:val="26"/>
      <w:szCs w:val="26"/>
      <w:lang w:eastAsia="zh-CN"/>
    </w:rPr>
  </w:style>
  <w:style w:type="character" w:customStyle="1" w:styleId="Heading4Char">
    <w:name w:val="Heading 4 Char"/>
    <w:aliases w:val="Ti4-Etic Char,numéroté  1.1.1.1. Char,Tib-Ti 4 Char,Titre4 Char,l4 Char,Titre 41 Char,t4.T4 Char,I4 Char,Map Title Char,chapitre 1.1.1.1 Car Char,... Char,(annexe) Char,H4 Char,h4 Char,l4+toc4 Char,Headline4 Char,T4 Char,h41 Char,h42 Char"/>
    <w:uiPriority w:val="9"/>
    <w:semiHidden/>
    <w:rsid w:val="00D0096E"/>
    <w:rPr>
      <w:rFonts w:ascii="Calibri" w:eastAsia="Times New Roman" w:hAnsi="Calibri" w:cs="Times New Roman"/>
      <w:b/>
      <w:bCs/>
      <w:sz w:val="28"/>
      <w:szCs w:val="28"/>
      <w:lang w:eastAsia="zh-CN"/>
    </w:rPr>
  </w:style>
  <w:style w:type="paragraph" w:customStyle="1" w:styleId="TitreNum1">
    <w:name w:val="Titre Num 1"/>
    <w:basedOn w:val="Titre1"/>
    <w:next w:val="Normal"/>
    <w:uiPriority w:val="99"/>
    <w:rsid w:val="00D0096E"/>
    <w:pPr>
      <w:tabs>
        <w:tab w:val="num" w:pos="360"/>
      </w:tabs>
      <w:ind w:left="567" w:hanging="567"/>
    </w:pPr>
    <w:rPr>
      <w:color w:val="C00000"/>
    </w:rPr>
  </w:style>
  <w:style w:type="paragraph" w:customStyle="1" w:styleId="TitreNum2">
    <w:name w:val="Titre Num 2"/>
    <w:basedOn w:val="Titre2"/>
    <w:next w:val="Normal"/>
    <w:uiPriority w:val="99"/>
    <w:rsid w:val="00D0096E"/>
    <w:pPr>
      <w:keepLines/>
      <w:tabs>
        <w:tab w:val="num" w:pos="360"/>
      </w:tabs>
      <w:spacing w:before="240" w:after="0"/>
      <w:ind w:left="0" w:firstLine="0"/>
    </w:pPr>
    <w:rPr>
      <w:sz w:val="20"/>
      <w:szCs w:val="20"/>
      <w:u w:val="none"/>
    </w:rPr>
  </w:style>
  <w:style w:type="paragraph" w:customStyle="1" w:styleId="TitreNum3">
    <w:name w:val="Titre Num 3"/>
    <w:basedOn w:val="Titre3"/>
    <w:next w:val="Normal"/>
    <w:uiPriority w:val="99"/>
    <w:rsid w:val="00D0096E"/>
    <w:pPr>
      <w:keepNext w:val="0"/>
      <w:keepLines/>
      <w:tabs>
        <w:tab w:val="num" w:pos="360"/>
      </w:tabs>
      <w:ind w:left="360" w:hanging="360"/>
    </w:pPr>
    <w:rPr>
      <w:szCs w:val="26"/>
    </w:rPr>
  </w:style>
  <w:style w:type="paragraph" w:customStyle="1" w:styleId="TitreNum4">
    <w:name w:val="Titre Num 4"/>
    <w:basedOn w:val="Titre4"/>
    <w:next w:val="Normal"/>
    <w:uiPriority w:val="99"/>
    <w:rsid w:val="00D0096E"/>
    <w:pPr>
      <w:keepNext/>
      <w:numPr>
        <w:ilvl w:val="3"/>
        <w:numId w:val="21"/>
      </w:numPr>
      <w:spacing w:before="240"/>
    </w:pPr>
    <w:rPr>
      <w:rFonts w:ascii="Arial" w:hAnsi="Arial" w:cs="Arial"/>
      <w:bCs/>
      <w:i/>
      <w:smallCaps w:val="0"/>
      <w:szCs w:val="28"/>
      <w:u w:val="none"/>
    </w:rPr>
  </w:style>
  <w:style w:type="paragraph" w:customStyle="1" w:styleId="TitreNum5">
    <w:name w:val="Titre Num 5"/>
    <w:basedOn w:val="Normal"/>
    <w:next w:val="Normal"/>
    <w:uiPriority w:val="99"/>
    <w:rsid w:val="00D0096E"/>
    <w:pPr>
      <w:spacing w:before="120" w:after="0"/>
    </w:pPr>
    <w:rPr>
      <w:rFonts w:cs="Arial"/>
      <w:b/>
      <w:i/>
    </w:rPr>
  </w:style>
  <w:style w:type="paragraph" w:customStyle="1" w:styleId="Corpsdetexte21">
    <w:name w:val="Corps de texte 21"/>
    <w:basedOn w:val="Normal"/>
    <w:rsid w:val="00D0096E"/>
    <w:pPr>
      <w:spacing w:before="120" w:after="0"/>
      <w:ind w:right="-142" w:firstLine="708"/>
    </w:pPr>
    <w:rPr>
      <w:rFonts w:ascii="FuturaA Bk BT" w:hAnsi="FuturaA Bk BT" w:cs="FuturaA Bk BT"/>
      <w:lang w:val="en-GB"/>
    </w:rPr>
  </w:style>
  <w:style w:type="paragraph" w:customStyle="1" w:styleId="Listp">
    <w:name w:val="List_p"/>
    <w:basedOn w:val="Normal"/>
    <w:uiPriority w:val="99"/>
    <w:rsid w:val="00D0096E"/>
    <w:pPr>
      <w:tabs>
        <w:tab w:val="left" w:pos="360"/>
      </w:tabs>
      <w:spacing w:before="120" w:after="0"/>
      <w:ind w:left="360" w:hanging="360"/>
    </w:pPr>
    <w:rPr>
      <w:rFonts w:cs="Arial"/>
      <w:sz w:val="18"/>
      <w:szCs w:val="18"/>
    </w:rPr>
  </w:style>
  <w:style w:type="paragraph" w:styleId="Index1">
    <w:name w:val="index 1"/>
    <w:basedOn w:val="Normal"/>
    <w:next w:val="Normal"/>
    <w:autoRedefine/>
    <w:uiPriority w:val="99"/>
    <w:semiHidden/>
    <w:rsid w:val="00D0096E"/>
    <w:pPr>
      <w:spacing w:before="120" w:after="0"/>
      <w:ind w:left="220" w:hanging="220"/>
    </w:pPr>
    <w:rPr>
      <w:rFonts w:cs="Arial"/>
    </w:rPr>
  </w:style>
  <w:style w:type="paragraph" w:styleId="Index2">
    <w:name w:val="index 2"/>
    <w:basedOn w:val="Normal"/>
    <w:next w:val="Normal"/>
    <w:autoRedefine/>
    <w:uiPriority w:val="99"/>
    <w:semiHidden/>
    <w:rsid w:val="00D0096E"/>
    <w:pPr>
      <w:spacing w:before="120" w:after="0"/>
      <w:ind w:left="440" w:hanging="220"/>
    </w:pPr>
    <w:rPr>
      <w:rFonts w:cs="Arial"/>
    </w:rPr>
  </w:style>
  <w:style w:type="paragraph" w:styleId="Index3">
    <w:name w:val="index 3"/>
    <w:basedOn w:val="Normal"/>
    <w:next w:val="Normal"/>
    <w:autoRedefine/>
    <w:uiPriority w:val="99"/>
    <w:semiHidden/>
    <w:rsid w:val="00D0096E"/>
    <w:pPr>
      <w:spacing w:before="120" w:after="0"/>
      <w:ind w:left="660" w:hanging="220"/>
    </w:pPr>
    <w:rPr>
      <w:rFonts w:cs="Arial"/>
    </w:rPr>
  </w:style>
  <w:style w:type="paragraph" w:styleId="Index4">
    <w:name w:val="index 4"/>
    <w:basedOn w:val="Normal"/>
    <w:next w:val="Normal"/>
    <w:autoRedefine/>
    <w:uiPriority w:val="99"/>
    <w:semiHidden/>
    <w:rsid w:val="00D0096E"/>
    <w:pPr>
      <w:spacing w:before="120" w:after="0"/>
      <w:ind w:left="880" w:hanging="220"/>
    </w:pPr>
    <w:rPr>
      <w:rFonts w:cs="Arial"/>
    </w:rPr>
  </w:style>
  <w:style w:type="paragraph" w:styleId="Index5">
    <w:name w:val="index 5"/>
    <w:basedOn w:val="Normal"/>
    <w:next w:val="Normal"/>
    <w:autoRedefine/>
    <w:uiPriority w:val="99"/>
    <w:semiHidden/>
    <w:rsid w:val="00D0096E"/>
    <w:pPr>
      <w:spacing w:before="120" w:after="0"/>
      <w:ind w:left="1100" w:hanging="220"/>
    </w:pPr>
    <w:rPr>
      <w:rFonts w:cs="Arial"/>
    </w:rPr>
  </w:style>
  <w:style w:type="paragraph" w:styleId="Index6">
    <w:name w:val="index 6"/>
    <w:basedOn w:val="Normal"/>
    <w:next w:val="Normal"/>
    <w:autoRedefine/>
    <w:uiPriority w:val="99"/>
    <w:semiHidden/>
    <w:rsid w:val="00D0096E"/>
    <w:pPr>
      <w:spacing w:before="120" w:after="0"/>
      <w:ind w:left="1320" w:hanging="220"/>
    </w:pPr>
    <w:rPr>
      <w:rFonts w:cs="Arial"/>
    </w:rPr>
  </w:style>
  <w:style w:type="paragraph" w:styleId="Index7">
    <w:name w:val="index 7"/>
    <w:basedOn w:val="Normal"/>
    <w:next w:val="Normal"/>
    <w:autoRedefine/>
    <w:uiPriority w:val="99"/>
    <w:semiHidden/>
    <w:rsid w:val="00D0096E"/>
    <w:pPr>
      <w:spacing w:before="120" w:after="0"/>
      <w:ind w:left="1540" w:hanging="220"/>
    </w:pPr>
    <w:rPr>
      <w:rFonts w:cs="Arial"/>
    </w:rPr>
  </w:style>
  <w:style w:type="paragraph" w:styleId="Index8">
    <w:name w:val="index 8"/>
    <w:basedOn w:val="Normal"/>
    <w:next w:val="Normal"/>
    <w:autoRedefine/>
    <w:uiPriority w:val="99"/>
    <w:semiHidden/>
    <w:rsid w:val="00D0096E"/>
    <w:pPr>
      <w:spacing w:before="120" w:after="0"/>
      <w:ind w:left="1760" w:hanging="220"/>
    </w:pPr>
    <w:rPr>
      <w:rFonts w:cs="Arial"/>
    </w:rPr>
  </w:style>
  <w:style w:type="paragraph" w:styleId="Index9">
    <w:name w:val="index 9"/>
    <w:basedOn w:val="Normal"/>
    <w:next w:val="Normal"/>
    <w:autoRedefine/>
    <w:uiPriority w:val="99"/>
    <w:semiHidden/>
    <w:rsid w:val="00D0096E"/>
    <w:pPr>
      <w:spacing w:before="120" w:after="0"/>
      <w:ind w:left="1980" w:hanging="220"/>
    </w:pPr>
    <w:rPr>
      <w:rFonts w:cs="Arial"/>
    </w:rPr>
  </w:style>
  <w:style w:type="paragraph" w:styleId="Titreindex">
    <w:name w:val="index heading"/>
    <w:basedOn w:val="Normal"/>
    <w:next w:val="Index1"/>
    <w:uiPriority w:val="99"/>
    <w:semiHidden/>
    <w:rsid w:val="00D0096E"/>
    <w:pPr>
      <w:spacing w:before="120" w:after="0"/>
    </w:pPr>
    <w:rPr>
      <w:rFonts w:cs="Arial"/>
    </w:rPr>
  </w:style>
  <w:style w:type="character" w:customStyle="1" w:styleId="Corpsdetexte2Car">
    <w:name w:val="Corps de texte 2 Car"/>
    <w:link w:val="Corpsdetexte2"/>
    <w:rsid w:val="00D0096E"/>
    <w:rPr>
      <w:rFonts w:ascii="Arial" w:hAnsi="Arial" w:cs="Univers"/>
      <w:szCs w:val="24"/>
      <w:lang w:eastAsia="zh-CN"/>
    </w:rPr>
  </w:style>
  <w:style w:type="paragraph" w:customStyle="1" w:styleId="ZAB">
    <w:name w:val="ZAB"/>
    <w:basedOn w:val="Normal"/>
    <w:uiPriority w:val="99"/>
    <w:rsid w:val="00D0096E"/>
    <w:pPr>
      <w:spacing w:before="120" w:after="0" w:line="360" w:lineRule="auto"/>
    </w:pPr>
    <w:rPr>
      <w:rFonts w:ascii="Helvetica" w:hAnsi="Helvetica" w:cs="Helvetica"/>
    </w:rPr>
  </w:style>
  <w:style w:type="paragraph" w:customStyle="1" w:styleId="TableBody">
    <w:name w:val="TableBody"/>
    <w:basedOn w:val="Normal"/>
    <w:uiPriority w:val="99"/>
    <w:rsid w:val="00D0096E"/>
    <w:pPr>
      <w:overflowPunct w:val="0"/>
      <w:autoSpaceDE w:val="0"/>
      <w:autoSpaceDN w:val="0"/>
      <w:adjustRightInd w:val="0"/>
      <w:spacing w:before="120" w:after="0"/>
      <w:textAlignment w:val="baseline"/>
    </w:pPr>
    <w:rPr>
      <w:rFonts w:cs="Arial"/>
      <w:lang w:val="en-US"/>
    </w:rPr>
  </w:style>
  <w:style w:type="paragraph" w:customStyle="1" w:styleId="TableText">
    <w:name w:val="Table Text"/>
    <w:basedOn w:val="Normal"/>
    <w:autoRedefine/>
    <w:uiPriority w:val="99"/>
    <w:rsid w:val="00D0096E"/>
    <w:pPr>
      <w:spacing w:before="120" w:after="0"/>
    </w:pPr>
    <w:rPr>
      <w:rFonts w:cs="Arial"/>
      <w:i/>
      <w:iCs/>
      <w:lang w:val="en-US" w:eastAsia="en-US"/>
    </w:rPr>
  </w:style>
  <w:style w:type="paragraph" w:customStyle="1" w:styleId="Normalavecpuces">
    <w:name w:val="Normal avec puces"/>
    <w:basedOn w:val="Normal"/>
    <w:uiPriority w:val="99"/>
    <w:rsid w:val="00D0096E"/>
    <w:pPr>
      <w:tabs>
        <w:tab w:val="num" w:pos="360"/>
      </w:tabs>
      <w:spacing w:before="120" w:after="0"/>
      <w:ind w:left="360" w:hanging="360"/>
    </w:pPr>
    <w:rPr>
      <w:rFonts w:cs="Arial"/>
      <w:lang w:val="en-US" w:eastAsia="en-US"/>
    </w:rPr>
  </w:style>
  <w:style w:type="character" w:customStyle="1" w:styleId="Retraitcorpsdetexte2Car">
    <w:name w:val="Retrait corps de texte 2 Car"/>
    <w:link w:val="Retraitcorpsdetexte2"/>
    <w:uiPriority w:val="99"/>
    <w:rsid w:val="00D0096E"/>
    <w:rPr>
      <w:rFonts w:ascii="Arial" w:hAnsi="Arial" w:cs="Univers"/>
      <w:szCs w:val="24"/>
      <w:lang w:eastAsia="zh-CN"/>
    </w:rPr>
  </w:style>
  <w:style w:type="paragraph" w:customStyle="1" w:styleId="Intitul">
    <w:name w:val="Intitulé"/>
    <w:basedOn w:val="Normal"/>
    <w:uiPriority w:val="99"/>
    <w:rsid w:val="00D0096E"/>
    <w:pPr>
      <w:spacing w:before="360" w:after="360"/>
      <w:jc w:val="center"/>
    </w:pPr>
    <w:rPr>
      <w:rFonts w:cs="Arial"/>
      <w:b/>
      <w:bCs/>
      <w:smallCaps/>
      <w:spacing w:val="60"/>
      <w:sz w:val="48"/>
      <w:szCs w:val="48"/>
    </w:rPr>
  </w:style>
  <w:style w:type="paragraph" w:customStyle="1" w:styleId="Rubrique">
    <w:name w:val="Rubrique"/>
    <w:basedOn w:val="Normal"/>
    <w:uiPriority w:val="99"/>
    <w:rsid w:val="00D0096E"/>
    <w:pPr>
      <w:shd w:val="pct10" w:color="auto" w:fill="FFFFFF"/>
      <w:spacing w:before="120" w:after="0"/>
      <w:ind w:right="-2"/>
    </w:pPr>
    <w:rPr>
      <w:rFonts w:cs="Arial"/>
      <w:i/>
      <w:iCs/>
      <w:sz w:val="18"/>
      <w:szCs w:val="18"/>
    </w:rPr>
  </w:style>
  <w:style w:type="paragraph" w:customStyle="1" w:styleId="CharChar">
    <w:name w:val="Char Char"/>
    <w:basedOn w:val="Normal"/>
    <w:uiPriority w:val="99"/>
    <w:semiHidden/>
    <w:rsid w:val="00D0096E"/>
    <w:pPr>
      <w:spacing w:before="120" w:after="160" w:line="240" w:lineRule="exact"/>
    </w:pPr>
    <w:rPr>
      <w:rFonts w:cs="Arial"/>
      <w:lang w:val="en-US" w:eastAsia="en-US"/>
    </w:rPr>
  </w:style>
  <w:style w:type="paragraph" w:customStyle="1" w:styleId="figroupheadercaption">
    <w:name w:val="figroup_header_caption"/>
    <w:basedOn w:val="Normal"/>
    <w:uiPriority w:val="99"/>
    <w:rsid w:val="00D0096E"/>
    <w:pPr>
      <w:shd w:val="clear" w:color="auto" w:fill="B9D0FF"/>
      <w:spacing w:before="100" w:beforeAutospacing="1" w:after="100" w:afterAutospacing="1"/>
    </w:pPr>
    <w:rPr>
      <w:rFonts w:ascii="Times New Roman" w:hAnsi="Times New Roman" w:cs="Times New Roman"/>
      <w:b/>
      <w:bCs/>
      <w:lang w:val="en-US" w:eastAsia="en-US"/>
    </w:rPr>
  </w:style>
  <w:style w:type="paragraph" w:customStyle="1" w:styleId="imageheadercaption">
    <w:name w:val="image_header_caption"/>
    <w:basedOn w:val="Normal"/>
    <w:uiPriority w:val="99"/>
    <w:rsid w:val="00D0096E"/>
    <w:pPr>
      <w:shd w:val="clear" w:color="auto" w:fill="7390FF"/>
      <w:spacing w:before="100" w:beforeAutospacing="1" w:after="100" w:afterAutospacing="1"/>
      <w:jc w:val="center"/>
    </w:pPr>
    <w:rPr>
      <w:rFonts w:ascii="Times New Roman" w:hAnsi="Times New Roman" w:cs="Times New Roman"/>
      <w:b/>
      <w:bCs/>
      <w:lang w:val="en-US" w:eastAsia="en-US"/>
    </w:rPr>
  </w:style>
  <w:style w:type="paragraph" w:customStyle="1" w:styleId="figroupcaption">
    <w:name w:val="figroup_caption"/>
    <w:basedOn w:val="Normal"/>
    <w:uiPriority w:val="99"/>
    <w:rsid w:val="00D0096E"/>
    <w:pPr>
      <w:shd w:val="clear" w:color="auto" w:fill="FAFAFA"/>
      <w:spacing w:before="100" w:beforeAutospacing="1" w:after="100" w:afterAutospacing="1"/>
    </w:pPr>
    <w:rPr>
      <w:rFonts w:ascii="Times New Roman" w:hAnsi="Times New Roman" w:cs="Times New Roman"/>
      <w:lang w:val="en-US" w:eastAsia="en-US"/>
    </w:rPr>
  </w:style>
  <w:style w:type="paragraph" w:customStyle="1" w:styleId="figroupvalue">
    <w:name w:val="figroup_value"/>
    <w:basedOn w:val="Normal"/>
    <w:uiPriority w:val="99"/>
    <w:rsid w:val="00D0096E"/>
    <w:pPr>
      <w:spacing w:before="100" w:beforeAutospacing="1" w:after="100" w:afterAutospacing="1"/>
      <w:jc w:val="center"/>
    </w:pPr>
    <w:rPr>
      <w:rFonts w:ascii="Times New Roman" w:hAnsi="Times New Roman" w:cs="Times New Roman"/>
      <w:lang w:val="en-US" w:eastAsia="en-US"/>
    </w:rPr>
  </w:style>
  <w:style w:type="paragraph" w:customStyle="1" w:styleId="contentsh1">
    <w:name w:val="contentsh1"/>
    <w:basedOn w:val="Normal"/>
    <w:uiPriority w:val="99"/>
    <w:rsid w:val="00D0096E"/>
    <w:pPr>
      <w:numPr>
        <w:numId w:val="37"/>
      </w:numPr>
      <w:spacing w:before="100" w:beforeAutospacing="1" w:after="100" w:afterAutospacing="1"/>
    </w:pPr>
    <w:rPr>
      <w:rFonts w:ascii="Times New Roman" w:hAnsi="Times New Roman" w:cs="Times New Roman"/>
      <w:color w:val="3366FF"/>
      <w:sz w:val="32"/>
      <w:szCs w:val="32"/>
      <w:lang w:val="en-US" w:eastAsia="en-US"/>
    </w:rPr>
  </w:style>
  <w:style w:type="paragraph" w:customStyle="1" w:styleId="oigroupheadercaption">
    <w:name w:val="oigroup_header_caption"/>
    <w:basedOn w:val="Normal"/>
    <w:uiPriority w:val="99"/>
    <w:rsid w:val="00D0096E"/>
    <w:pPr>
      <w:shd w:val="clear" w:color="auto" w:fill="DFEB9C"/>
      <w:spacing w:before="100" w:beforeAutospacing="1" w:after="100" w:afterAutospacing="1"/>
    </w:pPr>
    <w:rPr>
      <w:rFonts w:ascii="Times New Roman" w:hAnsi="Times New Roman" w:cs="Times New Roman"/>
      <w:b/>
      <w:bCs/>
    </w:rPr>
  </w:style>
  <w:style w:type="paragraph" w:customStyle="1" w:styleId="oigroupcaption">
    <w:name w:val="oigroup_caption"/>
    <w:basedOn w:val="Normal"/>
    <w:uiPriority w:val="99"/>
    <w:rsid w:val="00D0096E"/>
    <w:pPr>
      <w:shd w:val="clear" w:color="auto" w:fill="FAFAFA"/>
      <w:spacing w:before="100" w:beforeAutospacing="1" w:after="100" w:afterAutospacing="1"/>
    </w:pPr>
    <w:rPr>
      <w:rFonts w:ascii="Times New Roman" w:hAnsi="Times New Roman" w:cs="Times New Roman"/>
    </w:rPr>
  </w:style>
  <w:style w:type="paragraph" w:customStyle="1" w:styleId="oigroupqty">
    <w:name w:val="oigroup_qty"/>
    <w:basedOn w:val="Normal"/>
    <w:uiPriority w:val="99"/>
    <w:rsid w:val="00D0096E"/>
    <w:pPr>
      <w:spacing w:before="100" w:beforeAutospacing="1" w:after="100" w:afterAutospacing="1"/>
      <w:jc w:val="center"/>
    </w:pPr>
    <w:rPr>
      <w:rFonts w:ascii="Times New Roman" w:hAnsi="Times New Roman" w:cs="Times New Roman"/>
    </w:rPr>
  </w:style>
  <w:style w:type="paragraph" w:customStyle="1" w:styleId="normalavecpuces0">
    <w:name w:val="normalavecpuces"/>
    <w:basedOn w:val="Normal"/>
    <w:uiPriority w:val="99"/>
    <w:rsid w:val="00D0096E"/>
    <w:pPr>
      <w:spacing w:before="120" w:after="0"/>
      <w:ind w:left="360" w:hanging="360"/>
    </w:pPr>
    <w:rPr>
      <w:rFonts w:eastAsia="Arial Unicode MS" w:cs="Arial"/>
      <w:sz w:val="22"/>
      <w:szCs w:val="22"/>
      <w:lang w:val="en-US" w:eastAsia="en-US"/>
    </w:rPr>
  </w:style>
  <w:style w:type="paragraph" w:customStyle="1" w:styleId="Texte1">
    <w:name w:val="Texte_1"/>
    <w:basedOn w:val="Normal"/>
    <w:uiPriority w:val="99"/>
    <w:rsid w:val="00D0096E"/>
    <w:pPr>
      <w:spacing w:before="120" w:after="0"/>
    </w:pPr>
    <w:rPr>
      <w:rFonts w:ascii="FuturaA Md BT" w:hAnsi="FuturaA Md BT" w:cs="FuturaA Md BT"/>
      <w:noProof/>
      <w:sz w:val="22"/>
      <w:szCs w:val="22"/>
    </w:rPr>
  </w:style>
  <w:style w:type="paragraph" w:customStyle="1" w:styleId="AListe">
    <w:name w:val="AListe"/>
    <w:basedOn w:val="Normal"/>
    <w:uiPriority w:val="99"/>
    <w:semiHidden/>
    <w:rsid w:val="00D0096E"/>
    <w:pPr>
      <w:numPr>
        <w:numId w:val="23"/>
      </w:numPr>
      <w:spacing w:before="120" w:after="160"/>
    </w:pPr>
    <w:rPr>
      <w:rFonts w:ascii="FuturaA Bk BT" w:hAnsi="FuturaA Bk BT" w:cs="FuturaA Bk BT"/>
      <w:noProof/>
      <w:spacing w:val="-2"/>
      <w:sz w:val="22"/>
      <w:szCs w:val="22"/>
      <w:lang w:val="en-GB" w:eastAsia="en-US"/>
    </w:rPr>
  </w:style>
  <w:style w:type="paragraph" w:customStyle="1" w:styleId="figure">
    <w:name w:val="figure"/>
    <w:basedOn w:val="Normal"/>
    <w:uiPriority w:val="99"/>
    <w:rsid w:val="00D0096E"/>
    <w:pPr>
      <w:spacing w:before="240" w:after="240"/>
      <w:jc w:val="center"/>
    </w:pPr>
    <w:rPr>
      <w:rFonts w:ascii="FuturaA Md BT" w:hAnsi="FuturaA Md BT" w:cs="FuturaA Md BT"/>
      <w:noProof/>
      <w:lang w:eastAsia="en-US"/>
    </w:rPr>
  </w:style>
  <w:style w:type="paragraph" w:customStyle="1" w:styleId="Note1">
    <w:name w:val="Note_1"/>
    <w:basedOn w:val="Normal"/>
    <w:uiPriority w:val="99"/>
    <w:rsid w:val="00D0096E"/>
    <w:pPr>
      <w:widowControl w:val="0"/>
      <w:spacing w:before="120" w:after="0"/>
      <w:ind w:left="1134" w:hanging="777"/>
    </w:pPr>
    <w:rPr>
      <w:rFonts w:ascii="FuturaA Md BT" w:hAnsi="FuturaA Md BT" w:cs="FuturaA Md BT"/>
      <w:i/>
      <w:iCs/>
      <w:noProof/>
      <w:color w:val="0000FF"/>
      <w:sz w:val="22"/>
      <w:szCs w:val="22"/>
      <w:lang w:eastAsia="en-US"/>
    </w:rPr>
  </w:style>
  <w:style w:type="paragraph" w:customStyle="1" w:styleId="puce10">
    <w:name w:val="puce_1"/>
    <w:basedOn w:val="Normal"/>
    <w:uiPriority w:val="99"/>
    <w:rsid w:val="00D0096E"/>
    <w:pPr>
      <w:numPr>
        <w:numId w:val="26"/>
      </w:numPr>
      <w:tabs>
        <w:tab w:val="left" w:pos="426"/>
      </w:tabs>
      <w:spacing w:before="40" w:after="40"/>
    </w:pPr>
    <w:rPr>
      <w:rFonts w:ascii="FuturaA Md BT" w:hAnsi="FuturaA Md BT" w:cs="FuturaA Md BT"/>
      <w:noProof/>
      <w:sz w:val="22"/>
      <w:szCs w:val="22"/>
      <w:lang w:eastAsia="en-US"/>
    </w:rPr>
  </w:style>
  <w:style w:type="paragraph" w:customStyle="1" w:styleId="puce2">
    <w:name w:val="puce_2"/>
    <w:basedOn w:val="Normal"/>
    <w:uiPriority w:val="99"/>
    <w:rsid w:val="00D0096E"/>
    <w:pPr>
      <w:widowControl w:val="0"/>
      <w:numPr>
        <w:numId w:val="24"/>
      </w:numPr>
      <w:spacing w:before="20" w:after="20"/>
    </w:pPr>
    <w:rPr>
      <w:rFonts w:ascii="FuturaA Md BT" w:hAnsi="FuturaA Md BT" w:cs="FuturaA Md BT"/>
      <w:noProof/>
      <w:sz w:val="22"/>
      <w:szCs w:val="22"/>
      <w:lang w:eastAsia="en-US"/>
    </w:rPr>
  </w:style>
  <w:style w:type="character" w:customStyle="1" w:styleId="tw4winExternal">
    <w:name w:val="tw4winExternal"/>
    <w:uiPriority w:val="99"/>
    <w:rsid w:val="00D0096E"/>
    <w:rPr>
      <w:rFonts w:ascii="Courier New" w:hAnsi="Courier New" w:cs="Courier New"/>
      <w:noProof/>
      <w:color w:val="808080"/>
    </w:rPr>
  </w:style>
  <w:style w:type="paragraph" w:customStyle="1" w:styleId="Alcatelbullets2">
    <w:name w:val="Alcatel bullets 2"/>
    <w:basedOn w:val="Normal"/>
    <w:next w:val="Normal"/>
    <w:uiPriority w:val="99"/>
    <w:semiHidden/>
    <w:rsid w:val="00D0096E"/>
    <w:pPr>
      <w:autoSpaceDE w:val="0"/>
      <w:autoSpaceDN w:val="0"/>
      <w:adjustRightInd w:val="0"/>
      <w:spacing w:before="120" w:after="0"/>
    </w:pPr>
    <w:rPr>
      <w:rFonts w:ascii="EPNPBK+FuturaABkBT" w:hAnsi="EPNPBK+FuturaABkBT" w:cs="EPNPBK+FuturaABkBT"/>
    </w:rPr>
  </w:style>
  <w:style w:type="paragraph" w:customStyle="1" w:styleId="Avecpuces">
    <w:name w:val="Avec puces"/>
    <w:basedOn w:val="Normal"/>
    <w:uiPriority w:val="99"/>
    <w:rsid w:val="00D0096E"/>
    <w:pPr>
      <w:numPr>
        <w:numId w:val="25"/>
      </w:numPr>
      <w:spacing w:before="120" w:after="0"/>
    </w:pPr>
    <w:rPr>
      <w:rFonts w:cs="Arial"/>
    </w:rPr>
  </w:style>
  <w:style w:type="paragraph" w:customStyle="1" w:styleId="Normale">
    <w:name w:val="Normale"/>
    <w:basedOn w:val="Corpsdetexte"/>
    <w:uiPriority w:val="99"/>
    <w:semiHidden/>
    <w:rsid w:val="00D0096E"/>
    <w:pPr>
      <w:numPr>
        <w:ilvl w:val="12"/>
      </w:numPr>
      <w:tabs>
        <w:tab w:val="left" w:pos="142"/>
      </w:tabs>
      <w:spacing w:before="120" w:after="0"/>
      <w:ind w:right="283"/>
      <w:jc w:val="both"/>
    </w:pPr>
    <w:rPr>
      <w:rFonts w:ascii="Times New Roman" w:hAnsi="Times New Roman" w:cs="Times New Roman"/>
      <w:b w:val="0"/>
      <w:noProof/>
      <w:sz w:val="24"/>
    </w:rPr>
  </w:style>
  <w:style w:type="paragraph" w:customStyle="1" w:styleId="Texte1gras">
    <w:name w:val="Texte_1_gras"/>
    <w:basedOn w:val="Normal"/>
    <w:uiPriority w:val="99"/>
    <w:rsid w:val="00D0096E"/>
    <w:pPr>
      <w:tabs>
        <w:tab w:val="left" w:pos="720"/>
      </w:tabs>
      <w:spacing w:before="120" w:after="0"/>
    </w:pPr>
    <w:rPr>
      <w:rFonts w:ascii="FuturaA Md BT" w:hAnsi="FuturaA Md BT" w:cs="FuturaA Md BT"/>
      <w:b/>
      <w:bCs/>
      <w:color w:val="000080"/>
      <w:sz w:val="22"/>
      <w:szCs w:val="22"/>
      <w:lang w:val="en-GB" w:eastAsia="en-US"/>
    </w:rPr>
  </w:style>
  <w:style w:type="paragraph" w:customStyle="1" w:styleId="Figure0">
    <w:name w:val="Figure"/>
    <w:basedOn w:val="Listepuces"/>
    <w:next w:val="Normal"/>
    <w:uiPriority w:val="99"/>
    <w:rsid w:val="00D0096E"/>
    <w:pPr>
      <w:keepNext/>
      <w:numPr>
        <w:numId w:val="0"/>
      </w:numPr>
      <w:spacing w:before="360" w:after="0" w:line="240" w:lineRule="atLeast"/>
      <w:jc w:val="center"/>
    </w:pPr>
    <w:rPr>
      <w:rFonts w:ascii="Century725 BT" w:hAnsi="Century725 BT" w:cs="Century725 BT"/>
      <w:lang w:val="en-US" w:eastAsia="en-US"/>
    </w:rPr>
  </w:style>
  <w:style w:type="paragraph" w:customStyle="1" w:styleId="puce2losange">
    <w:name w:val="puce_2_losange"/>
    <w:basedOn w:val="Normal"/>
    <w:uiPriority w:val="99"/>
    <w:rsid w:val="00D0096E"/>
    <w:pPr>
      <w:tabs>
        <w:tab w:val="num" w:pos="426"/>
        <w:tab w:val="num" w:pos="2126"/>
      </w:tabs>
      <w:spacing w:before="40" w:after="40"/>
      <w:ind w:left="425" w:hanging="425"/>
    </w:pPr>
    <w:rPr>
      <w:rFonts w:ascii="FuturaA Md BT" w:hAnsi="FuturaA Md BT" w:cs="FuturaA Md BT"/>
      <w:sz w:val="22"/>
      <w:szCs w:val="22"/>
      <w:lang w:val="en-US" w:eastAsia="en-US"/>
    </w:rPr>
  </w:style>
  <w:style w:type="paragraph" w:customStyle="1" w:styleId="Style11">
    <w:name w:val="Style 1"/>
    <w:basedOn w:val="Normal"/>
    <w:uiPriority w:val="99"/>
    <w:rsid w:val="00D0096E"/>
    <w:pPr>
      <w:widowControl w:val="0"/>
      <w:autoSpaceDE w:val="0"/>
      <w:autoSpaceDN w:val="0"/>
      <w:adjustRightInd w:val="0"/>
      <w:spacing w:before="120" w:after="0"/>
    </w:pPr>
    <w:rPr>
      <w:rFonts w:ascii="Times New Roman" w:hAnsi="Times New Roman" w:cs="Times New Roman"/>
    </w:rPr>
  </w:style>
  <w:style w:type="paragraph" w:customStyle="1" w:styleId="Style30">
    <w:name w:val="Style 3"/>
    <w:basedOn w:val="Normal"/>
    <w:uiPriority w:val="99"/>
    <w:rsid w:val="00D0096E"/>
    <w:pPr>
      <w:widowControl w:val="0"/>
      <w:autoSpaceDE w:val="0"/>
      <w:autoSpaceDN w:val="0"/>
      <w:spacing w:before="120" w:after="0" w:line="264" w:lineRule="exact"/>
      <w:ind w:left="648"/>
    </w:pPr>
    <w:rPr>
      <w:rFonts w:ascii="Times New Roman" w:hAnsi="Times New Roman" w:cs="Times New Roman"/>
    </w:rPr>
  </w:style>
  <w:style w:type="paragraph" w:customStyle="1" w:styleId="Normalretrait">
    <w:name w:val="Normal retrait"/>
    <w:basedOn w:val="Normal"/>
    <w:uiPriority w:val="99"/>
    <w:rsid w:val="00D0096E"/>
    <w:pPr>
      <w:numPr>
        <w:numId w:val="27"/>
      </w:numPr>
      <w:spacing w:before="120" w:after="0" w:line="360" w:lineRule="auto"/>
      <w:ind w:right="522"/>
    </w:pPr>
    <w:rPr>
      <w:rFonts w:cs="Arial"/>
      <w:noProof/>
    </w:rPr>
  </w:style>
  <w:style w:type="paragraph" w:customStyle="1" w:styleId="Schma">
    <w:name w:val="Schéma"/>
    <w:basedOn w:val="Normal"/>
    <w:uiPriority w:val="99"/>
    <w:rsid w:val="00D0096E"/>
    <w:pPr>
      <w:keepLines/>
      <w:spacing w:before="240" w:after="240"/>
      <w:jc w:val="center"/>
    </w:pPr>
    <w:rPr>
      <w:rFonts w:cs="Arial"/>
      <w:sz w:val="22"/>
      <w:szCs w:val="22"/>
    </w:rPr>
  </w:style>
  <w:style w:type="paragraph" w:customStyle="1" w:styleId="Retrait1">
    <w:name w:val="Retrait1"/>
    <w:basedOn w:val="Normal"/>
    <w:uiPriority w:val="99"/>
    <w:semiHidden/>
    <w:rsid w:val="00D0096E"/>
    <w:pPr>
      <w:spacing w:before="120" w:after="0"/>
      <w:ind w:left="567" w:hanging="284"/>
    </w:pPr>
    <w:rPr>
      <w:rFonts w:cs="Arial"/>
      <w:sz w:val="22"/>
      <w:szCs w:val="22"/>
    </w:rPr>
  </w:style>
  <w:style w:type="character" w:customStyle="1" w:styleId="Retraitcorpsdetexte3Car">
    <w:name w:val="Retrait corps de texte 3 Car"/>
    <w:link w:val="Retraitcorpsdetexte3"/>
    <w:uiPriority w:val="99"/>
    <w:rsid w:val="00D0096E"/>
    <w:rPr>
      <w:rFonts w:ascii="Arial" w:hAnsi="Arial" w:cs="Univers"/>
      <w:szCs w:val="24"/>
      <w:lang w:eastAsia="zh-CN"/>
    </w:rPr>
  </w:style>
  <w:style w:type="paragraph" w:customStyle="1" w:styleId="Listepuces0">
    <w:name w:val="Liste puces"/>
    <w:basedOn w:val="Retraitcorpsdetexte"/>
    <w:autoRedefine/>
    <w:uiPriority w:val="99"/>
    <w:rsid w:val="00D0096E"/>
    <w:pPr>
      <w:numPr>
        <w:numId w:val="28"/>
      </w:numPr>
      <w:spacing w:before="120" w:after="0"/>
      <w:ind w:left="3838" w:hanging="357"/>
    </w:pPr>
    <w:rPr>
      <w:rFonts w:ascii="Arial Narrow" w:hAnsi="Arial Narrow" w:cs="Arial Narrow"/>
      <w:b/>
      <w:bCs/>
      <w:sz w:val="24"/>
    </w:rPr>
  </w:style>
  <w:style w:type="paragraph" w:customStyle="1" w:styleId="Soustitrefiche2">
    <w:name w:val="Sous titre fiche 2"/>
    <w:basedOn w:val="Retraitcorpsdetexte"/>
    <w:autoRedefine/>
    <w:uiPriority w:val="99"/>
    <w:rsid w:val="00D0096E"/>
    <w:pPr>
      <w:spacing w:before="120" w:after="0"/>
      <w:ind w:left="3119" w:firstLine="567"/>
    </w:pPr>
    <w:rPr>
      <w:rFonts w:ascii="Arial Narrow" w:hAnsi="Arial Narrow" w:cs="Arial Narrow"/>
      <w:b/>
      <w:bCs/>
      <w:color w:val="003366"/>
      <w:sz w:val="24"/>
      <w:u w:val="single"/>
    </w:rPr>
  </w:style>
  <w:style w:type="paragraph" w:customStyle="1" w:styleId="Listereference">
    <w:name w:val="Liste reference"/>
    <w:basedOn w:val="Normal"/>
    <w:autoRedefine/>
    <w:uiPriority w:val="99"/>
    <w:rsid w:val="00D0096E"/>
    <w:pPr>
      <w:numPr>
        <w:numId w:val="31"/>
      </w:numPr>
      <w:tabs>
        <w:tab w:val="clear" w:pos="4123"/>
        <w:tab w:val="num" w:pos="2268"/>
      </w:tabs>
      <w:spacing w:before="120" w:after="0"/>
      <w:ind w:left="2268"/>
    </w:pPr>
    <w:rPr>
      <w:rFonts w:cs="Arial"/>
      <w:b/>
      <w:bCs/>
      <w:sz w:val="22"/>
      <w:szCs w:val="22"/>
    </w:rPr>
  </w:style>
  <w:style w:type="paragraph" w:customStyle="1" w:styleId="ListeAPuces">
    <w:name w:val="ListeAPuces"/>
    <w:basedOn w:val="Normal"/>
    <w:uiPriority w:val="99"/>
    <w:rsid w:val="00D0096E"/>
    <w:pPr>
      <w:tabs>
        <w:tab w:val="num" w:pos="360"/>
      </w:tabs>
      <w:spacing w:before="120" w:after="0"/>
      <w:ind w:left="360" w:hanging="360"/>
    </w:pPr>
    <w:rPr>
      <w:rFonts w:cs="Arial"/>
    </w:rPr>
  </w:style>
  <w:style w:type="paragraph" w:customStyle="1" w:styleId="NormalFiche">
    <w:name w:val="Normal Fiche"/>
    <w:basedOn w:val="Normal"/>
    <w:uiPriority w:val="99"/>
    <w:rsid w:val="00D0096E"/>
    <w:pPr>
      <w:spacing w:before="120" w:after="0"/>
      <w:ind w:left="3686"/>
    </w:pPr>
    <w:rPr>
      <w:rFonts w:ascii="Arial Narrow" w:hAnsi="Arial Narrow" w:cs="Arial Narrow"/>
      <w:b/>
      <w:bCs/>
    </w:rPr>
  </w:style>
  <w:style w:type="paragraph" w:customStyle="1" w:styleId="PucenormalFiche">
    <w:name w:val="Puce normal Fiche"/>
    <w:basedOn w:val="Titre5"/>
    <w:uiPriority w:val="99"/>
    <w:semiHidden/>
    <w:rsid w:val="00D0096E"/>
    <w:pPr>
      <w:numPr>
        <w:numId w:val="29"/>
      </w:numPr>
      <w:spacing w:before="0" w:after="0"/>
      <w:ind w:left="4405" w:hanging="357"/>
    </w:pPr>
    <w:rPr>
      <w:rFonts w:ascii="Arial Narrow" w:hAnsi="Arial Narrow" w:cs="Arial Narrow"/>
      <w:b w:val="0"/>
      <w:sz w:val="20"/>
      <w:u w:val="single"/>
    </w:rPr>
  </w:style>
  <w:style w:type="paragraph" w:customStyle="1" w:styleId="Titre4Titre4l4l41l4242">
    <w:name w:val="Titre 4.Titre4.l4.l41.l4242"/>
    <w:basedOn w:val="Normal"/>
    <w:next w:val="Normal"/>
    <w:uiPriority w:val="99"/>
    <w:rsid w:val="00D0096E"/>
    <w:pPr>
      <w:keepNext/>
      <w:tabs>
        <w:tab w:val="num" w:pos="360"/>
      </w:tabs>
      <w:spacing w:before="240" w:after="0" w:line="360" w:lineRule="auto"/>
      <w:ind w:left="360" w:hanging="360"/>
    </w:pPr>
    <w:rPr>
      <w:rFonts w:cs="Arial"/>
      <w:b/>
      <w:bCs/>
    </w:rPr>
  </w:style>
  <w:style w:type="paragraph" w:customStyle="1" w:styleId="Adressedelexpditeursimplifie">
    <w:name w:val="Adresse de l'expéditeur simplifiée"/>
    <w:basedOn w:val="Normal"/>
    <w:uiPriority w:val="99"/>
    <w:semiHidden/>
    <w:rsid w:val="00D0096E"/>
    <w:pPr>
      <w:numPr>
        <w:numId w:val="30"/>
      </w:numPr>
      <w:tabs>
        <w:tab w:val="clear" w:pos="2844"/>
      </w:tabs>
      <w:spacing w:before="120" w:after="0"/>
      <w:ind w:left="0"/>
    </w:pPr>
    <w:rPr>
      <w:rFonts w:ascii="Times New Roman" w:hAnsi="Times New Roman" w:cs="Times New Roman"/>
    </w:rPr>
  </w:style>
  <w:style w:type="paragraph" w:customStyle="1" w:styleId="xl52">
    <w:name w:val="xl52"/>
    <w:basedOn w:val="Normal"/>
    <w:uiPriority w:val="99"/>
    <w:rsid w:val="00D0096E"/>
    <w:pPr>
      <w:pBdr>
        <w:bottom w:val="single" w:sz="4" w:space="0" w:color="auto"/>
      </w:pBdr>
      <w:spacing w:before="100" w:beforeAutospacing="1" w:after="100" w:afterAutospacing="1"/>
      <w:textAlignment w:val="center"/>
    </w:pPr>
    <w:rPr>
      <w:rFonts w:ascii="Times New Roman" w:hAnsi="Times New Roman" w:cs="Times New Roman"/>
    </w:rPr>
  </w:style>
  <w:style w:type="character" w:customStyle="1" w:styleId="Corpsdetexte3Car">
    <w:name w:val="Corps de texte 3 Car"/>
    <w:link w:val="Corpsdetexte3"/>
    <w:rsid w:val="00D0096E"/>
    <w:rPr>
      <w:rFonts w:ascii="Arial" w:hAnsi="Arial" w:cs="Univers"/>
      <w:sz w:val="16"/>
      <w:szCs w:val="16"/>
      <w:lang w:eastAsia="zh-CN"/>
    </w:rPr>
  </w:style>
  <w:style w:type="paragraph" w:customStyle="1" w:styleId="TITRE0">
    <w:name w:val="TITRE"/>
    <w:basedOn w:val="Normal"/>
    <w:uiPriority w:val="99"/>
    <w:rsid w:val="00D0096E"/>
    <w:pPr>
      <w:framePr w:hSpace="142" w:vSpace="142" w:wrap="auto" w:vAnchor="text" w:hAnchor="text" w:y="1"/>
      <w:pBdr>
        <w:top w:val="single" w:sz="18" w:space="1" w:color="auto" w:shadow="1"/>
        <w:left w:val="single" w:sz="18" w:space="1" w:color="auto" w:shadow="1"/>
        <w:bottom w:val="single" w:sz="18" w:space="1" w:color="auto" w:shadow="1"/>
        <w:right w:val="single" w:sz="18" w:space="1" w:color="auto" w:shadow="1"/>
      </w:pBdr>
      <w:shd w:val="clear" w:color="auto" w:fill="CCFFCC"/>
      <w:spacing w:before="120" w:after="0" w:line="360" w:lineRule="auto"/>
      <w:ind w:left="567" w:right="567"/>
      <w:jc w:val="center"/>
    </w:pPr>
    <w:rPr>
      <w:rFonts w:ascii="Times New Roman" w:hAnsi="Times New Roman" w:cs="Times New Roman"/>
      <w:b/>
      <w:bCs/>
      <w:sz w:val="48"/>
      <w:szCs w:val="48"/>
    </w:rPr>
  </w:style>
  <w:style w:type="paragraph" w:customStyle="1" w:styleId="BodyText21">
    <w:name w:val="Body Text 21"/>
    <w:basedOn w:val="Normal"/>
    <w:uiPriority w:val="99"/>
    <w:semiHidden/>
    <w:rsid w:val="00D0096E"/>
    <w:pPr>
      <w:spacing w:before="120" w:after="0" w:line="360" w:lineRule="auto"/>
    </w:pPr>
    <w:rPr>
      <w:rFonts w:ascii="Times New Roman" w:hAnsi="Times New Roman" w:cs="Times New Roman"/>
    </w:rPr>
  </w:style>
  <w:style w:type="paragraph" w:customStyle="1" w:styleId="comptences">
    <w:name w:val="compétences"/>
    <w:basedOn w:val="Normal"/>
    <w:uiPriority w:val="99"/>
    <w:semiHidden/>
    <w:rsid w:val="00D0096E"/>
    <w:pPr>
      <w:shd w:val="clear" w:color="auto" w:fill="FFFFFF"/>
      <w:spacing w:before="120" w:after="0"/>
      <w:jc w:val="center"/>
    </w:pPr>
    <w:rPr>
      <w:rFonts w:ascii="Times New Roman" w:hAnsi="Times New Roman" w:cs="Times New Roman"/>
      <w:b/>
      <w:bCs/>
      <w:smallCaps/>
    </w:rPr>
  </w:style>
  <w:style w:type="paragraph" w:styleId="Normalcentr">
    <w:name w:val="Block Text"/>
    <w:basedOn w:val="Normal"/>
    <w:uiPriority w:val="99"/>
    <w:rsid w:val="00D0096E"/>
    <w:pPr>
      <w:tabs>
        <w:tab w:val="num" w:pos="-284"/>
      </w:tabs>
      <w:spacing w:before="120" w:after="0"/>
      <w:ind w:left="-567" w:right="6236"/>
    </w:pPr>
    <w:rPr>
      <w:rFonts w:ascii="Times New Roman" w:hAnsi="Times New Roman" w:cs="Times New Roman"/>
    </w:rPr>
  </w:style>
  <w:style w:type="paragraph" w:customStyle="1" w:styleId="Bnficeclient">
    <w:name w:val="Bénéfice client"/>
    <w:basedOn w:val="Normal"/>
    <w:autoRedefine/>
    <w:uiPriority w:val="99"/>
    <w:rsid w:val="00D0096E"/>
    <w:pPr>
      <w:spacing w:before="120" w:after="0"/>
    </w:pPr>
    <w:rPr>
      <w:rFonts w:ascii="MyriadBoldItalic" w:hAnsi="MyriadBoldItalic" w:cs="MyriadBoldItalic"/>
    </w:rPr>
  </w:style>
  <w:style w:type="paragraph" w:customStyle="1" w:styleId="Titrebulle">
    <w:name w:val="Titre bulle"/>
    <w:basedOn w:val="Normal"/>
    <w:autoRedefine/>
    <w:uiPriority w:val="99"/>
    <w:rsid w:val="00D0096E"/>
    <w:pPr>
      <w:spacing w:before="120" w:after="0"/>
      <w:jc w:val="center"/>
    </w:pPr>
    <w:rPr>
      <w:rFonts w:ascii="MyriadBold" w:hAnsi="MyriadBold" w:cs="MyriadBold"/>
      <w:color w:val="FFFFFF"/>
      <w:sz w:val="28"/>
      <w:szCs w:val="28"/>
    </w:rPr>
  </w:style>
  <w:style w:type="paragraph" w:customStyle="1" w:styleId="Titre1references">
    <w:name w:val="Titre 1 references"/>
    <w:basedOn w:val="NormalWeb"/>
    <w:autoRedefine/>
    <w:uiPriority w:val="99"/>
    <w:rsid w:val="00D0096E"/>
    <w:pPr>
      <w:spacing w:before="0" w:beforeAutospacing="0" w:after="0"/>
      <w:jc w:val="both"/>
    </w:pPr>
    <w:rPr>
      <w:rFonts w:ascii="MyriadBold" w:hAnsi="MyriadBold" w:cs="MyriadBold"/>
      <w:color w:val="000000"/>
      <w:lang w:eastAsia="fr-FR"/>
    </w:rPr>
  </w:style>
  <w:style w:type="paragraph" w:customStyle="1" w:styleId="Titrebulleclair">
    <w:name w:val="Titre bulle clair"/>
    <w:basedOn w:val="Titrebulle"/>
    <w:autoRedefine/>
    <w:uiPriority w:val="99"/>
    <w:rsid w:val="00D0096E"/>
  </w:style>
  <w:style w:type="paragraph" w:customStyle="1" w:styleId="TexteN2">
    <w:name w:val="TexteN2"/>
    <w:basedOn w:val="TexteN1"/>
    <w:uiPriority w:val="99"/>
    <w:rsid w:val="00D0096E"/>
    <w:pPr>
      <w:ind w:left="425"/>
    </w:pPr>
  </w:style>
  <w:style w:type="paragraph" w:customStyle="1" w:styleId="TexteN1">
    <w:name w:val="TexteN1"/>
    <w:basedOn w:val="Normal"/>
    <w:uiPriority w:val="99"/>
    <w:rsid w:val="00D0096E"/>
    <w:pPr>
      <w:spacing w:before="120" w:after="0"/>
    </w:pPr>
    <w:rPr>
      <w:rFonts w:cs="Arial"/>
    </w:rPr>
  </w:style>
  <w:style w:type="paragraph" w:customStyle="1" w:styleId="BulletN1">
    <w:name w:val="BulletN1"/>
    <w:basedOn w:val="TexteN1"/>
    <w:uiPriority w:val="99"/>
    <w:semiHidden/>
    <w:rsid w:val="00D0096E"/>
    <w:pPr>
      <w:tabs>
        <w:tab w:val="left" w:pos="357"/>
      </w:tabs>
      <w:ind w:left="357" w:hanging="357"/>
    </w:pPr>
  </w:style>
  <w:style w:type="paragraph" w:customStyle="1" w:styleId="BulletN2">
    <w:name w:val="BulletN2"/>
    <w:basedOn w:val="TexteN2"/>
    <w:uiPriority w:val="99"/>
    <w:semiHidden/>
    <w:rsid w:val="00D0096E"/>
    <w:pPr>
      <w:tabs>
        <w:tab w:val="num" w:pos="360"/>
        <w:tab w:val="left" w:pos="782"/>
      </w:tabs>
      <w:ind w:left="782" w:hanging="357"/>
    </w:pPr>
  </w:style>
  <w:style w:type="paragraph" w:customStyle="1" w:styleId="BulletN4">
    <w:name w:val="BulletN4"/>
    <w:basedOn w:val="TexteN4"/>
    <w:uiPriority w:val="99"/>
    <w:semiHidden/>
    <w:rsid w:val="00D0096E"/>
    <w:pPr>
      <w:tabs>
        <w:tab w:val="num" w:pos="360"/>
        <w:tab w:val="left" w:pos="2455"/>
      </w:tabs>
      <w:ind w:left="2455" w:hanging="357"/>
    </w:pPr>
  </w:style>
  <w:style w:type="paragraph" w:customStyle="1" w:styleId="TexteN4">
    <w:name w:val="TexteN4"/>
    <w:basedOn w:val="TexteN3"/>
    <w:uiPriority w:val="99"/>
    <w:rsid w:val="00D0096E"/>
    <w:pPr>
      <w:ind w:left="1701"/>
    </w:pPr>
  </w:style>
  <w:style w:type="paragraph" w:customStyle="1" w:styleId="TexteN3">
    <w:name w:val="TexteN3"/>
    <w:basedOn w:val="TexteN2"/>
    <w:uiPriority w:val="99"/>
    <w:rsid w:val="00D0096E"/>
    <w:pPr>
      <w:ind w:left="1134"/>
    </w:pPr>
  </w:style>
  <w:style w:type="paragraph" w:customStyle="1" w:styleId="ListeNumrote">
    <w:name w:val="ListeNumérotée"/>
    <w:basedOn w:val="Normal"/>
    <w:uiPriority w:val="99"/>
    <w:rsid w:val="00D0096E"/>
    <w:pPr>
      <w:tabs>
        <w:tab w:val="num" w:pos="360"/>
      </w:tabs>
      <w:spacing w:before="120" w:after="0"/>
      <w:ind w:left="360" w:hanging="360"/>
    </w:pPr>
    <w:rPr>
      <w:rFonts w:cs="Arial"/>
    </w:rPr>
  </w:style>
  <w:style w:type="character" w:customStyle="1" w:styleId="noir11bd1">
    <w:name w:val="noir11bd1"/>
    <w:uiPriority w:val="99"/>
    <w:semiHidden/>
    <w:rsid w:val="00D0096E"/>
    <w:rPr>
      <w:rFonts w:ascii="Verdana" w:hAnsi="Verdana" w:cs="Verdana"/>
      <w:b/>
      <w:bCs/>
      <w:color w:val="000000"/>
      <w:sz w:val="18"/>
      <w:szCs w:val="18"/>
    </w:rPr>
  </w:style>
  <w:style w:type="paragraph" w:customStyle="1" w:styleId="noir11">
    <w:name w:val="noir11"/>
    <w:basedOn w:val="Normal"/>
    <w:uiPriority w:val="99"/>
    <w:semiHidden/>
    <w:rsid w:val="00D0096E"/>
    <w:pPr>
      <w:spacing w:before="100" w:beforeAutospacing="1" w:after="100" w:afterAutospacing="1"/>
    </w:pPr>
    <w:rPr>
      <w:rFonts w:eastAsia="Arial Unicode MS" w:cs="Arial"/>
      <w:color w:val="000000"/>
    </w:rPr>
  </w:style>
  <w:style w:type="paragraph" w:customStyle="1" w:styleId="Remarque0">
    <w:name w:val="Remarque"/>
    <w:basedOn w:val="Normal"/>
    <w:uiPriority w:val="99"/>
    <w:rsid w:val="00D0096E"/>
    <w:pPr>
      <w:spacing w:before="120" w:after="0"/>
    </w:pPr>
    <w:rPr>
      <w:rFonts w:cs="Arial"/>
      <w:vanish/>
      <w:color w:val="FF0000"/>
    </w:rPr>
  </w:style>
  <w:style w:type="paragraph" w:customStyle="1" w:styleId="Titre2fiche">
    <w:name w:val="Titre2  fiche"/>
    <w:basedOn w:val="Normal"/>
    <w:autoRedefine/>
    <w:uiPriority w:val="99"/>
    <w:rsid w:val="00D0096E"/>
    <w:pPr>
      <w:spacing w:before="120" w:after="0"/>
      <w:ind w:left="3686"/>
    </w:pPr>
    <w:rPr>
      <w:rFonts w:ascii="MyriadBold" w:hAnsi="MyriadBold" w:cs="MyriadBold"/>
      <w:b/>
      <w:bCs/>
      <w:noProof/>
      <w:color w:val="003366"/>
      <w:kern w:val="28"/>
      <w:sz w:val="22"/>
      <w:szCs w:val="22"/>
    </w:rPr>
  </w:style>
  <w:style w:type="paragraph" w:customStyle="1" w:styleId="Tititre1Fiches">
    <w:name w:val="Tititre1 Fiches"/>
    <w:basedOn w:val="Titre1"/>
    <w:autoRedefine/>
    <w:uiPriority w:val="99"/>
    <w:rsid w:val="00D0096E"/>
    <w:pPr>
      <w:ind w:left="3686" w:firstLine="0"/>
    </w:pPr>
    <w:rPr>
      <w:rFonts w:ascii="Trebuchet MS" w:hAnsi="Trebuchet MS" w:cs="Trebuchet MS"/>
      <w:i/>
      <w:iCs/>
      <w:color w:val="660066"/>
      <w:spacing w:val="60"/>
      <w:sz w:val="28"/>
      <w:szCs w:val="28"/>
      <w:u w:val="single"/>
    </w:rPr>
  </w:style>
  <w:style w:type="paragraph" w:customStyle="1" w:styleId="Titre5fiche">
    <w:name w:val="Titre 5 fiche"/>
    <w:basedOn w:val="Titre2fiche"/>
    <w:uiPriority w:val="99"/>
    <w:rsid w:val="00D0096E"/>
    <w:rPr>
      <w:color w:val="auto"/>
      <w:sz w:val="20"/>
      <w:szCs w:val="20"/>
    </w:rPr>
  </w:style>
  <w:style w:type="paragraph" w:customStyle="1" w:styleId="n">
    <w:name w:val="n"/>
    <w:basedOn w:val="Titre1"/>
    <w:uiPriority w:val="99"/>
    <w:semiHidden/>
    <w:rsid w:val="00D0096E"/>
    <w:pPr>
      <w:pBdr>
        <w:top w:val="single" w:sz="6" w:space="1" w:color="auto"/>
        <w:left w:val="single" w:sz="6" w:space="1" w:color="auto"/>
        <w:bottom w:val="single" w:sz="6" w:space="1" w:color="auto"/>
        <w:right w:val="single" w:sz="6" w:space="1" w:color="auto"/>
      </w:pBdr>
      <w:shd w:val="clear" w:color="auto" w:fill="FFFF00"/>
      <w:tabs>
        <w:tab w:val="num" w:pos="360"/>
      </w:tabs>
      <w:spacing w:line="280" w:lineRule="atLeast"/>
      <w:ind w:left="360" w:hanging="360"/>
      <w:jc w:val="center"/>
    </w:pPr>
    <w:rPr>
      <w:rFonts w:ascii="Times New Roman" w:hAnsi="Times New Roman" w:cs="Times New Roman"/>
      <w:caps/>
      <w:color w:val="auto"/>
      <w:sz w:val="40"/>
      <w:szCs w:val="40"/>
    </w:rPr>
  </w:style>
  <w:style w:type="paragraph" w:customStyle="1" w:styleId="pucek2">
    <w:name w:val="puce k 2"/>
    <w:basedOn w:val="Normal"/>
    <w:uiPriority w:val="99"/>
    <w:semiHidden/>
    <w:rsid w:val="00D0096E"/>
    <w:pPr>
      <w:tabs>
        <w:tab w:val="num" w:pos="720"/>
      </w:tabs>
      <w:spacing w:before="120" w:after="0"/>
      <w:ind w:left="720" w:hanging="360"/>
    </w:pPr>
    <w:rPr>
      <w:rFonts w:cs="Arial"/>
      <w:sz w:val="22"/>
      <w:szCs w:val="22"/>
    </w:rPr>
  </w:style>
  <w:style w:type="paragraph" w:customStyle="1" w:styleId="Titre3Titre3l3CTCT">
    <w:name w:val="Titre 3.Titre3.l3.CTCT"/>
    <w:basedOn w:val="Normal"/>
    <w:next w:val="Normal"/>
    <w:autoRedefine/>
    <w:uiPriority w:val="99"/>
    <w:rsid w:val="00D0096E"/>
    <w:pPr>
      <w:spacing w:before="120" w:after="0"/>
    </w:pPr>
    <w:rPr>
      <w:rFonts w:ascii="Times New Roman" w:hAnsi="Times New Roman" w:cs="Times New Roman"/>
      <w:b/>
      <w:bCs/>
      <w:u w:val="single"/>
    </w:rPr>
  </w:style>
  <w:style w:type="paragraph" w:customStyle="1" w:styleId="StyleTitre1">
    <w:name w:val="Style Titre 1"/>
    <w:basedOn w:val="Normal"/>
    <w:uiPriority w:val="99"/>
    <w:rsid w:val="00D0096E"/>
    <w:pPr>
      <w:spacing w:before="120" w:after="0"/>
    </w:pPr>
    <w:rPr>
      <w:rFonts w:ascii="Times New Roman" w:hAnsi="Times New Roman" w:cs="Times New Roman"/>
    </w:rPr>
  </w:style>
  <w:style w:type="paragraph" w:customStyle="1" w:styleId="titre30">
    <w:name w:val="titre3"/>
    <w:basedOn w:val="Normal"/>
    <w:uiPriority w:val="99"/>
    <w:rsid w:val="00D0096E"/>
    <w:pPr>
      <w:spacing w:before="120" w:after="0"/>
    </w:pPr>
    <w:rPr>
      <w:rFonts w:ascii="Times New Roman" w:hAnsi="Times New Roman" w:cs="Times New Roman"/>
    </w:rPr>
  </w:style>
  <w:style w:type="paragraph" w:customStyle="1" w:styleId="xl24">
    <w:name w:val="xl24"/>
    <w:basedOn w:val="Normal"/>
    <w:uiPriority w:val="99"/>
    <w:rsid w:val="00D0096E"/>
    <w:pPr>
      <w:spacing w:before="100" w:beforeAutospacing="1" w:after="100" w:afterAutospacing="1"/>
      <w:jc w:val="center"/>
      <w:textAlignment w:val="center"/>
    </w:pPr>
    <w:rPr>
      <w:rFonts w:cs="Arial"/>
      <w:sz w:val="16"/>
      <w:szCs w:val="16"/>
    </w:rPr>
  </w:style>
  <w:style w:type="paragraph" w:customStyle="1" w:styleId="xl25">
    <w:name w:val="xl25"/>
    <w:basedOn w:val="Normal"/>
    <w:uiPriority w:val="99"/>
    <w:rsid w:val="00D0096E"/>
    <w:pPr>
      <w:spacing w:before="100" w:beforeAutospacing="1" w:after="100" w:afterAutospacing="1"/>
      <w:jc w:val="center"/>
      <w:textAlignment w:val="center"/>
    </w:pPr>
    <w:rPr>
      <w:rFonts w:cs="Arial"/>
      <w:sz w:val="16"/>
      <w:szCs w:val="16"/>
    </w:rPr>
  </w:style>
  <w:style w:type="paragraph" w:customStyle="1" w:styleId="xl26">
    <w:name w:val="xl26"/>
    <w:basedOn w:val="Normal"/>
    <w:uiPriority w:val="99"/>
    <w:rsid w:val="00D0096E"/>
    <w:pPr>
      <w:shd w:val="clear" w:color="auto" w:fill="99CCFF"/>
      <w:spacing w:before="100" w:beforeAutospacing="1" w:after="100" w:afterAutospacing="1"/>
      <w:textAlignment w:val="center"/>
    </w:pPr>
    <w:rPr>
      <w:rFonts w:cs="Arial"/>
      <w:sz w:val="16"/>
      <w:szCs w:val="16"/>
    </w:rPr>
  </w:style>
  <w:style w:type="paragraph" w:customStyle="1" w:styleId="xl27">
    <w:name w:val="xl27"/>
    <w:basedOn w:val="Normal"/>
    <w:uiPriority w:val="99"/>
    <w:rsid w:val="00D0096E"/>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center"/>
    </w:pPr>
    <w:rPr>
      <w:rFonts w:cs="Arial"/>
      <w:sz w:val="16"/>
      <w:szCs w:val="16"/>
    </w:rPr>
  </w:style>
  <w:style w:type="paragraph" w:customStyle="1" w:styleId="xl28">
    <w:name w:val="xl28"/>
    <w:basedOn w:val="Normal"/>
    <w:uiPriority w:val="99"/>
    <w:rsid w:val="00D009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z w:val="16"/>
      <w:szCs w:val="16"/>
    </w:rPr>
  </w:style>
  <w:style w:type="paragraph" w:customStyle="1" w:styleId="xl29">
    <w:name w:val="xl29"/>
    <w:basedOn w:val="Normal"/>
    <w:uiPriority w:val="99"/>
    <w:rsid w:val="00D00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30">
    <w:name w:val="xl30"/>
    <w:basedOn w:val="Normal"/>
    <w:uiPriority w:val="99"/>
    <w:rsid w:val="00D00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31">
    <w:name w:val="xl31"/>
    <w:basedOn w:val="Normal"/>
    <w:uiPriority w:val="99"/>
    <w:rsid w:val="00D0096E"/>
    <w:pPr>
      <w:pBdr>
        <w:top w:val="single" w:sz="4" w:space="0" w:color="auto"/>
        <w:left w:val="single" w:sz="4" w:space="0" w:color="auto"/>
        <w:right w:val="single" w:sz="4" w:space="0" w:color="auto"/>
      </w:pBdr>
      <w:spacing w:before="100" w:beforeAutospacing="1" w:after="100" w:afterAutospacing="1"/>
      <w:textAlignment w:val="center"/>
    </w:pPr>
    <w:rPr>
      <w:rFonts w:cs="Arial"/>
      <w:sz w:val="16"/>
      <w:szCs w:val="16"/>
    </w:rPr>
  </w:style>
  <w:style w:type="paragraph" w:customStyle="1" w:styleId="xl32">
    <w:name w:val="xl32"/>
    <w:basedOn w:val="Normal"/>
    <w:uiPriority w:val="99"/>
    <w:rsid w:val="00D0096E"/>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33">
    <w:name w:val="xl33"/>
    <w:basedOn w:val="Normal"/>
    <w:uiPriority w:val="99"/>
    <w:rsid w:val="00D0096E"/>
    <w:pPr>
      <w:pBdr>
        <w:left w:val="single" w:sz="4" w:space="0" w:color="auto"/>
        <w:bottom w:val="single" w:sz="4" w:space="0" w:color="auto"/>
        <w:right w:val="single" w:sz="4" w:space="0" w:color="auto"/>
      </w:pBdr>
      <w:shd w:val="clear" w:color="auto" w:fill="99CCFF"/>
      <w:spacing w:before="100" w:beforeAutospacing="1" w:after="100" w:afterAutospacing="1"/>
      <w:textAlignment w:val="center"/>
    </w:pPr>
    <w:rPr>
      <w:rFonts w:cs="Arial"/>
      <w:sz w:val="16"/>
      <w:szCs w:val="16"/>
    </w:rPr>
  </w:style>
  <w:style w:type="paragraph" w:customStyle="1" w:styleId="xl34">
    <w:name w:val="xl34"/>
    <w:basedOn w:val="Normal"/>
    <w:uiPriority w:val="99"/>
    <w:rsid w:val="00D0096E"/>
    <w:pPr>
      <w:pBdr>
        <w:left w:val="single" w:sz="4" w:space="0" w:color="auto"/>
        <w:bottom w:val="single" w:sz="4" w:space="0" w:color="auto"/>
        <w:right w:val="single" w:sz="4" w:space="0" w:color="auto"/>
      </w:pBdr>
      <w:spacing w:before="100" w:beforeAutospacing="1" w:after="100" w:afterAutospacing="1"/>
      <w:textAlignment w:val="center"/>
    </w:pPr>
    <w:rPr>
      <w:rFonts w:cs="Arial"/>
      <w:sz w:val="16"/>
      <w:szCs w:val="16"/>
    </w:rPr>
  </w:style>
  <w:style w:type="paragraph" w:customStyle="1" w:styleId="xl35">
    <w:name w:val="xl35"/>
    <w:basedOn w:val="Normal"/>
    <w:uiPriority w:val="99"/>
    <w:rsid w:val="00D0096E"/>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36">
    <w:name w:val="xl36"/>
    <w:basedOn w:val="Normal"/>
    <w:uiPriority w:val="99"/>
    <w:rsid w:val="00D0096E"/>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center"/>
    </w:pPr>
    <w:rPr>
      <w:rFonts w:cs="Arial"/>
      <w:sz w:val="16"/>
      <w:szCs w:val="16"/>
    </w:rPr>
  </w:style>
  <w:style w:type="paragraph" w:customStyle="1" w:styleId="xl37">
    <w:name w:val="xl37"/>
    <w:basedOn w:val="Normal"/>
    <w:uiPriority w:val="99"/>
    <w:rsid w:val="00D0096E"/>
    <w:pPr>
      <w:pBdr>
        <w:left w:val="single" w:sz="4" w:space="0" w:color="auto"/>
        <w:bottom w:val="single" w:sz="4" w:space="0" w:color="auto"/>
        <w:right w:val="single" w:sz="4" w:space="0" w:color="auto"/>
      </w:pBdr>
      <w:shd w:val="clear" w:color="auto" w:fill="FFCC99"/>
      <w:spacing w:before="100" w:beforeAutospacing="1" w:after="100" w:afterAutospacing="1"/>
      <w:textAlignment w:val="center"/>
    </w:pPr>
    <w:rPr>
      <w:rFonts w:cs="Arial"/>
      <w:sz w:val="16"/>
      <w:szCs w:val="16"/>
    </w:rPr>
  </w:style>
  <w:style w:type="paragraph" w:customStyle="1" w:styleId="xl38">
    <w:name w:val="xl38"/>
    <w:basedOn w:val="Normal"/>
    <w:uiPriority w:val="99"/>
    <w:rsid w:val="00D0096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cs="Arial"/>
      <w:sz w:val="16"/>
      <w:szCs w:val="16"/>
    </w:rPr>
  </w:style>
  <w:style w:type="paragraph" w:customStyle="1" w:styleId="xl39">
    <w:name w:val="xl39"/>
    <w:basedOn w:val="Normal"/>
    <w:uiPriority w:val="99"/>
    <w:rsid w:val="00D0096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cs="Arial"/>
      <w:sz w:val="16"/>
      <w:szCs w:val="16"/>
    </w:rPr>
  </w:style>
  <w:style w:type="paragraph" w:customStyle="1" w:styleId="xl40">
    <w:name w:val="xl40"/>
    <w:basedOn w:val="Normal"/>
    <w:uiPriority w:val="99"/>
    <w:rsid w:val="00D0096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cs="Arial"/>
      <w:sz w:val="16"/>
      <w:szCs w:val="16"/>
    </w:rPr>
  </w:style>
  <w:style w:type="paragraph" w:customStyle="1" w:styleId="xl41">
    <w:name w:val="xl41"/>
    <w:basedOn w:val="Normal"/>
    <w:uiPriority w:val="99"/>
    <w:rsid w:val="00D0096E"/>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42">
    <w:name w:val="xl42"/>
    <w:basedOn w:val="Normal"/>
    <w:uiPriority w:val="99"/>
    <w:rsid w:val="00D00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43">
    <w:name w:val="xl43"/>
    <w:basedOn w:val="Normal"/>
    <w:uiPriority w:val="99"/>
    <w:rsid w:val="00D0096E"/>
    <w:pPr>
      <w:spacing w:before="100" w:beforeAutospacing="1" w:after="100" w:afterAutospacing="1"/>
      <w:jc w:val="center"/>
      <w:textAlignment w:val="center"/>
    </w:pPr>
    <w:rPr>
      <w:rFonts w:cs="Arial"/>
      <w:sz w:val="16"/>
      <w:szCs w:val="16"/>
    </w:rPr>
  </w:style>
  <w:style w:type="paragraph" w:customStyle="1" w:styleId="xl44">
    <w:name w:val="xl44"/>
    <w:basedOn w:val="Normal"/>
    <w:uiPriority w:val="99"/>
    <w:rsid w:val="00D0096E"/>
    <w:pPr>
      <w:pBdr>
        <w:top w:val="single" w:sz="8" w:space="0" w:color="auto"/>
        <w:bottom w:val="single" w:sz="8" w:space="0" w:color="auto"/>
        <w:right w:val="single" w:sz="8" w:space="0" w:color="auto"/>
      </w:pBdr>
      <w:shd w:val="clear" w:color="auto" w:fill="FFCC99"/>
      <w:spacing w:before="100" w:beforeAutospacing="1" w:after="100" w:afterAutospacing="1"/>
      <w:jc w:val="center"/>
      <w:textAlignment w:val="center"/>
    </w:pPr>
    <w:rPr>
      <w:rFonts w:cs="Arial"/>
      <w:b/>
      <w:bCs/>
      <w:sz w:val="16"/>
      <w:szCs w:val="16"/>
    </w:rPr>
  </w:style>
  <w:style w:type="paragraph" w:customStyle="1" w:styleId="xl45">
    <w:name w:val="xl45"/>
    <w:basedOn w:val="Normal"/>
    <w:uiPriority w:val="99"/>
    <w:rsid w:val="00D0096E"/>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46">
    <w:name w:val="xl46"/>
    <w:basedOn w:val="Normal"/>
    <w:uiPriority w:val="99"/>
    <w:rsid w:val="00D0096E"/>
    <w:pPr>
      <w:spacing w:before="100" w:beforeAutospacing="1" w:after="100" w:afterAutospacing="1"/>
      <w:jc w:val="center"/>
      <w:textAlignment w:val="center"/>
    </w:pPr>
    <w:rPr>
      <w:rFonts w:cs="Arial"/>
      <w:b/>
      <w:bCs/>
      <w:sz w:val="16"/>
      <w:szCs w:val="16"/>
    </w:rPr>
  </w:style>
  <w:style w:type="paragraph" w:customStyle="1" w:styleId="xl47">
    <w:name w:val="xl47"/>
    <w:basedOn w:val="Normal"/>
    <w:uiPriority w:val="99"/>
    <w:rsid w:val="00D0096E"/>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sz w:val="16"/>
      <w:szCs w:val="16"/>
    </w:rPr>
  </w:style>
  <w:style w:type="paragraph" w:customStyle="1" w:styleId="xl48">
    <w:name w:val="xl48"/>
    <w:basedOn w:val="Normal"/>
    <w:uiPriority w:val="99"/>
    <w:rsid w:val="00D0096E"/>
    <w:pPr>
      <w:pBdr>
        <w:top w:val="single" w:sz="4" w:space="0" w:color="auto"/>
        <w:left w:val="single" w:sz="4" w:space="0" w:color="auto"/>
      </w:pBdr>
      <w:spacing w:before="100" w:beforeAutospacing="1" w:after="100" w:afterAutospacing="1"/>
      <w:jc w:val="center"/>
      <w:textAlignment w:val="center"/>
    </w:pPr>
    <w:rPr>
      <w:rFonts w:cs="Arial"/>
      <w:sz w:val="16"/>
      <w:szCs w:val="16"/>
    </w:rPr>
  </w:style>
  <w:style w:type="paragraph" w:customStyle="1" w:styleId="xl49">
    <w:name w:val="xl49"/>
    <w:basedOn w:val="Normal"/>
    <w:uiPriority w:val="99"/>
    <w:rsid w:val="00D0096E"/>
    <w:pPr>
      <w:spacing w:before="100" w:beforeAutospacing="1" w:after="100" w:afterAutospacing="1"/>
      <w:jc w:val="center"/>
      <w:textAlignment w:val="center"/>
    </w:pPr>
    <w:rPr>
      <w:rFonts w:cs="Arial"/>
      <w:b/>
      <w:bCs/>
    </w:rPr>
  </w:style>
  <w:style w:type="paragraph" w:customStyle="1" w:styleId="xl51">
    <w:name w:val="xl51"/>
    <w:basedOn w:val="Normal"/>
    <w:uiPriority w:val="99"/>
    <w:rsid w:val="00D0096E"/>
    <w:pPr>
      <w:pBdr>
        <w:bottom w:val="single" w:sz="4" w:space="0" w:color="auto"/>
      </w:pBdr>
      <w:spacing w:before="100" w:beforeAutospacing="1" w:after="100" w:afterAutospacing="1"/>
      <w:jc w:val="center"/>
      <w:textAlignment w:val="center"/>
    </w:pPr>
    <w:rPr>
      <w:rFonts w:cs="Arial"/>
      <w:b/>
      <w:bCs/>
    </w:rPr>
  </w:style>
  <w:style w:type="paragraph" w:customStyle="1" w:styleId="xl53">
    <w:name w:val="xl53"/>
    <w:basedOn w:val="Normal"/>
    <w:uiPriority w:val="99"/>
    <w:rsid w:val="00D0096E"/>
    <w:pPr>
      <w:pBdr>
        <w:top w:val="single" w:sz="8" w:space="0" w:color="auto"/>
        <w:left w:val="single" w:sz="8" w:space="0" w:color="auto"/>
        <w:bottom w:val="single" w:sz="8" w:space="0" w:color="auto"/>
      </w:pBdr>
      <w:shd w:val="clear" w:color="auto" w:fill="FFCC99"/>
      <w:spacing w:before="100" w:beforeAutospacing="1" w:after="100" w:afterAutospacing="1"/>
      <w:jc w:val="center"/>
      <w:textAlignment w:val="center"/>
    </w:pPr>
    <w:rPr>
      <w:rFonts w:cs="Arial"/>
      <w:b/>
      <w:bCs/>
      <w:sz w:val="16"/>
      <w:szCs w:val="16"/>
    </w:rPr>
  </w:style>
  <w:style w:type="paragraph" w:customStyle="1" w:styleId="xl54">
    <w:name w:val="xl54"/>
    <w:basedOn w:val="Normal"/>
    <w:uiPriority w:val="99"/>
    <w:rsid w:val="00D0096E"/>
    <w:pPr>
      <w:pBdr>
        <w:top w:val="single" w:sz="8" w:space="0" w:color="auto"/>
        <w:bottom w:val="single" w:sz="8" w:space="0" w:color="auto"/>
      </w:pBdr>
      <w:shd w:val="clear" w:color="auto" w:fill="FFCC99"/>
      <w:spacing w:before="100" w:beforeAutospacing="1" w:after="100" w:afterAutospacing="1"/>
      <w:jc w:val="center"/>
      <w:textAlignment w:val="center"/>
    </w:pPr>
    <w:rPr>
      <w:rFonts w:cs="Arial"/>
      <w:b/>
      <w:bCs/>
      <w:sz w:val="16"/>
      <w:szCs w:val="16"/>
    </w:rPr>
  </w:style>
  <w:style w:type="paragraph" w:customStyle="1" w:styleId="xl22">
    <w:name w:val="xl22"/>
    <w:basedOn w:val="Normal"/>
    <w:uiPriority w:val="99"/>
    <w:rsid w:val="00D0096E"/>
    <w:pPr>
      <w:spacing w:before="100" w:beforeAutospacing="1" w:after="100" w:afterAutospacing="1"/>
      <w:textAlignment w:val="center"/>
    </w:pPr>
    <w:rPr>
      <w:rFonts w:cs="Arial"/>
      <w:sz w:val="16"/>
      <w:szCs w:val="16"/>
    </w:rPr>
  </w:style>
  <w:style w:type="paragraph" w:customStyle="1" w:styleId="xl23">
    <w:name w:val="xl23"/>
    <w:basedOn w:val="Normal"/>
    <w:uiPriority w:val="99"/>
    <w:rsid w:val="00D0096E"/>
    <w:pPr>
      <w:shd w:val="clear" w:color="auto" w:fill="FFCC99"/>
      <w:spacing w:before="100" w:beforeAutospacing="1" w:after="100" w:afterAutospacing="1"/>
      <w:textAlignment w:val="center"/>
    </w:pPr>
    <w:rPr>
      <w:rFonts w:cs="Arial"/>
      <w:sz w:val="16"/>
      <w:szCs w:val="16"/>
    </w:rPr>
  </w:style>
  <w:style w:type="paragraph" w:customStyle="1" w:styleId="xl55">
    <w:name w:val="xl55"/>
    <w:basedOn w:val="Normal"/>
    <w:uiPriority w:val="99"/>
    <w:rsid w:val="00D0096E"/>
    <w:pPr>
      <w:pBdr>
        <w:top w:val="single" w:sz="8" w:space="0" w:color="auto"/>
        <w:left w:val="single" w:sz="8" w:space="0" w:color="auto"/>
        <w:bottom w:val="single" w:sz="8" w:space="0" w:color="auto"/>
      </w:pBdr>
      <w:shd w:val="clear" w:color="auto" w:fill="FFCC99"/>
      <w:spacing w:before="100" w:beforeAutospacing="1" w:after="100" w:afterAutospacing="1"/>
      <w:jc w:val="center"/>
      <w:textAlignment w:val="center"/>
    </w:pPr>
    <w:rPr>
      <w:rFonts w:cs="Arial"/>
      <w:b/>
      <w:bCs/>
    </w:rPr>
  </w:style>
  <w:style w:type="paragraph" w:customStyle="1" w:styleId="xl56">
    <w:name w:val="xl56"/>
    <w:basedOn w:val="Normal"/>
    <w:uiPriority w:val="99"/>
    <w:rsid w:val="00D0096E"/>
    <w:pPr>
      <w:pBdr>
        <w:top w:val="single" w:sz="8" w:space="0" w:color="auto"/>
        <w:bottom w:val="single" w:sz="8" w:space="0" w:color="auto"/>
      </w:pBdr>
      <w:shd w:val="clear" w:color="auto" w:fill="FFCC99"/>
      <w:spacing w:before="100" w:beforeAutospacing="1" w:after="100" w:afterAutospacing="1"/>
      <w:jc w:val="center"/>
      <w:textAlignment w:val="center"/>
    </w:pPr>
    <w:rPr>
      <w:rFonts w:cs="Arial"/>
      <w:b/>
      <w:bCs/>
    </w:rPr>
  </w:style>
  <w:style w:type="paragraph" w:customStyle="1" w:styleId="xl57">
    <w:name w:val="xl57"/>
    <w:basedOn w:val="Normal"/>
    <w:uiPriority w:val="99"/>
    <w:rsid w:val="00D009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58">
    <w:name w:val="xl58"/>
    <w:basedOn w:val="Normal"/>
    <w:uiPriority w:val="99"/>
    <w:rsid w:val="00D0096E"/>
    <w:pPr>
      <w:pBdr>
        <w:top w:val="single" w:sz="8" w:space="0" w:color="auto"/>
        <w:bottom w:val="single" w:sz="8" w:space="0" w:color="auto"/>
      </w:pBdr>
      <w:shd w:val="clear" w:color="auto" w:fill="FFCC99"/>
      <w:spacing w:before="100" w:beforeAutospacing="1" w:after="100" w:afterAutospacing="1"/>
      <w:jc w:val="center"/>
      <w:textAlignment w:val="center"/>
    </w:pPr>
    <w:rPr>
      <w:rFonts w:cs="Arial"/>
      <w:b/>
      <w:bCs/>
    </w:rPr>
  </w:style>
  <w:style w:type="paragraph" w:customStyle="1" w:styleId="xl50">
    <w:name w:val="xl50"/>
    <w:basedOn w:val="Normal"/>
    <w:uiPriority w:val="99"/>
    <w:rsid w:val="00D0096E"/>
    <w:pPr>
      <w:pBdr>
        <w:top w:val="single" w:sz="12" w:space="0" w:color="auto"/>
        <w:bottom w:val="single" w:sz="12" w:space="0" w:color="auto"/>
        <w:right w:val="single" w:sz="12" w:space="0" w:color="auto"/>
      </w:pBdr>
      <w:shd w:val="clear" w:color="auto" w:fill="FFCC99"/>
      <w:spacing w:before="100" w:beforeAutospacing="1" w:after="100" w:afterAutospacing="1"/>
      <w:jc w:val="center"/>
    </w:pPr>
    <w:rPr>
      <w:rFonts w:cs="Arial"/>
      <w:b/>
      <w:bCs/>
    </w:rPr>
  </w:style>
  <w:style w:type="paragraph" w:customStyle="1" w:styleId="Normal2">
    <w:name w:val="Normal 2"/>
    <w:basedOn w:val="Normal"/>
    <w:uiPriority w:val="99"/>
    <w:semiHidden/>
    <w:rsid w:val="00D0096E"/>
    <w:pPr>
      <w:keepLines/>
      <w:tabs>
        <w:tab w:val="left" w:pos="1134"/>
      </w:tabs>
      <w:spacing w:before="120" w:after="0"/>
    </w:pPr>
    <w:rPr>
      <w:rFonts w:cs="Arial"/>
      <w:sz w:val="22"/>
      <w:szCs w:val="22"/>
    </w:rPr>
  </w:style>
  <w:style w:type="paragraph" w:customStyle="1" w:styleId="StyleCorpsdetexte214ptGrasItaliqueGris-50Ombre">
    <w:name w:val="Style Corps de texte 2 + 14 pt Gras Italique Gris - 50 % Ombre..."/>
    <w:basedOn w:val="Corpsdetexte2"/>
    <w:autoRedefine/>
    <w:uiPriority w:val="99"/>
    <w:semiHidden/>
    <w:rsid w:val="00D0096E"/>
    <w:pPr>
      <w:framePr w:hSpace="0" w:vSpace="0" w:wrap="auto" w:vAnchor="margin" w:yAlign="inline"/>
      <w:spacing w:before="120" w:after="0"/>
      <w:ind w:left="0"/>
      <w:jc w:val="center"/>
    </w:pPr>
    <w:rPr>
      <w:rFonts w:cs="Arial"/>
      <w:b/>
      <w:bCs/>
      <w:i/>
      <w:iCs/>
      <w:color w:val="808080"/>
      <w:sz w:val="28"/>
      <w:szCs w:val="28"/>
    </w:rPr>
  </w:style>
  <w:style w:type="character" w:customStyle="1" w:styleId="RemarqueCar">
    <w:name w:val="Remarque Car"/>
    <w:uiPriority w:val="99"/>
    <w:rsid w:val="00D0096E"/>
    <w:rPr>
      <w:rFonts w:ascii="Arial" w:hAnsi="Arial" w:cs="Arial"/>
      <w:vanish/>
      <w:color w:val="FF0000"/>
      <w:sz w:val="22"/>
      <w:szCs w:val="22"/>
      <w:lang w:val="fr-FR" w:eastAsia="fr-FR"/>
    </w:rPr>
  </w:style>
  <w:style w:type="paragraph" w:customStyle="1" w:styleId="E1">
    <w:name w:val="E1"/>
    <w:basedOn w:val="Normal"/>
    <w:uiPriority w:val="99"/>
    <w:semiHidden/>
    <w:rsid w:val="00D0096E"/>
    <w:pPr>
      <w:tabs>
        <w:tab w:val="left" w:pos="454"/>
      </w:tabs>
      <w:spacing w:before="120" w:after="168" w:line="267" w:lineRule="exact"/>
      <w:ind w:left="454" w:hanging="284"/>
    </w:pPr>
    <w:rPr>
      <w:rFonts w:cs="Arial"/>
    </w:rPr>
  </w:style>
  <w:style w:type="paragraph" w:customStyle="1" w:styleId="Puce">
    <w:name w:val="Puce"/>
    <w:basedOn w:val="Normal"/>
    <w:uiPriority w:val="99"/>
    <w:rsid w:val="00D0096E"/>
    <w:pPr>
      <w:tabs>
        <w:tab w:val="num" w:pos="360"/>
      </w:tabs>
      <w:spacing w:before="120" w:after="0"/>
      <w:ind w:left="360" w:hanging="360"/>
    </w:pPr>
    <w:rPr>
      <w:rFonts w:ascii="Times New Roman" w:hAnsi="Times New Roman" w:cs="Times New Roman"/>
    </w:rPr>
  </w:style>
  <w:style w:type="paragraph" w:styleId="Listenumros4">
    <w:name w:val="List Number 4"/>
    <w:basedOn w:val="Normal"/>
    <w:uiPriority w:val="99"/>
    <w:rsid w:val="00D0096E"/>
    <w:pPr>
      <w:tabs>
        <w:tab w:val="num" w:pos="708"/>
      </w:tabs>
      <w:spacing w:before="120" w:after="0"/>
      <w:ind w:left="708" w:hanging="708"/>
    </w:pPr>
    <w:rPr>
      <w:rFonts w:cs="Arial"/>
    </w:rPr>
  </w:style>
  <w:style w:type="paragraph" w:styleId="Listenumros3">
    <w:name w:val="List Number 3"/>
    <w:basedOn w:val="Normal"/>
    <w:uiPriority w:val="99"/>
    <w:rsid w:val="00D0096E"/>
    <w:pPr>
      <w:tabs>
        <w:tab w:val="num" w:pos="720"/>
      </w:tabs>
      <w:spacing w:before="120" w:after="0"/>
      <w:ind w:left="720" w:hanging="360"/>
    </w:pPr>
    <w:rPr>
      <w:rFonts w:cs="Arial"/>
    </w:rPr>
  </w:style>
  <w:style w:type="paragraph" w:customStyle="1" w:styleId="Bullet1Single">
    <w:name w:val="*Bullet #1 Single"/>
    <w:basedOn w:val="Normal"/>
    <w:uiPriority w:val="99"/>
    <w:semiHidden/>
    <w:rsid w:val="00D0096E"/>
    <w:pPr>
      <w:tabs>
        <w:tab w:val="num" w:pos="324"/>
      </w:tabs>
      <w:spacing w:before="120" w:after="0"/>
      <w:ind w:left="324" w:hanging="360"/>
    </w:pPr>
    <w:rPr>
      <w:rFonts w:cs="Arial"/>
      <w:lang w:eastAsia="en-US"/>
    </w:rPr>
  </w:style>
  <w:style w:type="paragraph" w:styleId="Liste5">
    <w:name w:val="List 5"/>
    <w:basedOn w:val="Normal"/>
    <w:uiPriority w:val="99"/>
    <w:rsid w:val="00D0096E"/>
    <w:pPr>
      <w:spacing w:before="120" w:after="0"/>
      <w:ind w:left="1800" w:hanging="360"/>
    </w:pPr>
    <w:rPr>
      <w:rFonts w:cs="Arial"/>
      <w:sz w:val="22"/>
      <w:szCs w:val="22"/>
      <w:lang w:val="de-DE"/>
    </w:rPr>
  </w:style>
  <w:style w:type="paragraph" w:customStyle="1" w:styleId="Listecoche">
    <w:name w:val="Liste coche"/>
    <w:basedOn w:val="Normal"/>
    <w:uiPriority w:val="99"/>
    <w:rsid w:val="00D0096E"/>
    <w:pPr>
      <w:numPr>
        <w:numId w:val="32"/>
      </w:numPr>
      <w:spacing w:before="120" w:after="0"/>
    </w:pPr>
    <w:rPr>
      <w:rFonts w:ascii="Times New Roman" w:hAnsi="Times New Roman" w:cs="Times New Roman"/>
      <w:kern w:val="28"/>
    </w:rPr>
  </w:style>
  <w:style w:type="paragraph" w:customStyle="1" w:styleId="base">
    <w:name w:val="base"/>
    <w:basedOn w:val="Normal"/>
    <w:uiPriority w:val="99"/>
    <w:rsid w:val="00D0096E"/>
    <w:pPr>
      <w:spacing w:before="100" w:beforeAutospacing="1" w:after="100" w:afterAutospacing="1"/>
    </w:pPr>
    <w:rPr>
      <w:rFonts w:ascii="Times New Roman" w:hAnsi="Times New Roman" w:cs="Times New Roman"/>
    </w:rPr>
  </w:style>
  <w:style w:type="paragraph" w:customStyle="1" w:styleId="texte3">
    <w:name w:val="texte3"/>
    <w:basedOn w:val="Normal"/>
    <w:uiPriority w:val="99"/>
    <w:rsid w:val="00D0096E"/>
    <w:pPr>
      <w:spacing w:before="120" w:after="0"/>
      <w:ind w:left="851"/>
    </w:pPr>
    <w:rPr>
      <w:rFonts w:ascii="FuturaA Bk BT" w:hAnsi="FuturaA Bk BT" w:cs="FuturaA Bk BT"/>
      <w:lang w:val="en-GB" w:eastAsia="en-US"/>
    </w:rPr>
  </w:style>
  <w:style w:type="paragraph" w:customStyle="1" w:styleId="Point1">
    <w:name w:val="Point 1"/>
    <w:basedOn w:val="Normal"/>
    <w:uiPriority w:val="99"/>
    <w:rsid w:val="00D0096E"/>
    <w:pPr>
      <w:numPr>
        <w:numId w:val="33"/>
      </w:numPr>
      <w:tabs>
        <w:tab w:val="clear" w:pos="928"/>
      </w:tabs>
      <w:spacing w:before="120" w:after="0"/>
      <w:ind w:left="426" w:hanging="284"/>
    </w:pPr>
    <w:rPr>
      <w:rFonts w:ascii="Times New Roman" w:hAnsi="Times New Roman" w:cs="Times New Roman"/>
      <w:sz w:val="22"/>
      <w:szCs w:val="22"/>
    </w:rPr>
  </w:style>
  <w:style w:type="paragraph" w:customStyle="1" w:styleId="point2">
    <w:name w:val="point 2"/>
    <w:basedOn w:val="Point1"/>
    <w:uiPriority w:val="99"/>
    <w:rsid w:val="00D0096E"/>
    <w:pPr>
      <w:numPr>
        <w:ilvl w:val="1"/>
      </w:numPr>
      <w:tabs>
        <w:tab w:val="clear" w:pos="1288"/>
        <w:tab w:val="num" w:pos="1080"/>
      </w:tabs>
      <w:spacing w:before="60"/>
      <w:ind w:left="709"/>
    </w:pPr>
  </w:style>
  <w:style w:type="paragraph" w:customStyle="1" w:styleId="Point3">
    <w:name w:val="Point 3"/>
    <w:basedOn w:val="point2"/>
    <w:uiPriority w:val="99"/>
    <w:rsid w:val="00D0096E"/>
    <w:pPr>
      <w:numPr>
        <w:ilvl w:val="2"/>
      </w:numPr>
      <w:tabs>
        <w:tab w:val="clear" w:pos="1134"/>
        <w:tab w:val="num" w:pos="1800"/>
      </w:tabs>
      <w:spacing w:before="20"/>
      <w:ind w:left="993" w:hanging="360"/>
    </w:pPr>
  </w:style>
  <w:style w:type="paragraph" w:customStyle="1" w:styleId="tibcotitredocument">
    <w:name w:val="tibco_titre_document"/>
    <w:basedOn w:val="Normal"/>
    <w:autoRedefine/>
    <w:uiPriority w:val="99"/>
    <w:rsid w:val="00D0096E"/>
    <w:pPr>
      <w:spacing w:before="120" w:after="0"/>
      <w:ind w:left="284"/>
      <w:jc w:val="center"/>
    </w:pPr>
    <w:rPr>
      <w:rFonts w:cs="Arial"/>
      <w:b/>
      <w:bCs/>
      <w:smallCaps/>
      <w:color w:val="60889F"/>
      <w:spacing w:val="60"/>
      <w:sz w:val="48"/>
      <w:szCs w:val="48"/>
    </w:rPr>
  </w:style>
  <w:style w:type="paragraph" w:customStyle="1" w:styleId="tibcotitrepagegarde">
    <w:name w:val="tibco_titre_page_garde"/>
    <w:basedOn w:val="Normal"/>
    <w:uiPriority w:val="99"/>
    <w:rsid w:val="00D0096E"/>
    <w:pPr>
      <w:spacing w:before="120" w:after="0"/>
    </w:pPr>
    <w:rPr>
      <w:rFonts w:cs="Arial"/>
      <w:b/>
      <w:bCs/>
      <w:i/>
      <w:iCs/>
      <w:color w:val="60889F"/>
      <w:sz w:val="28"/>
      <w:szCs w:val="28"/>
    </w:rPr>
  </w:style>
  <w:style w:type="paragraph" w:customStyle="1" w:styleId="StyleArialGauche0cm">
    <w:name w:val="Style Arial Gauche :  0 cm"/>
    <w:basedOn w:val="Default"/>
    <w:next w:val="Default"/>
    <w:uiPriority w:val="99"/>
    <w:rsid w:val="00D0096E"/>
    <w:pPr>
      <w:widowControl w:val="0"/>
    </w:pPr>
    <w:rPr>
      <w:rFonts w:ascii="Arial" w:hAnsi="Arial" w:cs="Arial"/>
      <w:color w:val="auto"/>
    </w:rPr>
  </w:style>
  <w:style w:type="paragraph" w:customStyle="1" w:styleId="Styleretraitavectiret">
    <w:name w:val="Style retrait avec tiret"/>
    <w:basedOn w:val="Default"/>
    <w:next w:val="Default"/>
    <w:uiPriority w:val="99"/>
    <w:rsid w:val="00D0096E"/>
    <w:pPr>
      <w:widowControl w:val="0"/>
    </w:pPr>
    <w:rPr>
      <w:rFonts w:ascii="Arial" w:hAnsi="Arial" w:cs="Arial"/>
      <w:color w:val="auto"/>
    </w:rPr>
  </w:style>
  <w:style w:type="paragraph" w:customStyle="1" w:styleId="tibcopuceorange">
    <w:name w:val="tibco_puce_orange"/>
    <w:basedOn w:val="Normal"/>
    <w:uiPriority w:val="99"/>
    <w:rsid w:val="00D0096E"/>
    <w:pPr>
      <w:numPr>
        <w:numId w:val="34"/>
      </w:numPr>
      <w:spacing w:before="120" w:after="0"/>
    </w:pPr>
    <w:rPr>
      <w:rFonts w:cs="Arial"/>
    </w:rPr>
  </w:style>
  <w:style w:type="character" w:customStyle="1" w:styleId="LogoportDoNotTranslate">
    <w:name w:val="LogoportDoNotTranslate"/>
    <w:uiPriority w:val="99"/>
    <w:rsid w:val="00D0096E"/>
    <w:rPr>
      <w:rFonts w:cs="Times New Roman"/>
      <w:noProof/>
      <w:color w:val="808080"/>
    </w:rPr>
  </w:style>
  <w:style w:type="character" w:customStyle="1" w:styleId="LogoportTag">
    <w:name w:val="LogoportTag"/>
    <w:uiPriority w:val="99"/>
    <w:rsid w:val="00D0096E"/>
    <w:rPr>
      <w:rFonts w:cs="Times New Roman"/>
      <w:noProof/>
      <w:vanish/>
      <w:color w:val="800080"/>
      <w:sz w:val="20"/>
      <w:szCs w:val="20"/>
      <w:vertAlign w:val="subscript"/>
    </w:rPr>
  </w:style>
  <w:style w:type="character" w:customStyle="1" w:styleId="li">
    <w:name w:val="li"/>
    <w:uiPriority w:val="99"/>
    <w:rsid w:val="00D0096E"/>
    <w:rPr>
      <w:rFonts w:cs="Times New Roman"/>
    </w:rPr>
  </w:style>
  <w:style w:type="paragraph" w:customStyle="1" w:styleId="Listen1">
    <w:name w:val="Liste_n°1"/>
    <w:basedOn w:val="Normal"/>
    <w:uiPriority w:val="99"/>
    <w:rsid w:val="00D0096E"/>
    <w:pPr>
      <w:numPr>
        <w:numId w:val="35"/>
      </w:numPr>
      <w:spacing w:before="100" w:after="0"/>
      <w:ind w:left="357" w:hanging="357"/>
    </w:pPr>
    <w:rPr>
      <w:rFonts w:ascii="FuturaA Md BT" w:hAnsi="FuturaA Md BT" w:cs="FuturaA Md BT"/>
      <w:lang w:val="en-GB" w:eastAsia="en-US"/>
    </w:rPr>
  </w:style>
  <w:style w:type="character" w:customStyle="1" w:styleId="apple-style-span">
    <w:name w:val="apple-style-span"/>
    <w:uiPriority w:val="99"/>
    <w:rsid w:val="00D0096E"/>
    <w:rPr>
      <w:rFonts w:cs="Times New Roman"/>
    </w:rPr>
  </w:style>
  <w:style w:type="paragraph" w:customStyle="1" w:styleId="numropage">
    <w:name w:val="numÈro page"/>
    <w:basedOn w:val="Normal"/>
    <w:next w:val="Normal"/>
    <w:uiPriority w:val="99"/>
    <w:rsid w:val="00D0096E"/>
    <w:pPr>
      <w:spacing w:before="120" w:after="0"/>
    </w:pPr>
    <w:rPr>
      <w:rFonts w:cs="Arial"/>
      <w:sz w:val="22"/>
      <w:szCs w:val="22"/>
    </w:rPr>
  </w:style>
  <w:style w:type="paragraph" w:customStyle="1" w:styleId="puce7">
    <w:name w:val="puce7"/>
    <w:basedOn w:val="Normal"/>
    <w:uiPriority w:val="99"/>
    <w:rsid w:val="00D0096E"/>
    <w:pPr>
      <w:snapToGrid w:val="0"/>
      <w:spacing w:before="120" w:after="0"/>
      <w:ind w:left="1276" w:hanging="502"/>
    </w:pPr>
    <w:rPr>
      <w:rFonts w:ascii="FuturaA Bk BT" w:eastAsia="Arial Unicode MS" w:hAnsi="FuturaA Bk BT" w:cs="FuturaA Bk BT"/>
      <w:color w:val="000000"/>
    </w:rPr>
  </w:style>
  <w:style w:type="paragraph" w:customStyle="1" w:styleId="Tib-Ti3">
    <w:name w:val="Tib-Ti 3"/>
    <w:basedOn w:val="Titre3"/>
    <w:link w:val="Tib-Ti3Car"/>
    <w:uiPriority w:val="99"/>
    <w:rsid w:val="00D0096E"/>
    <w:pPr>
      <w:keepNext w:val="0"/>
      <w:keepLines/>
    </w:pPr>
    <w:rPr>
      <w:szCs w:val="26"/>
    </w:rPr>
  </w:style>
  <w:style w:type="character" w:customStyle="1" w:styleId="Tib-Ti3Car">
    <w:name w:val="Tib-Ti 3 Car"/>
    <w:link w:val="Tib-Ti3"/>
    <w:uiPriority w:val="99"/>
    <w:locked/>
    <w:rsid w:val="00D0096E"/>
    <w:rPr>
      <w:rFonts w:ascii="Arial" w:hAnsi="Arial" w:cs="Arial"/>
      <w:b/>
      <w:bCs/>
      <w:iCs/>
      <w:szCs w:val="26"/>
      <w:u w:val="single"/>
    </w:rPr>
  </w:style>
  <w:style w:type="paragraph" w:customStyle="1" w:styleId="Tib-Sommaire">
    <w:name w:val="Tib - Sommaire"/>
    <w:basedOn w:val="tibcotitrepagegarde"/>
    <w:link w:val="Tib-SommaireCar"/>
    <w:uiPriority w:val="99"/>
    <w:rsid w:val="00D0096E"/>
    <w:rPr>
      <w:rFonts w:ascii="Verdana" w:hAnsi="Verdana" w:cs="Verdana"/>
      <w:lang w:eastAsia="fr-FR"/>
    </w:rPr>
  </w:style>
  <w:style w:type="character" w:customStyle="1" w:styleId="Tib-SommaireCar">
    <w:name w:val="Tib - Sommaire Car"/>
    <w:link w:val="Tib-Sommaire"/>
    <w:uiPriority w:val="99"/>
    <w:locked/>
    <w:rsid w:val="00D0096E"/>
    <w:rPr>
      <w:rFonts w:ascii="Verdana" w:hAnsi="Verdana" w:cs="Verdana"/>
      <w:b/>
      <w:bCs/>
      <w:i/>
      <w:iCs/>
      <w:color w:val="60889F"/>
      <w:sz w:val="28"/>
      <w:szCs w:val="28"/>
    </w:rPr>
  </w:style>
  <w:style w:type="paragraph" w:customStyle="1" w:styleId="Tib-Titredoc">
    <w:name w:val="Tib- Titre doc"/>
    <w:basedOn w:val="Normal"/>
    <w:link w:val="Tib-TitredocCar"/>
    <w:uiPriority w:val="99"/>
    <w:rsid w:val="00D0096E"/>
    <w:pPr>
      <w:spacing w:before="120" w:after="0"/>
      <w:jc w:val="center"/>
    </w:pPr>
    <w:rPr>
      <w:rFonts w:ascii="Verdana" w:hAnsi="Verdana" w:cs="Verdana"/>
      <w:b/>
      <w:bCs/>
      <w:i/>
      <w:iCs/>
      <w:sz w:val="48"/>
      <w:szCs w:val="48"/>
      <w:u w:val="single"/>
      <w:lang w:eastAsia="fr-FR"/>
    </w:rPr>
  </w:style>
  <w:style w:type="character" w:customStyle="1" w:styleId="Tib-TitredocCar">
    <w:name w:val="Tib- Titre doc Car"/>
    <w:link w:val="Tib-Titredoc"/>
    <w:uiPriority w:val="99"/>
    <w:locked/>
    <w:rsid w:val="00D0096E"/>
    <w:rPr>
      <w:rFonts w:ascii="Verdana" w:hAnsi="Verdana" w:cs="Verdana"/>
      <w:b/>
      <w:bCs/>
      <w:i/>
      <w:iCs/>
      <w:sz w:val="48"/>
      <w:szCs w:val="48"/>
      <w:u w:val="single"/>
    </w:rPr>
  </w:style>
  <w:style w:type="paragraph" w:customStyle="1" w:styleId="Tib-Historique">
    <w:name w:val="Tib-Historique"/>
    <w:basedOn w:val="Titre1"/>
    <w:link w:val="Tib-HistoriqueCar"/>
    <w:uiPriority w:val="99"/>
    <w:rsid w:val="00D0096E"/>
    <w:rPr>
      <w:color w:val="C00000"/>
    </w:rPr>
  </w:style>
  <w:style w:type="character" w:customStyle="1" w:styleId="Tib-HistoriqueCar">
    <w:name w:val="Tib-Historique Car"/>
    <w:link w:val="Tib-Historique"/>
    <w:uiPriority w:val="99"/>
    <w:locked/>
    <w:rsid w:val="00D0096E"/>
    <w:rPr>
      <w:rFonts w:ascii="Arial" w:hAnsi="Arial" w:cs="Arial"/>
      <w:b/>
      <w:bCs/>
      <w:color w:val="C00000"/>
      <w:kern w:val="32"/>
      <w:sz w:val="36"/>
      <w:szCs w:val="32"/>
      <w:lang w:eastAsia="zh-CN"/>
    </w:rPr>
  </w:style>
  <w:style w:type="character" w:customStyle="1" w:styleId="ExplorateurdedocumentsCar">
    <w:name w:val="Explorateur de documents Car"/>
    <w:link w:val="Explorateurdedocuments"/>
    <w:semiHidden/>
    <w:locked/>
    <w:rsid w:val="00D0096E"/>
    <w:rPr>
      <w:rFonts w:ascii="Tahoma" w:hAnsi="Tahoma" w:cs="Tahoma"/>
      <w:szCs w:val="24"/>
      <w:shd w:val="clear" w:color="auto" w:fill="000080"/>
      <w:lang w:eastAsia="zh-CN"/>
    </w:rPr>
  </w:style>
  <w:style w:type="paragraph" w:customStyle="1" w:styleId="question0">
    <w:name w:val="question"/>
    <w:basedOn w:val="Normal"/>
    <w:uiPriority w:val="99"/>
    <w:rsid w:val="00D0096E"/>
    <w:pPr>
      <w:spacing w:before="120" w:after="0"/>
      <w:jc w:val="center"/>
    </w:pPr>
    <w:rPr>
      <w:rFonts w:cs="Arial"/>
      <w:lang w:eastAsia="fr-FR"/>
    </w:rPr>
  </w:style>
  <w:style w:type="paragraph" w:customStyle="1" w:styleId="StylequestionGauche">
    <w:name w:val="Style question + Gauche"/>
    <w:basedOn w:val="question0"/>
    <w:uiPriority w:val="99"/>
    <w:rsid w:val="00D0096E"/>
    <w:pPr>
      <w:overflowPunct w:val="0"/>
      <w:autoSpaceDE w:val="0"/>
      <w:autoSpaceDN w:val="0"/>
      <w:adjustRightInd w:val="0"/>
      <w:jc w:val="both"/>
      <w:textAlignment w:val="baseline"/>
    </w:pPr>
  </w:style>
  <w:style w:type="paragraph" w:customStyle="1" w:styleId="retrait2avecpoint">
    <w:name w:val="retrait 2 avec point"/>
    <w:basedOn w:val="Normal"/>
    <w:uiPriority w:val="99"/>
    <w:rsid w:val="00D0096E"/>
    <w:pPr>
      <w:numPr>
        <w:numId w:val="36"/>
      </w:numPr>
      <w:spacing w:before="120" w:after="0"/>
    </w:pPr>
    <w:rPr>
      <w:rFonts w:cs="Arial"/>
      <w:sz w:val="22"/>
      <w:szCs w:val="22"/>
      <w:lang w:val="fr-CA" w:eastAsia="fr-FR"/>
    </w:rPr>
  </w:style>
  <w:style w:type="paragraph" w:customStyle="1" w:styleId="1">
    <w:name w:val="1"/>
    <w:uiPriority w:val="99"/>
    <w:rsid w:val="00D0096E"/>
    <w:pPr>
      <w:spacing w:after="120"/>
      <w:ind w:left="425"/>
      <w:jc w:val="both"/>
    </w:pPr>
  </w:style>
  <w:style w:type="paragraph" w:customStyle="1" w:styleId="Normalniv3">
    <w:name w:val="Normal niv.3"/>
    <w:basedOn w:val="Normal"/>
    <w:uiPriority w:val="99"/>
    <w:rsid w:val="00D0096E"/>
    <w:pPr>
      <w:spacing w:before="120" w:after="0"/>
      <w:ind w:left="2013"/>
    </w:pPr>
    <w:rPr>
      <w:rFonts w:cs="Arial"/>
      <w:sz w:val="22"/>
      <w:szCs w:val="22"/>
      <w:lang w:eastAsia="fr-FR"/>
    </w:rPr>
  </w:style>
  <w:style w:type="paragraph" w:customStyle="1" w:styleId="Puceniv1">
    <w:name w:val="Puce niv.1"/>
    <w:basedOn w:val="Normal"/>
    <w:autoRedefine/>
    <w:uiPriority w:val="99"/>
    <w:rsid w:val="00D0096E"/>
    <w:pPr>
      <w:widowControl w:val="0"/>
      <w:spacing w:before="120" w:after="0"/>
    </w:pPr>
    <w:rPr>
      <w:rFonts w:cs="Arial"/>
      <w:sz w:val="22"/>
      <w:szCs w:val="22"/>
      <w:lang w:eastAsia="fr-FR"/>
    </w:rPr>
  </w:style>
  <w:style w:type="paragraph" w:customStyle="1" w:styleId="Normalniv2">
    <w:name w:val="Normal niv.2"/>
    <w:basedOn w:val="Normal"/>
    <w:uiPriority w:val="99"/>
    <w:rsid w:val="00D0096E"/>
    <w:pPr>
      <w:spacing w:before="120" w:after="0"/>
      <w:ind w:left="1276"/>
    </w:pPr>
    <w:rPr>
      <w:rFonts w:cs="Arial"/>
      <w:sz w:val="22"/>
      <w:szCs w:val="22"/>
      <w:lang w:eastAsia="fr-FR"/>
    </w:rPr>
  </w:style>
  <w:style w:type="paragraph" w:customStyle="1" w:styleId="Stitre4">
    <w:name w:val="Stitre4"/>
    <w:basedOn w:val="Titre4"/>
    <w:next w:val="Normalniv3"/>
    <w:uiPriority w:val="99"/>
    <w:rsid w:val="00D0096E"/>
    <w:pPr>
      <w:keepNext/>
      <w:tabs>
        <w:tab w:val="left" w:pos="1560"/>
      </w:tabs>
      <w:spacing w:before="240"/>
      <w:ind w:left="2240" w:hanging="360"/>
    </w:pPr>
    <w:rPr>
      <w:rFonts w:ascii="Arial" w:hAnsi="Arial" w:cs="Arial"/>
      <w:b w:val="0"/>
      <w:i/>
      <w:smallCaps w:val="0"/>
      <w:color w:val="800000"/>
      <w:sz w:val="22"/>
      <w:szCs w:val="22"/>
      <w:u w:val="none"/>
      <w:lang w:eastAsia="fr-FR"/>
    </w:rPr>
  </w:style>
  <w:style w:type="table" w:styleId="Tableauclassique3">
    <w:name w:val="Table Classic 3"/>
    <w:basedOn w:val="TableauNormal"/>
    <w:rsid w:val="00D0096E"/>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2">
    <w:name w:val="Table Classic 2"/>
    <w:basedOn w:val="TableauNormal"/>
    <w:rsid w:val="00D0096E"/>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1">
    <w:name w:val="Table Classic 1"/>
    <w:basedOn w:val="TableauNormal"/>
    <w:rsid w:val="00D0096E"/>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VFonctionDate">
    <w:name w:val="CV FonctionDate"/>
    <w:basedOn w:val="Normal"/>
    <w:uiPriority w:val="99"/>
    <w:semiHidden/>
    <w:rsid w:val="00D0096E"/>
    <w:pPr>
      <w:keepLines/>
      <w:spacing w:before="120" w:after="0"/>
      <w:jc w:val="right"/>
    </w:pPr>
    <w:rPr>
      <w:rFonts w:cs="Arial"/>
      <w:b/>
      <w:bCs/>
      <w:color w:val="808080"/>
      <w:lang w:eastAsia="fr-FR"/>
    </w:rPr>
  </w:style>
  <w:style w:type="paragraph" w:customStyle="1" w:styleId="CVNom">
    <w:name w:val="CV Nom"/>
    <w:basedOn w:val="Normal"/>
    <w:uiPriority w:val="99"/>
    <w:semiHidden/>
    <w:rsid w:val="00D0096E"/>
    <w:pPr>
      <w:keepLines/>
      <w:spacing w:before="120" w:after="0"/>
      <w:jc w:val="right"/>
    </w:pPr>
    <w:rPr>
      <w:rFonts w:cs="Arial"/>
      <w:b/>
      <w:bCs/>
      <w:color w:val="808080"/>
      <w:sz w:val="32"/>
      <w:szCs w:val="32"/>
      <w:lang w:eastAsia="fr-FR"/>
    </w:rPr>
  </w:style>
  <w:style w:type="paragraph" w:customStyle="1" w:styleId="CVTitreRubrique">
    <w:name w:val="CV TitreRubrique"/>
    <w:basedOn w:val="Normal"/>
    <w:uiPriority w:val="99"/>
    <w:semiHidden/>
    <w:rsid w:val="00D0096E"/>
    <w:pPr>
      <w:keepLines/>
      <w:spacing w:before="120" w:after="0"/>
    </w:pPr>
    <w:rPr>
      <w:rFonts w:cs="Arial"/>
      <w:b/>
      <w:bCs/>
      <w:caps/>
      <w:color w:val="808080"/>
      <w:lang w:eastAsia="fr-FR"/>
    </w:rPr>
  </w:style>
  <w:style w:type="paragraph" w:customStyle="1" w:styleId="Image">
    <w:name w:val="Image"/>
    <w:basedOn w:val="Normal"/>
    <w:next w:val="Retraitnormal"/>
    <w:uiPriority w:val="99"/>
    <w:semiHidden/>
    <w:rsid w:val="00D0096E"/>
    <w:pPr>
      <w:keepLines/>
      <w:spacing w:before="480" w:after="480"/>
      <w:jc w:val="center"/>
    </w:pPr>
    <w:rPr>
      <w:rFonts w:cs="Arial"/>
      <w:lang w:eastAsia="fr-FR"/>
    </w:rPr>
  </w:style>
  <w:style w:type="paragraph" w:customStyle="1" w:styleId="NomEtude">
    <w:name w:val="Nom Etude"/>
    <w:basedOn w:val="Normal"/>
    <w:uiPriority w:val="99"/>
    <w:rsid w:val="00D0096E"/>
    <w:pPr>
      <w:keepLines/>
      <w:spacing w:before="120" w:after="0"/>
      <w:jc w:val="center"/>
    </w:pPr>
    <w:rPr>
      <w:rFonts w:cs="Arial"/>
      <w:color w:val="00477F"/>
      <w:sz w:val="36"/>
      <w:szCs w:val="36"/>
      <w:lang w:eastAsia="fr-FR"/>
    </w:rPr>
  </w:style>
  <w:style w:type="paragraph" w:customStyle="1" w:styleId="Tableau">
    <w:name w:val="Tableau"/>
    <w:basedOn w:val="Normal"/>
    <w:uiPriority w:val="99"/>
    <w:rsid w:val="00D0096E"/>
    <w:pPr>
      <w:keepNext/>
      <w:keepLines/>
      <w:spacing w:before="120" w:after="0"/>
    </w:pPr>
    <w:rPr>
      <w:rFonts w:cs="Arial"/>
      <w:lang w:eastAsia="fr-FR"/>
    </w:rPr>
  </w:style>
  <w:style w:type="paragraph" w:customStyle="1" w:styleId="TitreTables">
    <w:name w:val="Titre Tables"/>
    <w:basedOn w:val="Normal"/>
    <w:next w:val="Retraitnormal"/>
    <w:uiPriority w:val="99"/>
    <w:rsid w:val="00D0096E"/>
    <w:pPr>
      <w:keepLines/>
      <w:pageBreakBefore/>
      <w:shd w:val="clear" w:color="auto" w:fill="00477F"/>
      <w:spacing w:before="120" w:after="0"/>
      <w:jc w:val="center"/>
    </w:pPr>
    <w:rPr>
      <w:rFonts w:cs="Arial"/>
      <w:color w:val="FFFFFF"/>
      <w:sz w:val="48"/>
      <w:szCs w:val="48"/>
      <w:lang w:eastAsia="fr-FR"/>
    </w:rPr>
  </w:style>
  <w:style w:type="paragraph" w:customStyle="1" w:styleId="Titrefigure">
    <w:name w:val="Titre figure"/>
    <w:basedOn w:val="Normal"/>
    <w:next w:val="Normal"/>
    <w:uiPriority w:val="99"/>
    <w:rsid w:val="00D0096E"/>
    <w:pPr>
      <w:keepLines/>
      <w:spacing w:before="240" w:after="0"/>
      <w:jc w:val="center"/>
    </w:pPr>
    <w:rPr>
      <w:rFonts w:cs="Arial"/>
      <w:i/>
      <w:iCs/>
      <w:lang w:eastAsia="fr-FR"/>
    </w:rPr>
  </w:style>
  <w:style w:type="paragraph" w:customStyle="1" w:styleId="TitrehorsTM">
    <w:name w:val="Titre hors TM"/>
    <w:basedOn w:val="Titre1"/>
    <w:next w:val="Retraitnormal"/>
    <w:uiPriority w:val="99"/>
    <w:rsid w:val="00D0096E"/>
    <w:pPr>
      <w:keepLines/>
      <w:pageBreakBefore/>
      <w:pBdr>
        <w:bottom w:val="single" w:sz="4" w:space="1" w:color="808080"/>
      </w:pBdr>
      <w:tabs>
        <w:tab w:val="left" w:pos="851"/>
      </w:tabs>
      <w:spacing w:after="0"/>
      <w:ind w:left="0" w:firstLine="0"/>
      <w:outlineLvl w:val="9"/>
    </w:pPr>
    <w:rPr>
      <w:b w:val="0"/>
      <w:bCs w:val="0"/>
      <w:color w:val="00477F"/>
      <w:kern w:val="0"/>
      <w:sz w:val="48"/>
      <w:szCs w:val="48"/>
      <w:lang w:eastAsia="fr-FR"/>
    </w:rPr>
  </w:style>
  <w:style w:type="paragraph" w:customStyle="1" w:styleId="Titretableau">
    <w:name w:val="Titre tableau"/>
    <w:basedOn w:val="Normal"/>
    <w:next w:val="Normal"/>
    <w:uiPriority w:val="99"/>
    <w:rsid w:val="00D0096E"/>
    <w:pPr>
      <w:keepLines/>
      <w:spacing w:before="240" w:after="0"/>
      <w:jc w:val="center"/>
    </w:pPr>
    <w:rPr>
      <w:rFonts w:cs="Arial"/>
      <w:i/>
      <w:iCs/>
      <w:lang w:eastAsia="fr-FR"/>
    </w:rPr>
  </w:style>
  <w:style w:type="paragraph" w:customStyle="1" w:styleId="Titrealina">
    <w:name w:val="Titre alinéa"/>
    <w:basedOn w:val="Normal"/>
    <w:next w:val="Retraitnormal"/>
    <w:uiPriority w:val="99"/>
    <w:rsid w:val="00D0096E"/>
    <w:pPr>
      <w:keepNext/>
      <w:keepLines/>
      <w:spacing w:before="480" w:after="0"/>
      <w:ind w:left="851"/>
    </w:pPr>
    <w:rPr>
      <w:rFonts w:ascii="Arial Gras" w:hAnsi="Arial Gras" w:cs="Arial Gras"/>
      <w:b/>
      <w:bCs/>
      <w:color w:val="00477F"/>
      <w:lang w:eastAsia="fr-FR"/>
    </w:rPr>
  </w:style>
  <w:style w:type="paragraph" w:customStyle="1" w:styleId="NomSujetDocument">
    <w:name w:val="Nom SujetDocument"/>
    <w:basedOn w:val="Normal"/>
    <w:uiPriority w:val="99"/>
    <w:rsid w:val="00D0096E"/>
    <w:pPr>
      <w:keepLines/>
      <w:spacing w:before="120" w:after="0"/>
      <w:jc w:val="center"/>
    </w:pPr>
    <w:rPr>
      <w:rFonts w:cs="Arial"/>
      <w:i/>
      <w:iCs/>
      <w:color w:val="00477F"/>
      <w:sz w:val="36"/>
      <w:szCs w:val="36"/>
      <w:lang w:eastAsia="fr-FR"/>
    </w:rPr>
  </w:style>
  <w:style w:type="paragraph" w:customStyle="1" w:styleId="NomBDP">
    <w:name w:val="Nom BDP"/>
    <w:basedOn w:val="Normal"/>
    <w:uiPriority w:val="99"/>
    <w:semiHidden/>
    <w:rsid w:val="00D0096E"/>
    <w:pPr>
      <w:keepLines/>
      <w:spacing w:before="120" w:after="0"/>
      <w:jc w:val="right"/>
    </w:pPr>
    <w:rPr>
      <w:rFonts w:cs="Arial"/>
      <w:smallCaps/>
      <w:color w:val="808080"/>
      <w:sz w:val="16"/>
      <w:szCs w:val="16"/>
      <w:lang w:eastAsia="fr-FR"/>
    </w:rPr>
  </w:style>
  <w:style w:type="paragraph" w:styleId="Tabledesillustrations">
    <w:name w:val="table of figures"/>
    <w:basedOn w:val="Normal"/>
    <w:next w:val="Normal"/>
    <w:uiPriority w:val="99"/>
    <w:rsid w:val="00D0096E"/>
    <w:pPr>
      <w:keepLines/>
      <w:spacing w:before="240" w:after="0"/>
      <w:ind w:left="400" w:hanging="400"/>
    </w:pPr>
    <w:rPr>
      <w:rFonts w:cs="Arial"/>
      <w:lang w:eastAsia="fr-FR"/>
    </w:rPr>
  </w:style>
  <w:style w:type="paragraph" w:customStyle="1" w:styleId="CVSousTitreRubrique">
    <w:name w:val="CV SousTitreRubrique"/>
    <w:basedOn w:val="Normal"/>
    <w:uiPriority w:val="99"/>
    <w:semiHidden/>
    <w:rsid w:val="00D0096E"/>
    <w:pPr>
      <w:keepLines/>
      <w:spacing w:before="120" w:after="0"/>
    </w:pPr>
    <w:rPr>
      <w:rFonts w:cs="Arial"/>
      <w:b/>
      <w:bCs/>
      <w:i/>
      <w:iCs/>
      <w:color w:val="808080"/>
      <w:lang w:eastAsia="fr-FR"/>
    </w:rPr>
  </w:style>
  <w:style w:type="paragraph" w:customStyle="1" w:styleId="CVTitreMission">
    <w:name w:val="CV TitreMission"/>
    <w:basedOn w:val="Normal"/>
    <w:uiPriority w:val="99"/>
    <w:semiHidden/>
    <w:rsid w:val="00D0096E"/>
    <w:pPr>
      <w:keepLines/>
      <w:spacing w:before="120" w:after="0"/>
    </w:pPr>
    <w:rPr>
      <w:rFonts w:cs="Arial"/>
      <w:b/>
      <w:bCs/>
      <w:color w:val="808080"/>
      <w:lang w:eastAsia="fr-FR"/>
    </w:rPr>
  </w:style>
  <w:style w:type="paragraph" w:customStyle="1" w:styleId="NomClientBDP">
    <w:name w:val="Nom Client BDP"/>
    <w:basedOn w:val="Normal"/>
    <w:uiPriority w:val="99"/>
    <w:rsid w:val="00D0096E"/>
    <w:pPr>
      <w:keepLines/>
      <w:spacing w:before="120" w:after="0"/>
    </w:pPr>
    <w:rPr>
      <w:rFonts w:ascii="Arial Gras" w:hAnsi="Arial Gras" w:cs="Arial Gras"/>
      <w:b/>
      <w:bCs/>
      <w:color w:val="808080"/>
      <w:lang w:eastAsia="fr-FR"/>
    </w:rPr>
  </w:style>
  <w:style w:type="paragraph" w:customStyle="1" w:styleId="NomEtudeBDP">
    <w:name w:val="Nom Etude BDP"/>
    <w:basedOn w:val="Normal"/>
    <w:uiPriority w:val="99"/>
    <w:rsid w:val="00D0096E"/>
    <w:pPr>
      <w:keepLines/>
      <w:spacing w:before="120" w:after="0"/>
    </w:pPr>
    <w:rPr>
      <w:rFonts w:cs="Arial"/>
      <w:color w:val="808080"/>
      <w:sz w:val="16"/>
      <w:szCs w:val="16"/>
      <w:lang w:eastAsia="fr-FR"/>
    </w:rPr>
  </w:style>
  <w:style w:type="paragraph" w:customStyle="1" w:styleId="NomSujetDocumentBDP">
    <w:name w:val="Nom SujetDocument BDP"/>
    <w:basedOn w:val="Normal"/>
    <w:uiPriority w:val="99"/>
    <w:rsid w:val="00D0096E"/>
    <w:pPr>
      <w:keepLines/>
      <w:spacing w:before="120" w:after="0"/>
    </w:pPr>
    <w:rPr>
      <w:rFonts w:cs="Arial"/>
      <w:i/>
      <w:iCs/>
      <w:color w:val="808080"/>
      <w:sz w:val="16"/>
      <w:szCs w:val="16"/>
      <w:lang w:eastAsia="fr-FR"/>
    </w:rPr>
  </w:style>
  <w:style w:type="paragraph" w:customStyle="1" w:styleId="Enum1Suite">
    <w:name w:val="Enum1 Suite"/>
    <w:basedOn w:val="Enum1"/>
    <w:link w:val="Enum1SuiteCar"/>
    <w:uiPriority w:val="99"/>
    <w:rsid w:val="00D0096E"/>
    <w:pPr>
      <w:spacing w:after="0"/>
      <w:ind w:left="1418"/>
    </w:pPr>
    <w:rPr>
      <w:rFonts w:eastAsia="SimSun" w:cs="Arial"/>
      <w:szCs w:val="24"/>
    </w:rPr>
  </w:style>
  <w:style w:type="paragraph" w:customStyle="1" w:styleId="Enum1Tableau">
    <w:name w:val="Enum1 Tableau"/>
    <w:basedOn w:val="Normal"/>
    <w:uiPriority w:val="99"/>
    <w:rsid w:val="00D0096E"/>
    <w:pPr>
      <w:keepLines/>
      <w:numPr>
        <w:numId w:val="41"/>
      </w:numPr>
      <w:spacing w:before="120" w:after="0"/>
    </w:pPr>
    <w:rPr>
      <w:rFonts w:cs="Arial"/>
      <w:lang w:eastAsia="fr-FR"/>
    </w:rPr>
  </w:style>
  <w:style w:type="paragraph" w:customStyle="1" w:styleId="Enum1TableauSuite">
    <w:name w:val="Enum1 Tableau Suite"/>
    <w:basedOn w:val="Enum1Tableau"/>
    <w:uiPriority w:val="99"/>
    <w:rsid w:val="00D0096E"/>
    <w:pPr>
      <w:numPr>
        <w:numId w:val="0"/>
      </w:numPr>
      <w:ind w:left="567"/>
    </w:pPr>
  </w:style>
  <w:style w:type="paragraph" w:customStyle="1" w:styleId="NomTypeDocument">
    <w:name w:val="Nom TypeDocument"/>
    <w:basedOn w:val="Normal"/>
    <w:uiPriority w:val="99"/>
    <w:rsid w:val="00D0096E"/>
    <w:pPr>
      <w:keepNext/>
      <w:keepLines/>
      <w:tabs>
        <w:tab w:val="num" w:pos="0"/>
      </w:tabs>
      <w:spacing w:before="120" w:after="0"/>
      <w:jc w:val="right"/>
    </w:pPr>
    <w:rPr>
      <w:rFonts w:cs="Arial"/>
      <w:color w:val="00477F"/>
      <w:sz w:val="44"/>
      <w:szCs w:val="44"/>
      <w:lang w:eastAsia="fr-FR"/>
    </w:rPr>
  </w:style>
  <w:style w:type="paragraph" w:customStyle="1" w:styleId="Enum2Suite">
    <w:name w:val="Enum2 Suite"/>
    <w:basedOn w:val="Enum2"/>
    <w:uiPriority w:val="99"/>
    <w:rsid w:val="00D0096E"/>
    <w:pPr>
      <w:numPr>
        <w:numId w:val="0"/>
      </w:numPr>
      <w:spacing w:after="0"/>
      <w:ind w:left="1985"/>
    </w:pPr>
    <w:rPr>
      <w:rFonts w:eastAsia="SimSun" w:cs="Arial"/>
      <w:szCs w:val="24"/>
    </w:rPr>
  </w:style>
  <w:style w:type="paragraph" w:customStyle="1" w:styleId="Enum2Tableau">
    <w:name w:val="Enum2 Tableau"/>
    <w:basedOn w:val="Normal"/>
    <w:uiPriority w:val="99"/>
    <w:rsid w:val="00D0096E"/>
    <w:pPr>
      <w:keepLines/>
      <w:numPr>
        <w:numId w:val="42"/>
      </w:numPr>
      <w:spacing w:before="120" w:after="0"/>
    </w:pPr>
    <w:rPr>
      <w:rFonts w:cs="Arial"/>
      <w:lang w:eastAsia="fr-FR"/>
    </w:rPr>
  </w:style>
  <w:style w:type="paragraph" w:customStyle="1" w:styleId="Enum2TableauSuite">
    <w:name w:val="Enum2 Tableau Suite"/>
    <w:basedOn w:val="Enum2Tableau"/>
    <w:uiPriority w:val="99"/>
    <w:rsid w:val="00D0096E"/>
    <w:pPr>
      <w:numPr>
        <w:numId w:val="0"/>
      </w:numPr>
      <w:ind w:left="851"/>
    </w:pPr>
  </w:style>
  <w:style w:type="paragraph" w:customStyle="1" w:styleId="Enum2TableauTitre">
    <w:name w:val="Enum2 Tableau Titre"/>
    <w:basedOn w:val="Enum2Tableau"/>
    <w:next w:val="Enum2TableauSuite"/>
    <w:uiPriority w:val="99"/>
    <w:rsid w:val="00D0096E"/>
    <w:pPr>
      <w:keepNext/>
      <w:numPr>
        <w:numId w:val="45"/>
      </w:numPr>
    </w:pPr>
    <w:rPr>
      <w:b/>
      <w:bCs/>
      <w:color w:val="808080"/>
    </w:rPr>
  </w:style>
  <w:style w:type="paragraph" w:customStyle="1" w:styleId="Enum2Titre">
    <w:name w:val="Enum2 Titre"/>
    <w:basedOn w:val="Enum2"/>
    <w:next w:val="Enum2Suite"/>
    <w:uiPriority w:val="99"/>
    <w:rsid w:val="00D0096E"/>
    <w:pPr>
      <w:keepNext/>
      <w:numPr>
        <w:numId w:val="39"/>
      </w:numPr>
      <w:tabs>
        <w:tab w:val="num" w:pos="680"/>
      </w:tabs>
      <w:spacing w:after="0"/>
      <w:ind w:left="1984" w:hanging="283"/>
    </w:pPr>
    <w:rPr>
      <w:rFonts w:eastAsia="SimSun" w:cs="Arial"/>
      <w:b/>
      <w:bCs/>
      <w:color w:val="808080"/>
      <w:szCs w:val="24"/>
    </w:rPr>
  </w:style>
  <w:style w:type="paragraph" w:customStyle="1" w:styleId="Enum3Suite">
    <w:name w:val="Enum3 Suite"/>
    <w:basedOn w:val="Enum3"/>
    <w:uiPriority w:val="99"/>
    <w:rsid w:val="00D0096E"/>
    <w:pPr>
      <w:numPr>
        <w:numId w:val="0"/>
      </w:numPr>
      <w:spacing w:before="120" w:after="0"/>
      <w:ind w:left="2552"/>
    </w:pPr>
    <w:rPr>
      <w:rFonts w:eastAsia="SimSun" w:cs="Arial"/>
      <w:szCs w:val="24"/>
    </w:rPr>
  </w:style>
  <w:style w:type="paragraph" w:customStyle="1" w:styleId="Enum3Tableau">
    <w:name w:val="Enum3 Tableau"/>
    <w:basedOn w:val="Normal"/>
    <w:uiPriority w:val="99"/>
    <w:rsid w:val="00D0096E"/>
    <w:pPr>
      <w:keepLines/>
      <w:numPr>
        <w:numId w:val="43"/>
      </w:numPr>
      <w:spacing w:before="120" w:after="0"/>
    </w:pPr>
    <w:rPr>
      <w:rFonts w:cs="Arial"/>
      <w:lang w:eastAsia="fr-FR"/>
    </w:rPr>
  </w:style>
  <w:style w:type="paragraph" w:customStyle="1" w:styleId="Enum3TableauSuite">
    <w:name w:val="Enum3 Tableau Suite"/>
    <w:basedOn w:val="Enum3Tableau"/>
    <w:uiPriority w:val="99"/>
    <w:rsid w:val="00D0096E"/>
    <w:pPr>
      <w:numPr>
        <w:numId w:val="0"/>
      </w:numPr>
      <w:ind w:left="1134"/>
    </w:pPr>
  </w:style>
  <w:style w:type="paragraph" w:customStyle="1" w:styleId="Enum3TableauTitre">
    <w:name w:val="Enum3 Tableau Titre"/>
    <w:basedOn w:val="Enum3Tableau"/>
    <w:next w:val="Enum3TableauSuite"/>
    <w:uiPriority w:val="99"/>
    <w:rsid w:val="00D0096E"/>
    <w:pPr>
      <w:keepNext/>
      <w:numPr>
        <w:numId w:val="46"/>
      </w:numPr>
      <w:tabs>
        <w:tab w:val="num" w:pos="2552"/>
      </w:tabs>
      <w:ind w:left="2552" w:hanging="284"/>
    </w:pPr>
    <w:rPr>
      <w:rFonts w:ascii="Arial Gras" w:hAnsi="Arial Gras" w:cs="Arial Gras"/>
      <w:b/>
      <w:bCs/>
      <w:color w:val="808080"/>
    </w:rPr>
  </w:style>
  <w:style w:type="paragraph" w:customStyle="1" w:styleId="Enum3Titre">
    <w:name w:val="Enum3 Titre"/>
    <w:basedOn w:val="Enum3"/>
    <w:next w:val="Enum3Suite"/>
    <w:uiPriority w:val="99"/>
    <w:rsid w:val="00D0096E"/>
    <w:pPr>
      <w:keepNext/>
      <w:numPr>
        <w:numId w:val="40"/>
      </w:numPr>
      <w:tabs>
        <w:tab w:val="num" w:pos="1494"/>
      </w:tabs>
      <w:spacing w:before="120" w:after="0"/>
    </w:pPr>
    <w:rPr>
      <w:rFonts w:eastAsia="SimSun" w:cs="Arial"/>
      <w:b/>
      <w:bCs/>
      <w:color w:val="808080"/>
      <w:szCs w:val="24"/>
    </w:rPr>
  </w:style>
  <w:style w:type="paragraph" w:customStyle="1" w:styleId="Enum1TableauTitre">
    <w:name w:val="Enum1 Tableau Titre"/>
    <w:basedOn w:val="Enum1Tableau"/>
    <w:next w:val="Enum1TableauSuite"/>
    <w:uiPriority w:val="99"/>
    <w:rsid w:val="00D0096E"/>
    <w:pPr>
      <w:keepNext/>
      <w:numPr>
        <w:numId w:val="44"/>
      </w:numPr>
      <w:tabs>
        <w:tab w:val="num" w:pos="2552"/>
      </w:tabs>
      <w:ind w:left="2551"/>
    </w:pPr>
    <w:rPr>
      <w:b/>
      <w:bCs/>
      <w:color w:val="808080"/>
    </w:rPr>
  </w:style>
  <w:style w:type="paragraph" w:customStyle="1" w:styleId="PoliceSoluCom">
    <w:name w:val="Police SoluCom"/>
    <w:next w:val="Normal"/>
    <w:uiPriority w:val="99"/>
    <w:semiHidden/>
    <w:rsid w:val="00D0096E"/>
    <w:pPr>
      <w:spacing w:before="240"/>
    </w:pPr>
    <w:rPr>
      <w:rFonts w:ascii="Albertus Medium" w:hAnsi="Albertus Medium" w:cs="Albertus Medium"/>
      <w:noProof/>
      <w:color w:val="FF0000"/>
      <w:spacing w:val="30"/>
      <w:sz w:val="12"/>
      <w:szCs w:val="12"/>
    </w:rPr>
  </w:style>
  <w:style w:type="paragraph" w:customStyle="1" w:styleId="Enum1Titre">
    <w:name w:val="Enum1 Titre"/>
    <w:basedOn w:val="Enum1"/>
    <w:next w:val="Enum1Suite"/>
    <w:uiPriority w:val="99"/>
    <w:rsid w:val="00D0096E"/>
    <w:pPr>
      <w:keepNext/>
      <w:numPr>
        <w:numId w:val="54"/>
      </w:numPr>
      <w:spacing w:after="0"/>
    </w:pPr>
    <w:rPr>
      <w:rFonts w:eastAsia="SimSun" w:cs="Arial"/>
      <w:b/>
      <w:bCs/>
      <w:color w:val="808080"/>
      <w:szCs w:val="24"/>
    </w:rPr>
  </w:style>
  <w:style w:type="paragraph" w:customStyle="1" w:styleId="Titreannexes">
    <w:name w:val="Titre annexes"/>
    <w:basedOn w:val="Normal"/>
    <w:next w:val="Retraitnormal"/>
    <w:uiPriority w:val="99"/>
    <w:rsid w:val="00D0096E"/>
    <w:pPr>
      <w:keepNext/>
      <w:keepLines/>
      <w:pageBreakBefore/>
      <w:shd w:val="clear" w:color="auto" w:fill="00477F"/>
      <w:tabs>
        <w:tab w:val="num" w:pos="3969"/>
      </w:tabs>
      <w:spacing w:before="4400" w:after="0"/>
      <w:ind w:left="1701"/>
      <w:jc w:val="right"/>
      <w:outlineLvl w:val="0"/>
    </w:pPr>
    <w:rPr>
      <w:rFonts w:cs="Arial"/>
      <w:color w:val="FFFFFF"/>
      <w:sz w:val="48"/>
      <w:szCs w:val="48"/>
      <w:lang w:eastAsia="fr-FR"/>
    </w:rPr>
  </w:style>
  <w:style w:type="table" w:customStyle="1" w:styleId="TableauSolucom">
    <w:name w:val="Tableau Solucom"/>
    <w:uiPriority w:val="99"/>
    <w:rsid w:val="00D0096E"/>
    <w:pPr>
      <w:jc w:val="center"/>
    </w:pPr>
    <w:rPr>
      <w:rFonts w:ascii="Arial" w:hAnsi="Arial" w:cs="Arial"/>
    </w:rPr>
    <w:tblPr>
      <w:tblStyleRowBandSize w:val="1"/>
      <w:tblStyleColBandSize w:val="1"/>
      <w:jc w:val="center"/>
      <w:tblBorders>
        <w:top w:val="single" w:sz="2" w:space="0" w:color="00477F"/>
        <w:left w:val="single" w:sz="2" w:space="0" w:color="00477F"/>
        <w:bottom w:val="single" w:sz="2" w:space="0" w:color="00477F"/>
        <w:right w:val="single" w:sz="2" w:space="0" w:color="00477F"/>
        <w:insideH w:val="single" w:sz="2" w:space="0" w:color="00477F"/>
        <w:insideV w:val="single" w:sz="2" w:space="0" w:color="00477F"/>
      </w:tblBorders>
      <w:tblCellMar>
        <w:top w:w="0" w:type="dxa"/>
        <w:left w:w="108" w:type="dxa"/>
        <w:bottom w:w="0" w:type="dxa"/>
        <w:right w:w="108" w:type="dxa"/>
      </w:tblCellMar>
    </w:tblPr>
    <w:trPr>
      <w:jc w:val="center"/>
    </w:trPr>
  </w:style>
  <w:style w:type="paragraph" w:customStyle="1" w:styleId="SupraTitre">
    <w:name w:val="Supra Titre"/>
    <w:basedOn w:val="Titreannexes"/>
    <w:next w:val="Titre1"/>
    <w:uiPriority w:val="99"/>
    <w:rsid w:val="00D0096E"/>
    <w:pPr>
      <w:numPr>
        <w:numId w:val="38"/>
      </w:numPr>
    </w:pPr>
  </w:style>
  <w:style w:type="paragraph" w:customStyle="1" w:styleId="Entte">
    <w:name w:val="En tête"/>
    <w:basedOn w:val="Tableau"/>
    <w:uiPriority w:val="99"/>
    <w:semiHidden/>
    <w:rsid w:val="00D0096E"/>
    <w:rPr>
      <w:color w:val="808080"/>
    </w:rPr>
  </w:style>
  <w:style w:type="paragraph" w:customStyle="1" w:styleId="TitreContact">
    <w:name w:val="Titre Contact"/>
    <w:basedOn w:val="Titrealina"/>
    <w:uiPriority w:val="99"/>
    <w:semiHidden/>
    <w:rsid w:val="00D0096E"/>
    <w:pPr>
      <w:spacing w:before="0"/>
      <w:jc w:val="right"/>
    </w:pPr>
    <w:rPr>
      <w:b w:val="0"/>
      <w:bCs w:val="0"/>
    </w:rPr>
  </w:style>
  <w:style w:type="paragraph" w:customStyle="1" w:styleId="DetailContact">
    <w:name w:val="Detail Contact"/>
    <w:basedOn w:val="Tableau"/>
    <w:uiPriority w:val="99"/>
    <w:semiHidden/>
    <w:rsid w:val="00D0096E"/>
    <w:pPr>
      <w:jc w:val="right"/>
    </w:pPr>
    <w:rPr>
      <w:color w:val="808080"/>
    </w:rPr>
  </w:style>
  <w:style w:type="paragraph" w:customStyle="1" w:styleId="NomContact">
    <w:name w:val="Nom Contact"/>
    <w:basedOn w:val="Tableau"/>
    <w:uiPriority w:val="99"/>
    <w:semiHidden/>
    <w:rsid w:val="00D0096E"/>
    <w:pPr>
      <w:jc w:val="right"/>
    </w:pPr>
    <w:rPr>
      <w:b/>
      <w:bCs/>
      <w:color w:val="808080"/>
    </w:rPr>
  </w:style>
  <w:style w:type="paragraph" w:customStyle="1" w:styleId="Tableaupremireligne">
    <w:name w:val="Tableau première ligne"/>
    <w:basedOn w:val="Tableau"/>
    <w:uiPriority w:val="99"/>
    <w:semiHidden/>
    <w:rsid w:val="00D0096E"/>
    <w:pPr>
      <w:jc w:val="center"/>
    </w:pPr>
    <w:rPr>
      <w:color w:val="FFFFFF"/>
    </w:rPr>
  </w:style>
  <w:style w:type="character" w:customStyle="1" w:styleId="Miseenvaleur">
    <w:name w:val="Mise en valeur"/>
    <w:uiPriority w:val="99"/>
    <w:rsid w:val="00D0096E"/>
    <w:rPr>
      <w:rFonts w:cs="Times New Roman"/>
      <w:b/>
      <w:bCs/>
      <w:color w:val="00477F"/>
      <w:lang w:val="fr-FR"/>
    </w:rPr>
  </w:style>
  <w:style w:type="paragraph" w:customStyle="1" w:styleId="Lignedecommande">
    <w:name w:val="Ligne de commande"/>
    <w:basedOn w:val="Normal"/>
    <w:uiPriority w:val="99"/>
    <w:rsid w:val="00D0096E"/>
    <w:pPr>
      <w:keepLines/>
      <w:pBdr>
        <w:top w:val="single" w:sz="4" w:space="1" w:color="308987"/>
        <w:left w:val="single" w:sz="4" w:space="4" w:color="308987"/>
        <w:bottom w:val="single" w:sz="4" w:space="1" w:color="308987"/>
        <w:right w:val="single" w:sz="4" w:space="4" w:color="308987"/>
      </w:pBdr>
      <w:shd w:val="clear" w:color="auto" w:fill="DCE5EC"/>
      <w:spacing w:before="240" w:after="0"/>
      <w:ind w:left="851"/>
    </w:pPr>
    <w:rPr>
      <w:rFonts w:ascii="Courier New" w:hAnsi="Courier New" w:cs="Courier New"/>
      <w:sz w:val="18"/>
      <w:szCs w:val="18"/>
      <w:lang w:eastAsia="fr-FR"/>
    </w:rPr>
  </w:style>
  <w:style w:type="paragraph" w:customStyle="1" w:styleId="CVFonctionDate0">
    <w:name w:val="CVFonctionDate"/>
    <w:basedOn w:val="Normal"/>
    <w:autoRedefine/>
    <w:uiPriority w:val="99"/>
    <w:rsid w:val="00D0096E"/>
    <w:pPr>
      <w:spacing w:before="120" w:after="0"/>
      <w:jc w:val="center"/>
    </w:pPr>
    <w:rPr>
      <w:rFonts w:ascii="Arial Gras" w:hAnsi="Arial Gras" w:cs="Arial Gras"/>
      <w:b/>
      <w:bCs/>
      <w:color w:val="808080"/>
      <w:lang w:eastAsia="en-US"/>
    </w:rPr>
  </w:style>
  <w:style w:type="paragraph" w:customStyle="1" w:styleId="TitreRubriqueCV">
    <w:name w:val="TitreRubriqueCV"/>
    <w:basedOn w:val="Titre5"/>
    <w:autoRedefine/>
    <w:uiPriority w:val="99"/>
    <w:rsid w:val="00D0096E"/>
    <w:pPr>
      <w:keepNext/>
      <w:numPr>
        <w:numId w:val="21"/>
      </w:numPr>
      <w:tabs>
        <w:tab w:val="left" w:pos="3350"/>
      </w:tabs>
      <w:spacing w:before="40" w:after="0"/>
    </w:pPr>
    <w:rPr>
      <w:rFonts w:ascii="Arial Gras" w:hAnsi="Arial Gras" w:cs="Arial Gras"/>
      <w:b w:val="0"/>
      <w:i w:val="0"/>
      <w:iCs w:val="0"/>
      <w:color w:val="FFFFFF"/>
      <w:sz w:val="22"/>
      <w:szCs w:val="22"/>
      <w:u w:val="single"/>
      <w:lang w:eastAsia="en-US"/>
    </w:rPr>
  </w:style>
  <w:style w:type="paragraph" w:customStyle="1" w:styleId="CorpsdeCV">
    <w:name w:val="CorpsdeCV"/>
    <w:basedOn w:val="Normal"/>
    <w:autoRedefine/>
    <w:uiPriority w:val="99"/>
    <w:rsid w:val="00D0096E"/>
    <w:pPr>
      <w:spacing w:before="120" w:after="40"/>
    </w:pPr>
    <w:rPr>
      <w:rFonts w:cs="Arial"/>
      <w:lang w:val="de-DE" w:eastAsia="en-US"/>
    </w:rPr>
  </w:style>
  <w:style w:type="paragraph" w:customStyle="1" w:styleId="SoustitreCV">
    <w:name w:val="SoustitreCV"/>
    <w:basedOn w:val="Normal"/>
    <w:autoRedefine/>
    <w:uiPriority w:val="99"/>
    <w:rsid w:val="00D0096E"/>
    <w:pPr>
      <w:widowControl w:val="0"/>
      <w:spacing w:before="120" w:after="0"/>
    </w:pPr>
    <w:rPr>
      <w:rFonts w:cs="Arial"/>
      <w:b/>
      <w:bCs/>
      <w:color w:val="00477F"/>
      <w:lang w:eastAsia="en-US"/>
    </w:rPr>
  </w:style>
  <w:style w:type="paragraph" w:customStyle="1" w:styleId="Titrealina2">
    <w:name w:val="Titre alinéa 2"/>
    <w:basedOn w:val="Titrealina"/>
    <w:next w:val="Retraitnormal"/>
    <w:uiPriority w:val="99"/>
    <w:rsid w:val="00D0096E"/>
    <w:rPr>
      <w:color w:val="808080"/>
    </w:rPr>
  </w:style>
  <w:style w:type="paragraph" w:customStyle="1" w:styleId="Enum4Suite">
    <w:name w:val="Enum4 Suite"/>
    <w:basedOn w:val="Enum4"/>
    <w:uiPriority w:val="99"/>
    <w:rsid w:val="00D0096E"/>
    <w:pPr>
      <w:numPr>
        <w:numId w:val="0"/>
      </w:numPr>
      <w:ind w:left="3119"/>
    </w:pPr>
  </w:style>
  <w:style w:type="paragraph" w:customStyle="1" w:styleId="Enum4Titre">
    <w:name w:val="Enum4 Titre"/>
    <w:basedOn w:val="Enum4"/>
    <w:next w:val="Enum4"/>
    <w:uiPriority w:val="99"/>
    <w:rsid w:val="00D0096E"/>
    <w:pPr>
      <w:numPr>
        <w:numId w:val="47"/>
      </w:numPr>
    </w:pPr>
    <w:rPr>
      <w:rFonts w:ascii="Arial Gras" w:hAnsi="Arial Gras" w:cs="Arial Gras"/>
      <w:b/>
      <w:bCs/>
      <w:color w:val="808080"/>
    </w:rPr>
  </w:style>
  <w:style w:type="paragraph" w:customStyle="1" w:styleId="Enum4Tableau">
    <w:name w:val="Enum4 Tableau"/>
    <w:basedOn w:val="Normal"/>
    <w:uiPriority w:val="99"/>
    <w:rsid w:val="00D0096E"/>
    <w:pPr>
      <w:keepLines/>
      <w:numPr>
        <w:numId w:val="48"/>
      </w:numPr>
      <w:spacing w:before="120" w:after="0"/>
    </w:pPr>
    <w:rPr>
      <w:rFonts w:cs="Arial"/>
      <w:lang w:eastAsia="fr-FR"/>
    </w:rPr>
  </w:style>
  <w:style w:type="paragraph" w:customStyle="1" w:styleId="Enum4TableauSuite">
    <w:name w:val="Enum4 Tableau Suite"/>
    <w:basedOn w:val="Enum4Tableau"/>
    <w:uiPriority w:val="99"/>
    <w:rsid w:val="00D0096E"/>
    <w:pPr>
      <w:numPr>
        <w:numId w:val="0"/>
      </w:numPr>
      <w:ind w:left="1418"/>
    </w:pPr>
  </w:style>
  <w:style w:type="paragraph" w:customStyle="1" w:styleId="Enum4TableauTitre">
    <w:name w:val="Enum4 Tableau Titre"/>
    <w:basedOn w:val="Enum4Tableau"/>
    <w:uiPriority w:val="99"/>
    <w:rsid w:val="00D0096E"/>
    <w:pPr>
      <w:numPr>
        <w:numId w:val="49"/>
      </w:numPr>
      <w:tabs>
        <w:tab w:val="num" w:pos="1134"/>
      </w:tabs>
    </w:pPr>
    <w:rPr>
      <w:color w:val="808080"/>
    </w:rPr>
  </w:style>
  <w:style w:type="paragraph" w:customStyle="1" w:styleId="Enum4">
    <w:name w:val="Enum4"/>
    <w:basedOn w:val="Normal"/>
    <w:uiPriority w:val="99"/>
    <w:rsid w:val="00D0096E"/>
    <w:pPr>
      <w:keepLines/>
      <w:numPr>
        <w:numId w:val="50"/>
      </w:numPr>
      <w:spacing w:before="120" w:after="0"/>
      <w:ind w:left="3118"/>
    </w:pPr>
    <w:rPr>
      <w:rFonts w:cs="Arial"/>
      <w:lang w:eastAsia="fr-FR"/>
    </w:rPr>
  </w:style>
  <w:style w:type="character" w:customStyle="1" w:styleId="RetraitnormalCar2">
    <w:name w:val="Retrait normal Car2"/>
    <w:aliases w:val="Normal List Car2,Retrait normal Car Car2,Normal List Car Car1,Retrait normal ... Car,Retrait normal Car1 Car Car,Normal List Car Car Car,Retrait normal Car Car Car Car,Normal List Car1 Car,Retrait normal Car Car1 Car"/>
    <w:uiPriority w:val="99"/>
    <w:rsid w:val="00D0096E"/>
    <w:rPr>
      <w:rFonts w:ascii="Arial" w:hAnsi="Arial" w:cs="Arial"/>
      <w:lang w:val="fr-FR" w:eastAsia="fr-FR"/>
    </w:rPr>
  </w:style>
  <w:style w:type="paragraph" w:customStyle="1" w:styleId="puce11">
    <w:name w:val="puce 1"/>
    <w:basedOn w:val="Normal"/>
    <w:link w:val="puce1Car"/>
    <w:uiPriority w:val="99"/>
    <w:rsid w:val="00D0096E"/>
    <w:pPr>
      <w:tabs>
        <w:tab w:val="num" w:pos="454"/>
        <w:tab w:val="num" w:pos="1985"/>
      </w:tabs>
      <w:spacing w:before="240" w:after="0"/>
      <w:ind w:left="738" w:hanging="284"/>
    </w:pPr>
    <w:rPr>
      <w:rFonts w:ascii="Times New Roman" w:hAnsi="Times New Roman" w:cs="Times New Roman"/>
      <w:sz w:val="24"/>
      <w:lang w:eastAsia="fr-FR"/>
    </w:rPr>
  </w:style>
  <w:style w:type="paragraph" w:customStyle="1" w:styleId="puce1suite">
    <w:name w:val="puce 1 suite"/>
    <w:basedOn w:val="puce11"/>
    <w:uiPriority w:val="99"/>
    <w:rsid w:val="00D0096E"/>
    <w:pPr>
      <w:keepNext/>
      <w:keepLines/>
      <w:tabs>
        <w:tab w:val="clear" w:pos="454"/>
      </w:tabs>
      <w:spacing w:before="180"/>
      <w:ind w:left="1134" w:firstLine="0"/>
    </w:pPr>
    <w:rPr>
      <w:rFonts w:ascii="Arial" w:hAnsi="Arial" w:cs="Arial"/>
    </w:rPr>
  </w:style>
  <w:style w:type="character" w:customStyle="1" w:styleId="puce1Car">
    <w:name w:val="puce 1 Car"/>
    <w:link w:val="puce11"/>
    <w:uiPriority w:val="99"/>
    <w:locked/>
    <w:rsid w:val="00D0096E"/>
    <w:rPr>
      <w:sz w:val="24"/>
      <w:szCs w:val="24"/>
    </w:rPr>
  </w:style>
  <w:style w:type="paragraph" w:customStyle="1" w:styleId="schma0">
    <w:name w:val="schéma"/>
    <w:basedOn w:val="Normal"/>
    <w:uiPriority w:val="99"/>
    <w:rsid w:val="00D0096E"/>
    <w:pPr>
      <w:spacing w:before="120" w:after="0"/>
      <w:jc w:val="center"/>
    </w:pPr>
    <w:rPr>
      <w:rFonts w:ascii="Times New Roman" w:hAnsi="Times New Roman" w:cs="Times New Roman"/>
      <w:lang w:eastAsia="fr-FR"/>
    </w:rPr>
  </w:style>
  <w:style w:type="character" w:customStyle="1" w:styleId="CarCar">
    <w:name w:val="Car Car"/>
    <w:uiPriority w:val="99"/>
    <w:locked/>
    <w:rsid w:val="00D0096E"/>
    <w:rPr>
      <w:rFonts w:ascii="Arial" w:hAnsi="Arial" w:cs="Arial"/>
      <w:lang w:val="fr-FR" w:eastAsia="fr-FR"/>
    </w:rPr>
  </w:style>
  <w:style w:type="paragraph" w:customStyle="1" w:styleId="puce20">
    <w:name w:val="puce 2"/>
    <w:basedOn w:val="puce11"/>
    <w:uiPriority w:val="99"/>
    <w:rsid w:val="00D0096E"/>
    <w:pPr>
      <w:tabs>
        <w:tab w:val="clear" w:pos="1985"/>
        <w:tab w:val="num" w:pos="1098"/>
        <w:tab w:val="num" w:pos="1417"/>
      </w:tabs>
      <w:spacing w:before="120"/>
      <w:ind w:left="1094" w:hanging="357"/>
    </w:pPr>
  </w:style>
  <w:style w:type="paragraph" w:customStyle="1" w:styleId="puce2suite">
    <w:name w:val="puce 2 suite"/>
    <w:basedOn w:val="Normal"/>
    <w:uiPriority w:val="99"/>
    <w:rsid w:val="00D0096E"/>
    <w:pPr>
      <w:spacing w:before="120" w:after="0"/>
      <w:ind w:left="851"/>
    </w:pPr>
    <w:rPr>
      <w:rFonts w:ascii="Times New Roman" w:hAnsi="Times New Roman" w:cs="Times New Roman"/>
      <w:lang w:eastAsia="fr-FR"/>
    </w:rPr>
  </w:style>
  <w:style w:type="character" w:customStyle="1" w:styleId="Enum1SuiteCar">
    <w:name w:val="Enum1 Suite Car"/>
    <w:link w:val="Enum1Suite"/>
    <w:uiPriority w:val="99"/>
    <w:locked/>
    <w:rsid w:val="00D0096E"/>
    <w:rPr>
      <w:rFonts w:ascii="Arial" w:hAnsi="Arial" w:cs="Arial"/>
      <w:szCs w:val="24"/>
    </w:rPr>
  </w:style>
  <w:style w:type="character" w:customStyle="1" w:styleId="fabricejacques">
    <w:name w:val="fabrice jacques"/>
    <w:uiPriority w:val="99"/>
    <w:semiHidden/>
    <w:rsid w:val="00D0096E"/>
    <w:rPr>
      <w:rFonts w:ascii="Arial" w:hAnsi="Arial" w:cs="Arial"/>
      <w:color w:val="auto"/>
      <w:sz w:val="20"/>
      <w:szCs w:val="20"/>
    </w:rPr>
  </w:style>
  <w:style w:type="paragraph" w:customStyle="1" w:styleId="Chapeau">
    <w:name w:val="Chapeau"/>
    <w:basedOn w:val="Normal"/>
    <w:uiPriority w:val="99"/>
    <w:rsid w:val="00D0096E"/>
    <w:pPr>
      <w:spacing w:before="120" w:after="0" w:line="336" w:lineRule="exact"/>
      <w:ind w:left="1701" w:right="1418"/>
    </w:pPr>
    <w:rPr>
      <w:rFonts w:cs="Arial"/>
      <w:i/>
      <w:iCs/>
      <w:color w:val="808080"/>
      <w:sz w:val="28"/>
      <w:szCs w:val="28"/>
      <w:lang w:eastAsia="fr-FR"/>
    </w:rPr>
  </w:style>
  <w:style w:type="paragraph" w:customStyle="1" w:styleId="EParagraphes">
    <w:name w:val="E. Paragraphes"/>
    <w:basedOn w:val="Normal"/>
    <w:uiPriority w:val="99"/>
    <w:rsid w:val="00D0096E"/>
    <w:pPr>
      <w:spacing w:before="120" w:after="0"/>
      <w:ind w:left="1701" w:right="1415"/>
    </w:pPr>
    <w:rPr>
      <w:rFonts w:cs="Arial"/>
      <w:sz w:val="22"/>
      <w:szCs w:val="22"/>
      <w:lang w:eastAsia="fr-FR"/>
    </w:rPr>
  </w:style>
  <w:style w:type="paragraph" w:customStyle="1" w:styleId="ListeMarc">
    <w:name w:val="Liste Marc"/>
    <w:basedOn w:val="Normal"/>
    <w:uiPriority w:val="99"/>
    <w:rsid w:val="00D0096E"/>
    <w:pPr>
      <w:numPr>
        <w:ilvl w:val="1"/>
        <w:numId w:val="51"/>
      </w:numPr>
      <w:tabs>
        <w:tab w:val="clear" w:pos="1440"/>
        <w:tab w:val="left" w:pos="2268"/>
      </w:tabs>
      <w:spacing w:before="120" w:after="0"/>
      <w:ind w:left="2835" w:right="1418" w:hanging="567"/>
    </w:pPr>
    <w:rPr>
      <w:rFonts w:cs="Arial"/>
      <w:sz w:val="22"/>
      <w:szCs w:val="22"/>
      <w:lang w:eastAsia="fr-FR"/>
    </w:rPr>
  </w:style>
  <w:style w:type="paragraph" w:customStyle="1" w:styleId="CarCarCar">
    <w:name w:val="Car Car Car"/>
    <w:basedOn w:val="Normal"/>
    <w:uiPriority w:val="99"/>
    <w:rsid w:val="00D0096E"/>
    <w:pPr>
      <w:spacing w:before="120" w:after="160" w:line="240" w:lineRule="exact"/>
    </w:pPr>
    <w:rPr>
      <w:rFonts w:ascii="Tahoma" w:hAnsi="Tahoma" w:cs="Tahoma"/>
      <w:lang w:val="en-US" w:eastAsia="en-US"/>
    </w:rPr>
  </w:style>
  <w:style w:type="paragraph" w:customStyle="1" w:styleId="CIntertitres">
    <w:name w:val="C. Intertitres"/>
    <w:basedOn w:val="Chapeau"/>
    <w:next w:val="EParagraphes"/>
    <w:uiPriority w:val="99"/>
    <w:rsid w:val="00D0096E"/>
    <w:pPr>
      <w:keepNext/>
      <w:numPr>
        <w:numId w:val="52"/>
      </w:numPr>
      <w:tabs>
        <w:tab w:val="left" w:pos="1843"/>
      </w:tabs>
      <w:spacing w:before="240"/>
      <w:outlineLvl w:val="2"/>
    </w:pPr>
    <w:rPr>
      <w:b/>
      <w:bCs/>
      <w:i w:val="0"/>
      <w:iCs w:val="0"/>
      <w:color w:val="auto"/>
      <w:sz w:val="24"/>
      <w:szCs w:val="24"/>
    </w:rPr>
  </w:style>
  <w:style w:type="character" w:customStyle="1" w:styleId="street-address">
    <w:name w:val="street-address"/>
    <w:uiPriority w:val="99"/>
    <w:rsid w:val="00D0096E"/>
    <w:rPr>
      <w:rFonts w:cs="Times New Roman"/>
    </w:rPr>
  </w:style>
  <w:style w:type="character" w:customStyle="1" w:styleId="postal-code">
    <w:name w:val="postal-code"/>
    <w:uiPriority w:val="99"/>
    <w:rsid w:val="00D0096E"/>
    <w:rPr>
      <w:rFonts w:cs="Times New Roman"/>
    </w:rPr>
  </w:style>
  <w:style w:type="character" w:customStyle="1" w:styleId="locality">
    <w:name w:val="locality"/>
    <w:uiPriority w:val="99"/>
    <w:rsid w:val="00D0096E"/>
    <w:rPr>
      <w:rFonts w:cs="Times New Roman"/>
    </w:rPr>
  </w:style>
  <w:style w:type="character" w:customStyle="1" w:styleId="telfb">
    <w:name w:val="tel fb"/>
    <w:uiPriority w:val="99"/>
    <w:rsid w:val="00D0096E"/>
    <w:rPr>
      <w:rFonts w:cs="Times New Roman"/>
    </w:rPr>
  </w:style>
  <w:style w:type="character" w:customStyle="1" w:styleId="tel">
    <w:name w:val="tel"/>
    <w:uiPriority w:val="99"/>
    <w:rsid w:val="00D0096E"/>
    <w:rPr>
      <w:rFonts w:cs="Times New Roman"/>
    </w:rPr>
  </w:style>
  <w:style w:type="paragraph" w:customStyle="1" w:styleId="textetitre2">
    <w:name w:val="texte titre 2"/>
    <w:basedOn w:val="Normal"/>
    <w:uiPriority w:val="99"/>
    <w:rsid w:val="00D0096E"/>
    <w:pPr>
      <w:widowControl w:val="0"/>
      <w:tabs>
        <w:tab w:val="left" w:pos="1191"/>
        <w:tab w:val="left" w:pos="1871"/>
        <w:tab w:val="left" w:pos="2552"/>
      </w:tabs>
      <w:spacing w:before="96" w:after="72" w:line="288" w:lineRule="atLeast"/>
      <w:ind w:left="709"/>
    </w:pPr>
    <w:rPr>
      <w:rFonts w:cs="Arial"/>
      <w:lang w:eastAsia="fr-FR"/>
    </w:rPr>
  </w:style>
  <w:style w:type="character" w:customStyle="1" w:styleId="StyleFrutiger55Roman">
    <w:name w:val="Style Frutiger 55 Roman"/>
    <w:rsid w:val="00D0096E"/>
    <w:rPr>
      <w:rFonts w:ascii="Arial" w:hAnsi="Arial" w:cs="Arial"/>
    </w:rPr>
  </w:style>
  <w:style w:type="paragraph" w:customStyle="1" w:styleId="Puce1">
    <w:name w:val="Puce 1"/>
    <w:basedOn w:val="Normal"/>
    <w:rsid w:val="00D0096E"/>
    <w:pPr>
      <w:keepLines/>
      <w:numPr>
        <w:numId w:val="53"/>
      </w:numPr>
      <w:tabs>
        <w:tab w:val="left" w:pos="851"/>
      </w:tabs>
      <w:spacing w:before="120" w:after="0"/>
      <w:ind w:left="851" w:hanging="425"/>
    </w:pPr>
    <w:rPr>
      <w:rFonts w:cs="Arial"/>
      <w:bCs/>
      <w:color w:val="000000"/>
    </w:rPr>
  </w:style>
  <w:style w:type="table" w:styleId="Trameclaire-Accent2">
    <w:name w:val="Light Shading Accent 2"/>
    <w:basedOn w:val="TableauNormal"/>
    <w:uiPriority w:val="60"/>
    <w:rsid w:val="00D0096E"/>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stecouleur-Accent2">
    <w:name w:val="Colorful List Accent 2"/>
    <w:basedOn w:val="TableauNormal"/>
    <w:uiPriority w:val="72"/>
    <w:rsid w:val="00D0096E"/>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Listemoyenne1-Accent2">
    <w:name w:val="Medium List 1 Accent 2"/>
    <w:basedOn w:val="TableauNormal"/>
    <w:uiPriority w:val="65"/>
    <w:rsid w:val="00D0096E"/>
    <w:rPr>
      <w:color w:val="000000"/>
    </w:rPr>
    <w:tblPr>
      <w:tblStyleRowBandSize w:val="1"/>
      <w:tblStyleColBandSize w:val="1"/>
      <w:tblBorders>
        <w:top w:val="single" w:sz="8" w:space="0" w:color="C0504D"/>
        <w:bottom w:val="single" w:sz="8" w:space="0" w:color="C0504D"/>
      </w:tblBorders>
    </w:tblPr>
    <w:tblStylePr w:type="firstRow">
      <w:rPr>
        <w:rFonts w:ascii="Cambria" w:eastAsia="Times New Roman" w:hAnsi="Cambria"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paragraph" w:customStyle="1" w:styleId="Lgende1">
    <w:name w:val="Légende1"/>
    <w:basedOn w:val="Normal"/>
    <w:next w:val="Normal"/>
    <w:rsid w:val="00D0096E"/>
    <w:pPr>
      <w:suppressAutoHyphens/>
      <w:spacing w:before="120" w:after="0"/>
    </w:pPr>
    <w:rPr>
      <w:rFonts w:ascii="Tahoma" w:eastAsia="Times New Roman" w:hAnsi="Tahoma" w:cs="Tms Rmn"/>
      <w:b/>
      <w:bCs/>
      <w:sz w:val="22"/>
      <w:szCs w:val="20"/>
      <w:lang w:eastAsia="ar-SA"/>
    </w:rPr>
  </w:style>
  <w:style w:type="table" w:customStyle="1" w:styleId="TableauListe6Couleur-Accentuation21">
    <w:name w:val="Tableau Liste 6 Couleur - Accentuation 21"/>
    <w:basedOn w:val="TableauNormal"/>
    <w:uiPriority w:val="51"/>
    <w:rsid w:val="00D0096E"/>
    <w:rPr>
      <w:color w:val="943634"/>
    </w:rPr>
    <w:tblPr>
      <w:tblStyleRowBandSize w:val="1"/>
      <w:tblStyleColBandSize w:val="1"/>
      <w:tblBorders>
        <w:top w:val="single" w:sz="4" w:space="0" w:color="C0504D"/>
        <w:bottom w:val="single" w:sz="4" w:space="0" w:color="C0504D"/>
      </w:tblBorders>
    </w:tblPr>
    <w:tblStylePr w:type="firstRow">
      <w:rPr>
        <w:b/>
        <w:bCs/>
      </w:rPr>
      <w:tblPr/>
      <w:tcPr>
        <w:tcBorders>
          <w:bottom w:val="single" w:sz="4" w:space="0" w:color="C0504D"/>
        </w:tcBorders>
      </w:tcPr>
    </w:tblStylePr>
    <w:tblStylePr w:type="lastRow">
      <w:rPr>
        <w:b/>
        <w:bCs/>
      </w:rPr>
      <w:tblPr/>
      <w:tcPr>
        <w:tcBorders>
          <w:top w:val="double" w:sz="4" w:space="0" w:color="C0504D"/>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customStyle="1" w:styleId="TableauGrille3-Accentuation21">
    <w:name w:val="Tableau Grille 3 - Accentuation 21"/>
    <w:basedOn w:val="TableauNormal"/>
    <w:uiPriority w:val="48"/>
    <w:rsid w:val="00D0096E"/>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2DBDB"/>
      </w:tcPr>
    </w:tblStylePr>
    <w:tblStylePr w:type="band1Horz">
      <w:tblPr/>
      <w:tcPr>
        <w:shd w:val="clear" w:color="auto" w:fill="F2DBDB"/>
      </w:tcPr>
    </w:tblStylePr>
    <w:tblStylePr w:type="neCell">
      <w:tblPr/>
      <w:tcPr>
        <w:tcBorders>
          <w:bottom w:val="single" w:sz="4" w:space="0" w:color="D99594"/>
        </w:tcBorders>
      </w:tcPr>
    </w:tblStylePr>
    <w:tblStylePr w:type="nwCell">
      <w:tblPr/>
      <w:tcPr>
        <w:tcBorders>
          <w:bottom w:val="single" w:sz="4" w:space="0" w:color="D99594"/>
        </w:tcBorders>
      </w:tcPr>
    </w:tblStylePr>
    <w:tblStylePr w:type="seCell">
      <w:tblPr/>
      <w:tcPr>
        <w:tcBorders>
          <w:top w:val="single" w:sz="4" w:space="0" w:color="D99594"/>
        </w:tcBorders>
      </w:tcPr>
    </w:tblStylePr>
    <w:tblStylePr w:type="swCell">
      <w:tblPr/>
      <w:tcPr>
        <w:tcBorders>
          <w:top w:val="single" w:sz="4" w:space="0" w:color="D99594"/>
        </w:tcBorders>
      </w:tcPr>
    </w:tblStylePr>
  </w:style>
  <w:style w:type="table" w:customStyle="1" w:styleId="TableauGrille2-Accentuation21">
    <w:name w:val="Tableau Grille 2 - Accentuation 21"/>
    <w:basedOn w:val="TableauNormal"/>
    <w:uiPriority w:val="47"/>
    <w:rsid w:val="00D0096E"/>
    <w:tblPr>
      <w:tblStyleRowBandSize w:val="1"/>
      <w:tblStyleColBandSize w:val="1"/>
      <w:tblBorders>
        <w:top w:val="single" w:sz="2" w:space="0" w:color="D99594"/>
        <w:bottom w:val="single" w:sz="2" w:space="0" w:color="D99594"/>
        <w:insideH w:val="single" w:sz="2" w:space="0" w:color="D99594"/>
        <w:insideV w:val="single" w:sz="2" w:space="0" w:color="D99594"/>
      </w:tblBorders>
    </w:tblPr>
    <w:tblStylePr w:type="firstRow">
      <w:rPr>
        <w:b/>
        <w:bCs/>
      </w:rPr>
      <w:tblPr/>
      <w:tcPr>
        <w:tcBorders>
          <w:top w:val="nil"/>
          <w:bottom w:val="single" w:sz="12" w:space="0" w:color="D99594"/>
          <w:insideH w:val="nil"/>
          <w:insideV w:val="nil"/>
        </w:tcBorders>
        <w:shd w:val="clear" w:color="auto" w:fill="FFFFFF"/>
      </w:tcPr>
    </w:tblStylePr>
    <w:tblStylePr w:type="lastRow">
      <w:rPr>
        <w:b/>
        <w:bCs/>
      </w:rPr>
      <w:tblPr/>
      <w:tcPr>
        <w:tcBorders>
          <w:top w:val="double" w:sz="2" w:space="0" w:color="D9959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paragraph" w:customStyle="1" w:styleId="conformit">
    <w:name w:val="conformité"/>
    <w:basedOn w:val="Normal"/>
    <w:qFormat/>
    <w:rsid w:val="009314C5"/>
    <w:pPr>
      <w:spacing w:before="120"/>
    </w:pPr>
    <w:rPr>
      <w:rFonts w:cs="Arial"/>
      <w:noProof/>
      <w:lang w:eastAsia="fr-FR"/>
    </w:rPr>
  </w:style>
  <w:style w:type="paragraph" w:customStyle="1" w:styleId="RedTxt">
    <w:name w:val="RedTxt"/>
    <w:basedOn w:val="Normal"/>
    <w:uiPriority w:val="99"/>
    <w:rsid w:val="00D0096E"/>
    <w:pPr>
      <w:keepLines/>
      <w:widowControl w:val="0"/>
      <w:autoSpaceDE w:val="0"/>
      <w:autoSpaceDN w:val="0"/>
      <w:adjustRightInd w:val="0"/>
      <w:spacing w:before="120" w:after="0"/>
      <w:jc w:val="left"/>
    </w:pPr>
    <w:rPr>
      <w:rFonts w:eastAsia="Times New Roman" w:cs="Arial"/>
      <w:sz w:val="18"/>
      <w:szCs w:val="18"/>
      <w:lang w:eastAsia="fr-FR"/>
    </w:rPr>
  </w:style>
  <w:style w:type="paragraph" w:customStyle="1" w:styleId="Retraitnormal1">
    <w:name w:val="Retrait normal1"/>
    <w:basedOn w:val="Normal"/>
    <w:rsid w:val="00D0096E"/>
    <w:pPr>
      <w:keepLines/>
      <w:suppressAutoHyphens/>
      <w:spacing w:before="60" w:after="60"/>
      <w:ind w:left="1134"/>
    </w:pPr>
    <w:rPr>
      <w:rFonts w:eastAsia="Arial Unicode MS" w:cs="Arial"/>
      <w:szCs w:val="20"/>
      <w:lang w:eastAsia="ar-SA"/>
    </w:rPr>
  </w:style>
  <w:style w:type="character" w:customStyle="1" w:styleId="Times12Noir">
    <w:name w:val="Times12 Noir"/>
    <w:rsid w:val="00D0096E"/>
    <w:rPr>
      <w:rFonts w:ascii="Times" w:hAnsi="Times"/>
      <w:color w:val="000000"/>
    </w:rPr>
  </w:style>
  <w:style w:type="paragraph" w:customStyle="1" w:styleId="TexteParagraphe">
    <w:name w:val="Texte Paragraphe"/>
    <w:basedOn w:val="Normal"/>
    <w:rsid w:val="00D0096E"/>
    <w:pPr>
      <w:keepNext/>
      <w:keepLines/>
      <w:numPr>
        <w:numId w:val="55"/>
      </w:numPr>
      <w:spacing w:before="120" w:after="0"/>
      <w:jc w:val="left"/>
    </w:pPr>
    <w:rPr>
      <w:rFonts w:eastAsia="Times New Roman" w:cs="Times New Roman"/>
      <w:szCs w:val="20"/>
      <w:lang w:eastAsia="fr-FR"/>
    </w:rPr>
  </w:style>
  <w:style w:type="paragraph" w:customStyle="1" w:styleId="normal-avantexigence">
    <w:name w:val="normal-avant exigence"/>
    <w:basedOn w:val="Normal"/>
    <w:link w:val="normal-avantexigenceCar"/>
    <w:qFormat/>
    <w:rsid w:val="00D0096E"/>
    <w:pPr>
      <w:spacing w:before="120"/>
    </w:pPr>
    <w:rPr>
      <w:rFonts w:eastAsiaTheme="minorHAnsi" w:cstheme="minorBidi"/>
      <w:szCs w:val="22"/>
      <w:lang w:eastAsia="en-US"/>
    </w:rPr>
  </w:style>
  <w:style w:type="character" w:customStyle="1" w:styleId="normal-avantexigenceCar">
    <w:name w:val="normal-avant exigence Car"/>
    <w:basedOn w:val="Policepardfaut"/>
    <w:link w:val="normal-avantexigence"/>
    <w:rsid w:val="00D0096E"/>
    <w:rPr>
      <w:rFonts w:ascii="Arial" w:eastAsiaTheme="minorHAnsi" w:hAnsi="Arial" w:cstheme="minorBidi"/>
      <w:szCs w:val="22"/>
      <w:lang w:eastAsia="en-US"/>
    </w:rPr>
  </w:style>
  <w:style w:type="paragraph" w:customStyle="1" w:styleId="xl69">
    <w:name w:val="xl69"/>
    <w:basedOn w:val="Normal"/>
    <w:rsid w:val="00D0096E"/>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libri" w:eastAsia="Times New Roman" w:hAnsi="Calibri" w:cs="Times New Roman"/>
      <w:color w:val="000000"/>
      <w:sz w:val="22"/>
      <w:szCs w:val="22"/>
      <w:lang w:eastAsia="fr-FR"/>
    </w:rPr>
  </w:style>
  <w:style w:type="paragraph" w:customStyle="1" w:styleId="xl70">
    <w:name w:val="xl70"/>
    <w:basedOn w:val="Normal"/>
    <w:rsid w:val="00D0096E"/>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libri" w:eastAsia="Times New Roman" w:hAnsi="Calibri" w:cs="Times New Roman"/>
      <w:color w:val="000000"/>
      <w:sz w:val="22"/>
      <w:szCs w:val="22"/>
      <w:lang w:eastAsia="fr-FR"/>
    </w:rPr>
  </w:style>
  <w:style w:type="paragraph" w:customStyle="1" w:styleId="xl71">
    <w:name w:val="xl71"/>
    <w:basedOn w:val="Normal"/>
    <w:rsid w:val="00D0096E"/>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libri" w:eastAsia="Times New Roman" w:hAnsi="Calibri" w:cs="Times New Roman"/>
      <w:color w:val="000000"/>
      <w:sz w:val="22"/>
      <w:szCs w:val="22"/>
      <w:lang w:eastAsia="fr-FR"/>
    </w:rPr>
  </w:style>
  <w:style w:type="paragraph" w:customStyle="1" w:styleId="xl72">
    <w:name w:val="xl72"/>
    <w:basedOn w:val="Normal"/>
    <w:rsid w:val="00D0096E"/>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libri" w:eastAsia="Times New Roman" w:hAnsi="Calibri" w:cs="Times New Roman"/>
      <w:color w:val="000000"/>
      <w:sz w:val="22"/>
      <w:szCs w:val="22"/>
      <w:lang w:eastAsia="fr-FR"/>
    </w:rPr>
  </w:style>
  <w:style w:type="paragraph" w:customStyle="1" w:styleId="xl73">
    <w:name w:val="xl73"/>
    <w:basedOn w:val="Normal"/>
    <w:rsid w:val="00D0096E"/>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libri" w:eastAsia="Times New Roman" w:hAnsi="Calibri" w:cs="Times New Roman"/>
      <w:color w:val="000000"/>
      <w:sz w:val="22"/>
      <w:szCs w:val="22"/>
      <w:lang w:eastAsia="fr-FR"/>
    </w:rPr>
  </w:style>
  <w:style w:type="paragraph" w:customStyle="1" w:styleId="xl74">
    <w:name w:val="xl74"/>
    <w:basedOn w:val="Normal"/>
    <w:rsid w:val="00D0096E"/>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textAlignment w:val="center"/>
    </w:pPr>
    <w:rPr>
      <w:rFonts w:ascii="Calibri" w:eastAsia="Times New Roman" w:hAnsi="Calibri" w:cs="Times New Roman"/>
      <w:b/>
      <w:bCs/>
      <w:color w:val="000000"/>
      <w:sz w:val="22"/>
      <w:szCs w:val="22"/>
      <w:lang w:eastAsia="fr-FR"/>
    </w:rPr>
  </w:style>
  <w:style w:type="paragraph" w:customStyle="1" w:styleId="xl75">
    <w:name w:val="xl75"/>
    <w:basedOn w:val="Normal"/>
    <w:rsid w:val="00D0096E"/>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textAlignment w:val="center"/>
    </w:pPr>
    <w:rPr>
      <w:rFonts w:ascii="Calibri" w:eastAsia="Times New Roman" w:hAnsi="Calibri" w:cs="Times New Roman"/>
      <w:b/>
      <w:bCs/>
      <w:color w:val="000000"/>
      <w:sz w:val="22"/>
      <w:szCs w:val="22"/>
      <w:lang w:eastAsia="fr-FR"/>
    </w:rPr>
  </w:style>
  <w:style w:type="paragraph" w:styleId="PrformatHTML">
    <w:name w:val="HTML Preformatted"/>
    <w:basedOn w:val="Normal"/>
    <w:link w:val="PrformatHTMLCar"/>
    <w:uiPriority w:val="99"/>
    <w:unhideWhenUsed/>
    <w:rsid w:val="00D009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jc w:val="left"/>
    </w:pPr>
    <w:rPr>
      <w:rFonts w:ascii="Courier New" w:eastAsia="Times New Roman" w:hAnsi="Courier New" w:cs="Courier New"/>
      <w:sz w:val="22"/>
      <w:szCs w:val="20"/>
      <w:lang w:eastAsia="fr-FR"/>
    </w:rPr>
  </w:style>
  <w:style w:type="character" w:customStyle="1" w:styleId="PrformatHTMLCar">
    <w:name w:val="Préformaté HTML Car"/>
    <w:basedOn w:val="Policepardfaut"/>
    <w:link w:val="PrformatHTML"/>
    <w:uiPriority w:val="99"/>
    <w:rsid w:val="00D0096E"/>
    <w:rPr>
      <w:rFonts w:ascii="Courier New" w:eastAsia="Times New Roman" w:hAnsi="Courier New" w:cs="Courier New"/>
      <w:sz w:val="22"/>
    </w:rPr>
  </w:style>
  <w:style w:type="table" w:customStyle="1" w:styleId="NormalTable0">
    <w:name w:val="Normal Table0"/>
    <w:uiPriority w:val="2"/>
    <w:semiHidden/>
    <w:unhideWhenUsed/>
    <w:qFormat/>
    <w:rsid w:val="00D0096E"/>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0096E"/>
    <w:pPr>
      <w:widowControl w:val="0"/>
      <w:spacing w:before="120" w:after="0"/>
      <w:jc w:val="left"/>
    </w:pPr>
    <w:rPr>
      <w:rFonts w:ascii="Tahoma" w:eastAsia="Tahoma" w:hAnsi="Tahoma" w:cs="Tahoma"/>
      <w:sz w:val="22"/>
      <w:szCs w:val="22"/>
      <w:lang w:val="en-US" w:eastAsia="en-US"/>
    </w:rPr>
  </w:style>
  <w:style w:type="table" w:customStyle="1" w:styleId="TableauGrille5Fonc-Accentuation21">
    <w:name w:val="Tableau Grille 5 Foncé - Accentuation 21"/>
    <w:basedOn w:val="TableauNormal"/>
    <w:uiPriority w:val="50"/>
    <w:rsid w:val="00D0096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leauGrille5Fonc-Accentuation51">
    <w:name w:val="Tableau Grille 5 Foncé - Accentuation 51"/>
    <w:basedOn w:val="TableauNormal"/>
    <w:uiPriority w:val="50"/>
    <w:rsid w:val="00D0096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commentauthor">
    <w:name w:val="commentauthor"/>
    <w:basedOn w:val="Policepardfaut"/>
    <w:rsid w:val="00D0096E"/>
  </w:style>
  <w:style w:type="paragraph" w:customStyle="1" w:styleId="commentcontentpara">
    <w:name w:val="commentcontentpara"/>
    <w:basedOn w:val="Normal"/>
    <w:rsid w:val="00D0096E"/>
    <w:pPr>
      <w:spacing w:before="100" w:beforeAutospacing="1" w:after="100" w:afterAutospacing="1"/>
      <w:jc w:val="left"/>
    </w:pPr>
    <w:rPr>
      <w:rFonts w:ascii="Times New Roman" w:eastAsia="Times New Roman" w:hAnsi="Times New Roman" w:cs="Times New Roman"/>
      <w:sz w:val="24"/>
      <w:lang w:eastAsia="fr-FR"/>
    </w:rPr>
  </w:style>
  <w:style w:type="character" w:customStyle="1" w:styleId="Mention1">
    <w:name w:val="Mention1"/>
    <w:basedOn w:val="Policepardfaut"/>
    <w:uiPriority w:val="99"/>
    <w:semiHidden/>
    <w:unhideWhenUsed/>
    <w:rsid w:val="00D0096E"/>
    <w:rPr>
      <w:color w:val="2B579A"/>
      <w:shd w:val="clear" w:color="auto" w:fill="E6E6E6"/>
    </w:rPr>
  </w:style>
  <w:style w:type="character" w:customStyle="1" w:styleId="hgkelc">
    <w:name w:val="hgkelc"/>
    <w:basedOn w:val="Policepardfaut"/>
    <w:rsid w:val="00185AA5"/>
  </w:style>
  <w:style w:type="table" w:customStyle="1" w:styleId="Grilledutableau1">
    <w:name w:val="Grille du tableau1"/>
    <w:basedOn w:val="TableauNormal"/>
    <w:next w:val="Grilledutableau"/>
    <w:rsid w:val="00845A1C"/>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3">
    <w:name w:val="WWNum33"/>
    <w:basedOn w:val="Aucuneliste"/>
    <w:rsid w:val="00845A1C"/>
    <w:pPr>
      <w:numPr>
        <w:numId w:val="6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6094">
      <w:bodyDiv w:val="1"/>
      <w:marLeft w:val="0"/>
      <w:marRight w:val="0"/>
      <w:marTop w:val="0"/>
      <w:marBottom w:val="0"/>
      <w:divBdr>
        <w:top w:val="none" w:sz="0" w:space="0" w:color="auto"/>
        <w:left w:val="none" w:sz="0" w:space="0" w:color="auto"/>
        <w:bottom w:val="none" w:sz="0" w:space="0" w:color="auto"/>
        <w:right w:val="none" w:sz="0" w:space="0" w:color="auto"/>
      </w:divBdr>
    </w:div>
    <w:div w:id="21171703">
      <w:bodyDiv w:val="1"/>
      <w:marLeft w:val="0"/>
      <w:marRight w:val="0"/>
      <w:marTop w:val="0"/>
      <w:marBottom w:val="0"/>
      <w:divBdr>
        <w:top w:val="none" w:sz="0" w:space="0" w:color="auto"/>
        <w:left w:val="none" w:sz="0" w:space="0" w:color="auto"/>
        <w:bottom w:val="none" w:sz="0" w:space="0" w:color="auto"/>
        <w:right w:val="none" w:sz="0" w:space="0" w:color="auto"/>
      </w:divBdr>
    </w:div>
    <w:div w:id="29575833">
      <w:bodyDiv w:val="1"/>
      <w:marLeft w:val="0"/>
      <w:marRight w:val="0"/>
      <w:marTop w:val="0"/>
      <w:marBottom w:val="0"/>
      <w:divBdr>
        <w:top w:val="none" w:sz="0" w:space="0" w:color="auto"/>
        <w:left w:val="none" w:sz="0" w:space="0" w:color="auto"/>
        <w:bottom w:val="none" w:sz="0" w:space="0" w:color="auto"/>
        <w:right w:val="none" w:sz="0" w:space="0" w:color="auto"/>
      </w:divBdr>
    </w:div>
    <w:div w:id="34425243">
      <w:bodyDiv w:val="1"/>
      <w:marLeft w:val="0"/>
      <w:marRight w:val="0"/>
      <w:marTop w:val="0"/>
      <w:marBottom w:val="0"/>
      <w:divBdr>
        <w:top w:val="none" w:sz="0" w:space="0" w:color="auto"/>
        <w:left w:val="none" w:sz="0" w:space="0" w:color="auto"/>
        <w:bottom w:val="none" w:sz="0" w:space="0" w:color="auto"/>
        <w:right w:val="none" w:sz="0" w:space="0" w:color="auto"/>
      </w:divBdr>
    </w:div>
    <w:div w:id="41752860">
      <w:bodyDiv w:val="1"/>
      <w:marLeft w:val="0"/>
      <w:marRight w:val="0"/>
      <w:marTop w:val="0"/>
      <w:marBottom w:val="0"/>
      <w:divBdr>
        <w:top w:val="none" w:sz="0" w:space="0" w:color="auto"/>
        <w:left w:val="none" w:sz="0" w:space="0" w:color="auto"/>
        <w:bottom w:val="none" w:sz="0" w:space="0" w:color="auto"/>
        <w:right w:val="none" w:sz="0" w:space="0" w:color="auto"/>
      </w:divBdr>
    </w:div>
    <w:div w:id="62065413">
      <w:bodyDiv w:val="1"/>
      <w:marLeft w:val="0"/>
      <w:marRight w:val="0"/>
      <w:marTop w:val="0"/>
      <w:marBottom w:val="0"/>
      <w:divBdr>
        <w:top w:val="none" w:sz="0" w:space="0" w:color="auto"/>
        <w:left w:val="none" w:sz="0" w:space="0" w:color="auto"/>
        <w:bottom w:val="none" w:sz="0" w:space="0" w:color="auto"/>
        <w:right w:val="none" w:sz="0" w:space="0" w:color="auto"/>
      </w:divBdr>
    </w:div>
    <w:div w:id="68308878">
      <w:bodyDiv w:val="1"/>
      <w:marLeft w:val="0"/>
      <w:marRight w:val="0"/>
      <w:marTop w:val="0"/>
      <w:marBottom w:val="0"/>
      <w:divBdr>
        <w:top w:val="none" w:sz="0" w:space="0" w:color="auto"/>
        <w:left w:val="none" w:sz="0" w:space="0" w:color="auto"/>
        <w:bottom w:val="none" w:sz="0" w:space="0" w:color="auto"/>
        <w:right w:val="none" w:sz="0" w:space="0" w:color="auto"/>
      </w:divBdr>
    </w:div>
    <w:div w:id="97609130">
      <w:bodyDiv w:val="1"/>
      <w:marLeft w:val="0"/>
      <w:marRight w:val="0"/>
      <w:marTop w:val="0"/>
      <w:marBottom w:val="0"/>
      <w:divBdr>
        <w:top w:val="none" w:sz="0" w:space="0" w:color="auto"/>
        <w:left w:val="none" w:sz="0" w:space="0" w:color="auto"/>
        <w:bottom w:val="none" w:sz="0" w:space="0" w:color="auto"/>
        <w:right w:val="none" w:sz="0" w:space="0" w:color="auto"/>
      </w:divBdr>
    </w:div>
    <w:div w:id="97721444">
      <w:bodyDiv w:val="1"/>
      <w:marLeft w:val="0"/>
      <w:marRight w:val="0"/>
      <w:marTop w:val="0"/>
      <w:marBottom w:val="0"/>
      <w:divBdr>
        <w:top w:val="none" w:sz="0" w:space="0" w:color="auto"/>
        <w:left w:val="none" w:sz="0" w:space="0" w:color="auto"/>
        <w:bottom w:val="none" w:sz="0" w:space="0" w:color="auto"/>
        <w:right w:val="none" w:sz="0" w:space="0" w:color="auto"/>
      </w:divBdr>
    </w:div>
    <w:div w:id="103354053">
      <w:bodyDiv w:val="1"/>
      <w:marLeft w:val="0"/>
      <w:marRight w:val="0"/>
      <w:marTop w:val="0"/>
      <w:marBottom w:val="0"/>
      <w:divBdr>
        <w:top w:val="none" w:sz="0" w:space="0" w:color="auto"/>
        <w:left w:val="none" w:sz="0" w:space="0" w:color="auto"/>
        <w:bottom w:val="none" w:sz="0" w:space="0" w:color="auto"/>
        <w:right w:val="none" w:sz="0" w:space="0" w:color="auto"/>
      </w:divBdr>
    </w:div>
    <w:div w:id="118650988">
      <w:bodyDiv w:val="1"/>
      <w:marLeft w:val="0"/>
      <w:marRight w:val="0"/>
      <w:marTop w:val="0"/>
      <w:marBottom w:val="0"/>
      <w:divBdr>
        <w:top w:val="none" w:sz="0" w:space="0" w:color="auto"/>
        <w:left w:val="none" w:sz="0" w:space="0" w:color="auto"/>
        <w:bottom w:val="none" w:sz="0" w:space="0" w:color="auto"/>
        <w:right w:val="none" w:sz="0" w:space="0" w:color="auto"/>
      </w:divBdr>
    </w:div>
    <w:div w:id="126704963">
      <w:bodyDiv w:val="1"/>
      <w:marLeft w:val="0"/>
      <w:marRight w:val="0"/>
      <w:marTop w:val="0"/>
      <w:marBottom w:val="0"/>
      <w:divBdr>
        <w:top w:val="none" w:sz="0" w:space="0" w:color="auto"/>
        <w:left w:val="none" w:sz="0" w:space="0" w:color="auto"/>
        <w:bottom w:val="none" w:sz="0" w:space="0" w:color="auto"/>
        <w:right w:val="none" w:sz="0" w:space="0" w:color="auto"/>
      </w:divBdr>
    </w:div>
    <w:div w:id="134612512">
      <w:bodyDiv w:val="1"/>
      <w:marLeft w:val="0"/>
      <w:marRight w:val="0"/>
      <w:marTop w:val="0"/>
      <w:marBottom w:val="0"/>
      <w:divBdr>
        <w:top w:val="none" w:sz="0" w:space="0" w:color="auto"/>
        <w:left w:val="none" w:sz="0" w:space="0" w:color="auto"/>
        <w:bottom w:val="none" w:sz="0" w:space="0" w:color="auto"/>
        <w:right w:val="none" w:sz="0" w:space="0" w:color="auto"/>
      </w:divBdr>
    </w:div>
    <w:div w:id="150676670">
      <w:bodyDiv w:val="1"/>
      <w:marLeft w:val="0"/>
      <w:marRight w:val="0"/>
      <w:marTop w:val="0"/>
      <w:marBottom w:val="0"/>
      <w:divBdr>
        <w:top w:val="none" w:sz="0" w:space="0" w:color="auto"/>
        <w:left w:val="none" w:sz="0" w:space="0" w:color="auto"/>
        <w:bottom w:val="none" w:sz="0" w:space="0" w:color="auto"/>
        <w:right w:val="none" w:sz="0" w:space="0" w:color="auto"/>
      </w:divBdr>
    </w:div>
    <w:div w:id="174072769">
      <w:bodyDiv w:val="1"/>
      <w:marLeft w:val="0"/>
      <w:marRight w:val="0"/>
      <w:marTop w:val="0"/>
      <w:marBottom w:val="0"/>
      <w:divBdr>
        <w:top w:val="none" w:sz="0" w:space="0" w:color="auto"/>
        <w:left w:val="none" w:sz="0" w:space="0" w:color="auto"/>
        <w:bottom w:val="none" w:sz="0" w:space="0" w:color="auto"/>
        <w:right w:val="none" w:sz="0" w:space="0" w:color="auto"/>
      </w:divBdr>
    </w:div>
    <w:div w:id="181823601">
      <w:bodyDiv w:val="1"/>
      <w:marLeft w:val="0"/>
      <w:marRight w:val="0"/>
      <w:marTop w:val="0"/>
      <w:marBottom w:val="0"/>
      <w:divBdr>
        <w:top w:val="none" w:sz="0" w:space="0" w:color="auto"/>
        <w:left w:val="none" w:sz="0" w:space="0" w:color="auto"/>
        <w:bottom w:val="none" w:sz="0" w:space="0" w:color="auto"/>
        <w:right w:val="none" w:sz="0" w:space="0" w:color="auto"/>
      </w:divBdr>
    </w:div>
    <w:div w:id="186843592">
      <w:bodyDiv w:val="1"/>
      <w:marLeft w:val="0"/>
      <w:marRight w:val="0"/>
      <w:marTop w:val="0"/>
      <w:marBottom w:val="0"/>
      <w:divBdr>
        <w:top w:val="none" w:sz="0" w:space="0" w:color="auto"/>
        <w:left w:val="none" w:sz="0" w:space="0" w:color="auto"/>
        <w:bottom w:val="none" w:sz="0" w:space="0" w:color="auto"/>
        <w:right w:val="none" w:sz="0" w:space="0" w:color="auto"/>
      </w:divBdr>
    </w:div>
    <w:div w:id="187643302">
      <w:bodyDiv w:val="1"/>
      <w:marLeft w:val="0"/>
      <w:marRight w:val="0"/>
      <w:marTop w:val="0"/>
      <w:marBottom w:val="0"/>
      <w:divBdr>
        <w:top w:val="none" w:sz="0" w:space="0" w:color="auto"/>
        <w:left w:val="none" w:sz="0" w:space="0" w:color="auto"/>
        <w:bottom w:val="none" w:sz="0" w:space="0" w:color="auto"/>
        <w:right w:val="none" w:sz="0" w:space="0" w:color="auto"/>
      </w:divBdr>
    </w:div>
    <w:div w:id="204027015">
      <w:bodyDiv w:val="1"/>
      <w:marLeft w:val="0"/>
      <w:marRight w:val="0"/>
      <w:marTop w:val="0"/>
      <w:marBottom w:val="0"/>
      <w:divBdr>
        <w:top w:val="none" w:sz="0" w:space="0" w:color="auto"/>
        <w:left w:val="none" w:sz="0" w:space="0" w:color="auto"/>
        <w:bottom w:val="none" w:sz="0" w:space="0" w:color="auto"/>
        <w:right w:val="none" w:sz="0" w:space="0" w:color="auto"/>
      </w:divBdr>
    </w:div>
    <w:div w:id="204029583">
      <w:bodyDiv w:val="1"/>
      <w:marLeft w:val="0"/>
      <w:marRight w:val="0"/>
      <w:marTop w:val="0"/>
      <w:marBottom w:val="0"/>
      <w:divBdr>
        <w:top w:val="none" w:sz="0" w:space="0" w:color="auto"/>
        <w:left w:val="none" w:sz="0" w:space="0" w:color="auto"/>
        <w:bottom w:val="none" w:sz="0" w:space="0" w:color="auto"/>
        <w:right w:val="none" w:sz="0" w:space="0" w:color="auto"/>
      </w:divBdr>
    </w:div>
    <w:div w:id="216744818">
      <w:bodyDiv w:val="1"/>
      <w:marLeft w:val="0"/>
      <w:marRight w:val="0"/>
      <w:marTop w:val="0"/>
      <w:marBottom w:val="0"/>
      <w:divBdr>
        <w:top w:val="none" w:sz="0" w:space="0" w:color="auto"/>
        <w:left w:val="none" w:sz="0" w:space="0" w:color="auto"/>
        <w:bottom w:val="none" w:sz="0" w:space="0" w:color="auto"/>
        <w:right w:val="none" w:sz="0" w:space="0" w:color="auto"/>
      </w:divBdr>
    </w:div>
    <w:div w:id="282461270">
      <w:bodyDiv w:val="1"/>
      <w:marLeft w:val="0"/>
      <w:marRight w:val="0"/>
      <w:marTop w:val="0"/>
      <w:marBottom w:val="0"/>
      <w:divBdr>
        <w:top w:val="none" w:sz="0" w:space="0" w:color="auto"/>
        <w:left w:val="none" w:sz="0" w:space="0" w:color="auto"/>
        <w:bottom w:val="none" w:sz="0" w:space="0" w:color="auto"/>
        <w:right w:val="none" w:sz="0" w:space="0" w:color="auto"/>
      </w:divBdr>
    </w:div>
    <w:div w:id="326517593">
      <w:bodyDiv w:val="1"/>
      <w:marLeft w:val="0"/>
      <w:marRight w:val="0"/>
      <w:marTop w:val="0"/>
      <w:marBottom w:val="0"/>
      <w:divBdr>
        <w:top w:val="none" w:sz="0" w:space="0" w:color="auto"/>
        <w:left w:val="none" w:sz="0" w:space="0" w:color="auto"/>
        <w:bottom w:val="none" w:sz="0" w:space="0" w:color="auto"/>
        <w:right w:val="none" w:sz="0" w:space="0" w:color="auto"/>
      </w:divBdr>
    </w:div>
    <w:div w:id="350691530">
      <w:bodyDiv w:val="1"/>
      <w:marLeft w:val="0"/>
      <w:marRight w:val="0"/>
      <w:marTop w:val="0"/>
      <w:marBottom w:val="0"/>
      <w:divBdr>
        <w:top w:val="none" w:sz="0" w:space="0" w:color="auto"/>
        <w:left w:val="none" w:sz="0" w:space="0" w:color="auto"/>
        <w:bottom w:val="none" w:sz="0" w:space="0" w:color="auto"/>
        <w:right w:val="none" w:sz="0" w:space="0" w:color="auto"/>
      </w:divBdr>
    </w:div>
    <w:div w:id="355624532">
      <w:bodyDiv w:val="1"/>
      <w:marLeft w:val="0"/>
      <w:marRight w:val="0"/>
      <w:marTop w:val="0"/>
      <w:marBottom w:val="0"/>
      <w:divBdr>
        <w:top w:val="none" w:sz="0" w:space="0" w:color="auto"/>
        <w:left w:val="none" w:sz="0" w:space="0" w:color="auto"/>
        <w:bottom w:val="none" w:sz="0" w:space="0" w:color="auto"/>
        <w:right w:val="none" w:sz="0" w:space="0" w:color="auto"/>
      </w:divBdr>
    </w:div>
    <w:div w:id="383532342">
      <w:bodyDiv w:val="1"/>
      <w:marLeft w:val="0"/>
      <w:marRight w:val="0"/>
      <w:marTop w:val="0"/>
      <w:marBottom w:val="0"/>
      <w:divBdr>
        <w:top w:val="none" w:sz="0" w:space="0" w:color="auto"/>
        <w:left w:val="none" w:sz="0" w:space="0" w:color="auto"/>
        <w:bottom w:val="none" w:sz="0" w:space="0" w:color="auto"/>
        <w:right w:val="none" w:sz="0" w:space="0" w:color="auto"/>
      </w:divBdr>
    </w:div>
    <w:div w:id="384839124">
      <w:bodyDiv w:val="1"/>
      <w:marLeft w:val="0"/>
      <w:marRight w:val="0"/>
      <w:marTop w:val="0"/>
      <w:marBottom w:val="0"/>
      <w:divBdr>
        <w:top w:val="none" w:sz="0" w:space="0" w:color="auto"/>
        <w:left w:val="none" w:sz="0" w:space="0" w:color="auto"/>
        <w:bottom w:val="none" w:sz="0" w:space="0" w:color="auto"/>
        <w:right w:val="none" w:sz="0" w:space="0" w:color="auto"/>
      </w:divBdr>
    </w:div>
    <w:div w:id="390421016">
      <w:bodyDiv w:val="1"/>
      <w:marLeft w:val="0"/>
      <w:marRight w:val="0"/>
      <w:marTop w:val="0"/>
      <w:marBottom w:val="0"/>
      <w:divBdr>
        <w:top w:val="none" w:sz="0" w:space="0" w:color="auto"/>
        <w:left w:val="none" w:sz="0" w:space="0" w:color="auto"/>
        <w:bottom w:val="none" w:sz="0" w:space="0" w:color="auto"/>
        <w:right w:val="none" w:sz="0" w:space="0" w:color="auto"/>
      </w:divBdr>
    </w:div>
    <w:div w:id="396631701">
      <w:bodyDiv w:val="1"/>
      <w:marLeft w:val="0"/>
      <w:marRight w:val="0"/>
      <w:marTop w:val="0"/>
      <w:marBottom w:val="0"/>
      <w:divBdr>
        <w:top w:val="none" w:sz="0" w:space="0" w:color="auto"/>
        <w:left w:val="none" w:sz="0" w:space="0" w:color="auto"/>
        <w:bottom w:val="none" w:sz="0" w:space="0" w:color="auto"/>
        <w:right w:val="none" w:sz="0" w:space="0" w:color="auto"/>
      </w:divBdr>
    </w:div>
    <w:div w:id="403140252">
      <w:bodyDiv w:val="1"/>
      <w:marLeft w:val="0"/>
      <w:marRight w:val="0"/>
      <w:marTop w:val="0"/>
      <w:marBottom w:val="0"/>
      <w:divBdr>
        <w:top w:val="none" w:sz="0" w:space="0" w:color="auto"/>
        <w:left w:val="none" w:sz="0" w:space="0" w:color="auto"/>
        <w:bottom w:val="none" w:sz="0" w:space="0" w:color="auto"/>
        <w:right w:val="none" w:sz="0" w:space="0" w:color="auto"/>
      </w:divBdr>
    </w:div>
    <w:div w:id="407579959">
      <w:bodyDiv w:val="1"/>
      <w:marLeft w:val="0"/>
      <w:marRight w:val="0"/>
      <w:marTop w:val="0"/>
      <w:marBottom w:val="0"/>
      <w:divBdr>
        <w:top w:val="none" w:sz="0" w:space="0" w:color="auto"/>
        <w:left w:val="none" w:sz="0" w:space="0" w:color="auto"/>
        <w:bottom w:val="none" w:sz="0" w:space="0" w:color="auto"/>
        <w:right w:val="none" w:sz="0" w:space="0" w:color="auto"/>
      </w:divBdr>
    </w:div>
    <w:div w:id="420418332">
      <w:bodyDiv w:val="1"/>
      <w:marLeft w:val="0"/>
      <w:marRight w:val="0"/>
      <w:marTop w:val="0"/>
      <w:marBottom w:val="0"/>
      <w:divBdr>
        <w:top w:val="none" w:sz="0" w:space="0" w:color="auto"/>
        <w:left w:val="none" w:sz="0" w:space="0" w:color="auto"/>
        <w:bottom w:val="none" w:sz="0" w:space="0" w:color="auto"/>
        <w:right w:val="none" w:sz="0" w:space="0" w:color="auto"/>
      </w:divBdr>
    </w:div>
    <w:div w:id="425923375">
      <w:bodyDiv w:val="1"/>
      <w:marLeft w:val="0"/>
      <w:marRight w:val="0"/>
      <w:marTop w:val="0"/>
      <w:marBottom w:val="0"/>
      <w:divBdr>
        <w:top w:val="none" w:sz="0" w:space="0" w:color="auto"/>
        <w:left w:val="none" w:sz="0" w:space="0" w:color="auto"/>
        <w:bottom w:val="none" w:sz="0" w:space="0" w:color="auto"/>
        <w:right w:val="none" w:sz="0" w:space="0" w:color="auto"/>
      </w:divBdr>
    </w:div>
    <w:div w:id="437409227">
      <w:bodyDiv w:val="1"/>
      <w:marLeft w:val="0"/>
      <w:marRight w:val="0"/>
      <w:marTop w:val="0"/>
      <w:marBottom w:val="0"/>
      <w:divBdr>
        <w:top w:val="none" w:sz="0" w:space="0" w:color="auto"/>
        <w:left w:val="none" w:sz="0" w:space="0" w:color="auto"/>
        <w:bottom w:val="none" w:sz="0" w:space="0" w:color="auto"/>
        <w:right w:val="none" w:sz="0" w:space="0" w:color="auto"/>
      </w:divBdr>
    </w:div>
    <w:div w:id="449280094">
      <w:bodyDiv w:val="1"/>
      <w:marLeft w:val="0"/>
      <w:marRight w:val="0"/>
      <w:marTop w:val="0"/>
      <w:marBottom w:val="0"/>
      <w:divBdr>
        <w:top w:val="none" w:sz="0" w:space="0" w:color="auto"/>
        <w:left w:val="none" w:sz="0" w:space="0" w:color="auto"/>
        <w:bottom w:val="none" w:sz="0" w:space="0" w:color="auto"/>
        <w:right w:val="none" w:sz="0" w:space="0" w:color="auto"/>
      </w:divBdr>
    </w:div>
    <w:div w:id="482047702">
      <w:bodyDiv w:val="1"/>
      <w:marLeft w:val="0"/>
      <w:marRight w:val="0"/>
      <w:marTop w:val="0"/>
      <w:marBottom w:val="0"/>
      <w:divBdr>
        <w:top w:val="none" w:sz="0" w:space="0" w:color="auto"/>
        <w:left w:val="none" w:sz="0" w:space="0" w:color="auto"/>
        <w:bottom w:val="none" w:sz="0" w:space="0" w:color="auto"/>
        <w:right w:val="none" w:sz="0" w:space="0" w:color="auto"/>
      </w:divBdr>
    </w:div>
    <w:div w:id="483736971">
      <w:bodyDiv w:val="1"/>
      <w:marLeft w:val="0"/>
      <w:marRight w:val="0"/>
      <w:marTop w:val="0"/>
      <w:marBottom w:val="0"/>
      <w:divBdr>
        <w:top w:val="none" w:sz="0" w:space="0" w:color="auto"/>
        <w:left w:val="none" w:sz="0" w:space="0" w:color="auto"/>
        <w:bottom w:val="none" w:sz="0" w:space="0" w:color="auto"/>
        <w:right w:val="none" w:sz="0" w:space="0" w:color="auto"/>
      </w:divBdr>
    </w:div>
    <w:div w:id="528448518">
      <w:bodyDiv w:val="1"/>
      <w:marLeft w:val="0"/>
      <w:marRight w:val="0"/>
      <w:marTop w:val="0"/>
      <w:marBottom w:val="0"/>
      <w:divBdr>
        <w:top w:val="none" w:sz="0" w:space="0" w:color="auto"/>
        <w:left w:val="none" w:sz="0" w:space="0" w:color="auto"/>
        <w:bottom w:val="none" w:sz="0" w:space="0" w:color="auto"/>
        <w:right w:val="none" w:sz="0" w:space="0" w:color="auto"/>
      </w:divBdr>
    </w:div>
    <w:div w:id="535854414">
      <w:bodyDiv w:val="1"/>
      <w:marLeft w:val="0"/>
      <w:marRight w:val="0"/>
      <w:marTop w:val="0"/>
      <w:marBottom w:val="0"/>
      <w:divBdr>
        <w:top w:val="none" w:sz="0" w:space="0" w:color="auto"/>
        <w:left w:val="none" w:sz="0" w:space="0" w:color="auto"/>
        <w:bottom w:val="none" w:sz="0" w:space="0" w:color="auto"/>
        <w:right w:val="none" w:sz="0" w:space="0" w:color="auto"/>
      </w:divBdr>
    </w:div>
    <w:div w:id="538665737">
      <w:bodyDiv w:val="1"/>
      <w:marLeft w:val="0"/>
      <w:marRight w:val="0"/>
      <w:marTop w:val="0"/>
      <w:marBottom w:val="0"/>
      <w:divBdr>
        <w:top w:val="none" w:sz="0" w:space="0" w:color="auto"/>
        <w:left w:val="none" w:sz="0" w:space="0" w:color="auto"/>
        <w:bottom w:val="none" w:sz="0" w:space="0" w:color="auto"/>
        <w:right w:val="none" w:sz="0" w:space="0" w:color="auto"/>
      </w:divBdr>
    </w:div>
    <w:div w:id="553201881">
      <w:bodyDiv w:val="1"/>
      <w:marLeft w:val="0"/>
      <w:marRight w:val="0"/>
      <w:marTop w:val="0"/>
      <w:marBottom w:val="0"/>
      <w:divBdr>
        <w:top w:val="none" w:sz="0" w:space="0" w:color="auto"/>
        <w:left w:val="none" w:sz="0" w:space="0" w:color="auto"/>
        <w:bottom w:val="none" w:sz="0" w:space="0" w:color="auto"/>
        <w:right w:val="none" w:sz="0" w:space="0" w:color="auto"/>
      </w:divBdr>
    </w:div>
    <w:div w:id="557205664">
      <w:bodyDiv w:val="1"/>
      <w:marLeft w:val="0"/>
      <w:marRight w:val="0"/>
      <w:marTop w:val="0"/>
      <w:marBottom w:val="0"/>
      <w:divBdr>
        <w:top w:val="none" w:sz="0" w:space="0" w:color="auto"/>
        <w:left w:val="none" w:sz="0" w:space="0" w:color="auto"/>
        <w:bottom w:val="none" w:sz="0" w:space="0" w:color="auto"/>
        <w:right w:val="none" w:sz="0" w:space="0" w:color="auto"/>
      </w:divBdr>
    </w:div>
    <w:div w:id="592739563">
      <w:bodyDiv w:val="1"/>
      <w:marLeft w:val="0"/>
      <w:marRight w:val="0"/>
      <w:marTop w:val="0"/>
      <w:marBottom w:val="0"/>
      <w:divBdr>
        <w:top w:val="none" w:sz="0" w:space="0" w:color="auto"/>
        <w:left w:val="none" w:sz="0" w:space="0" w:color="auto"/>
        <w:bottom w:val="none" w:sz="0" w:space="0" w:color="auto"/>
        <w:right w:val="none" w:sz="0" w:space="0" w:color="auto"/>
      </w:divBdr>
    </w:div>
    <w:div w:id="603849792">
      <w:bodyDiv w:val="1"/>
      <w:marLeft w:val="0"/>
      <w:marRight w:val="0"/>
      <w:marTop w:val="0"/>
      <w:marBottom w:val="0"/>
      <w:divBdr>
        <w:top w:val="none" w:sz="0" w:space="0" w:color="auto"/>
        <w:left w:val="none" w:sz="0" w:space="0" w:color="auto"/>
        <w:bottom w:val="none" w:sz="0" w:space="0" w:color="auto"/>
        <w:right w:val="none" w:sz="0" w:space="0" w:color="auto"/>
      </w:divBdr>
    </w:div>
    <w:div w:id="615525407">
      <w:bodyDiv w:val="1"/>
      <w:marLeft w:val="0"/>
      <w:marRight w:val="0"/>
      <w:marTop w:val="0"/>
      <w:marBottom w:val="0"/>
      <w:divBdr>
        <w:top w:val="none" w:sz="0" w:space="0" w:color="auto"/>
        <w:left w:val="none" w:sz="0" w:space="0" w:color="auto"/>
        <w:bottom w:val="none" w:sz="0" w:space="0" w:color="auto"/>
        <w:right w:val="none" w:sz="0" w:space="0" w:color="auto"/>
      </w:divBdr>
    </w:div>
    <w:div w:id="649486392">
      <w:bodyDiv w:val="1"/>
      <w:marLeft w:val="0"/>
      <w:marRight w:val="0"/>
      <w:marTop w:val="0"/>
      <w:marBottom w:val="0"/>
      <w:divBdr>
        <w:top w:val="none" w:sz="0" w:space="0" w:color="auto"/>
        <w:left w:val="none" w:sz="0" w:space="0" w:color="auto"/>
        <w:bottom w:val="none" w:sz="0" w:space="0" w:color="auto"/>
        <w:right w:val="none" w:sz="0" w:space="0" w:color="auto"/>
      </w:divBdr>
    </w:div>
    <w:div w:id="673726728">
      <w:bodyDiv w:val="1"/>
      <w:marLeft w:val="0"/>
      <w:marRight w:val="0"/>
      <w:marTop w:val="0"/>
      <w:marBottom w:val="0"/>
      <w:divBdr>
        <w:top w:val="none" w:sz="0" w:space="0" w:color="auto"/>
        <w:left w:val="none" w:sz="0" w:space="0" w:color="auto"/>
        <w:bottom w:val="none" w:sz="0" w:space="0" w:color="auto"/>
        <w:right w:val="none" w:sz="0" w:space="0" w:color="auto"/>
      </w:divBdr>
    </w:div>
    <w:div w:id="690716247">
      <w:bodyDiv w:val="1"/>
      <w:marLeft w:val="0"/>
      <w:marRight w:val="0"/>
      <w:marTop w:val="0"/>
      <w:marBottom w:val="0"/>
      <w:divBdr>
        <w:top w:val="none" w:sz="0" w:space="0" w:color="auto"/>
        <w:left w:val="none" w:sz="0" w:space="0" w:color="auto"/>
        <w:bottom w:val="none" w:sz="0" w:space="0" w:color="auto"/>
        <w:right w:val="none" w:sz="0" w:space="0" w:color="auto"/>
      </w:divBdr>
    </w:div>
    <w:div w:id="694815502">
      <w:bodyDiv w:val="1"/>
      <w:marLeft w:val="0"/>
      <w:marRight w:val="0"/>
      <w:marTop w:val="0"/>
      <w:marBottom w:val="0"/>
      <w:divBdr>
        <w:top w:val="none" w:sz="0" w:space="0" w:color="auto"/>
        <w:left w:val="none" w:sz="0" w:space="0" w:color="auto"/>
        <w:bottom w:val="none" w:sz="0" w:space="0" w:color="auto"/>
        <w:right w:val="none" w:sz="0" w:space="0" w:color="auto"/>
      </w:divBdr>
    </w:div>
    <w:div w:id="697581208">
      <w:bodyDiv w:val="1"/>
      <w:marLeft w:val="0"/>
      <w:marRight w:val="0"/>
      <w:marTop w:val="0"/>
      <w:marBottom w:val="0"/>
      <w:divBdr>
        <w:top w:val="none" w:sz="0" w:space="0" w:color="auto"/>
        <w:left w:val="none" w:sz="0" w:space="0" w:color="auto"/>
        <w:bottom w:val="none" w:sz="0" w:space="0" w:color="auto"/>
        <w:right w:val="none" w:sz="0" w:space="0" w:color="auto"/>
      </w:divBdr>
    </w:div>
    <w:div w:id="700983814">
      <w:bodyDiv w:val="1"/>
      <w:marLeft w:val="0"/>
      <w:marRight w:val="0"/>
      <w:marTop w:val="0"/>
      <w:marBottom w:val="0"/>
      <w:divBdr>
        <w:top w:val="none" w:sz="0" w:space="0" w:color="auto"/>
        <w:left w:val="none" w:sz="0" w:space="0" w:color="auto"/>
        <w:bottom w:val="none" w:sz="0" w:space="0" w:color="auto"/>
        <w:right w:val="none" w:sz="0" w:space="0" w:color="auto"/>
      </w:divBdr>
    </w:div>
    <w:div w:id="721708005">
      <w:bodyDiv w:val="1"/>
      <w:marLeft w:val="0"/>
      <w:marRight w:val="0"/>
      <w:marTop w:val="0"/>
      <w:marBottom w:val="0"/>
      <w:divBdr>
        <w:top w:val="none" w:sz="0" w:space="0" w:color="auto"/>
        <w:left w:val="none" w:sz="0" w:space="0" w:color="auto"/>
        <w:bottom w:val="none" w:sz="0" w:space="0" w:color="auto"/>
        <w:right w:val="none" w:sz="0" w:space="0" w:color="auto"/>
      </w:divBdr>
    </w:div>
    <w:div w:id="743185794">
      <w:bodyDiv w:val="1"/>
      <w:marLeft w:val="0"/>
      <w:marRight w:val="0"/>
      <w:marTop w:val="0"/>
      <w:marBottom w:val="0"/>
      <w:divBdr>
        <w:top w:val="none" w:sz="0" w:space="0" w:color="auto"/>
        <w:left w:val="none" w:sz="0" w:space="0" w:color="auto"/>
        <w:bottom w:val="none" w:sz="0" w:space="0" w:color="auto"/>
        <w:right w:val="none" w:sz="0" w:space="0" w:color="auto"/>
      </w:divBdr>
    </w:div>
    <w:div w:id="787624851">
      <w:bodyDiv w:val="1"/>
      <w:marLeft w:val="0"/>
      <w:marRight w:val="0"/>
      <w:marTop w:val="0"/>
      <w:marBottom w:val="0"/>
      <w:divBdr>
        <w:top w:val="none" w:sz="0" w:space="0" w:color="auto"/>
        <w:left w:val="none" w:sz="0" w:space="0" w:color="auto"/>
        <w:bottom w:val="none" w:sz="0" w:space="0" w:color="auto"/>
        <w:right w:val="none" w:sz="0" w:space="0" w:color="auto"/>
      </w:divBdr>
    </w:div>
    <w:div w:id="807285194">
      <w:bodyDiv w:val="1"/>
      <w:marLeft w:val="0"/>
      <w:marRight w:val="0"/>
      <w:marTop w:val="0"/>
      <w:marBottom w:val="0"/>
      <w:divBdr>
        <w:top w:val="none" w:sz="0" w:space="0" w:color="auto"/>
        <w:left w:val="none" w:sz="0" w:space="0" w:color="auto"/>
        <w:bottom w:val="none" w:sz="0" w:space="0" w:color="auto"/>
        <w:right w:val="none" w:sz="0" w:space="0" w:color="auto"/>
      </w:divBdr>
    </w:div>
    <w:div w:id="815679251">
      <w:bodyDiv w:val="1"/>
      <w:marLeft w:val="0"/>
      <w:marRight w:val="0"/>
      <w:marTop w:val="0"/>
      <w:marBottom w:val="0"/>
      <w:divBdr>
        <w:top w:val="none" w:sz="0" w:space="0" w:color="auto"/>
        <w:left w:val="none" w:sz="0" w:space="0" w:color="auto"/>
        <w:bottom w:val="none" w:sz="0" w:space="0" w:color="auto"/>
        <w:right w:val="none" w:sz="0" w:space="0" w:color="auto"/>
      </w:divBdr>
    </w:div>
    <w:div w:id="830564464">
      <w:bodyDiv w:val="1"/>
      <w:marLeft w:val="0"/>
      <w:marRight w:val="0"/>
      <w:marTop w:val="0"/>
      <w:marBottom w:val="0"/>
      <w:divBdr>
        <w:top w:val="none" w:sz="0" w:space="0" w:color="auto"/>
        <w:left w:val="none" w:sz="0" w:space="0" w:color="auto"/>
        <w:bottom w:val="none" w:sz="0" w:space="0" w:color="auto"/>
        <w:right w:val="none" w:sz="0" w:space="0" w:color="auto"/>
      </w:divBdr>
    </w:div>
    <w:div w:id="845822944">
      <w:bodyDiv w:val="1"/>
      <w:marLeft w:val="0"/>
      <w:marRight w:val="0"/>
      <w:marTop w:val="0"/>
      <w:marBottom w:val="0"/>
      <w:divBdr>
        <w:top w:val="none" w:sz="0" w:space="0" w:color="auto"/>
        <w:left w:val="none" w:sz="0" w:space="0" w:color="auto"/>
        <w:bottom w:val="none" w:sz="0" w:space="0" w:color="auto"/>
        <w:right w:val="none" w:sz="0" w:space="0" w:color="auto"/>
      </w:divBdr>
    </w:div>
    <w:div w:id="848560881">
      <w:bodyDiv w:val="1"/>
      <w:marLeft w:val="0"/>
      <w:marRight w:val="0"/>
      <w:marTop w:val="0"/>
      <w:marBottom w:val="0"/>
      <w:divBdr>
        <w:top w:val="none" w:sz="0" w:space="0" w:color="auto"/>
        <w:left w:val="none" w:sz="0" w:space="0" w:color="auto"/>
        <w:bottom w:val="none" w:sz="0" w:space="0" w:color="auto"/>
        <w:right w:val="none" w:sz="0" w:space="0" w:color="auto"/>
      </w:divBdr>
    </w:div>
    <w:div w:id="853032601">
      <w:bodyDiv w:val="1"/>
      <w:marLeft w:val="0"/>
      <w:marRight w:val="0"/>
      <w:marTop w:val="0"/>
      <w:marBottom w:val="0"/>
      <w:divBdr>
        <w:top w:val="none" w:sz="0" w:space="0" w:color="auto"/>
        <w:left w:val="none" w:sz="0" w:space="0" w:color="auto"/>
        <w:bottom w:val="none" w:sz="0" w:space="0" w:color="auto"/>
        <w:right w:val="none" w:sz="0" w:space="0" w:color="auto"/>
      </w:divBdr>
    </w:div>
    <w:div w:id="860170090">
      <w:bodyDiv w:val="1"/>
      <w:marLeft w:val="0"/>
      <w:marRight w:val="0"/>
      <w:marTop w:val="0"/>
      <w:marBottom w:val="0"/>
      <w:divBdr>
        <w:top w:val="none" w:sz="0" w:space="0" w:color="auto"/>
        <w:left w:val="none" w:sz="0" w:space="0" w:color="auto"/>
        <w:bottom w:val="none" w:sz="0" w:space="0" w:color="auto"/>
        <w:right w:val="none" w:sz="0" w:space="0" w:color="auto"/>
      </w:divBdr>
    </w:div>
    <w:div w:id="868686466">
      <w:bodyDiv w:val="1"/>
      <w:marLeft w:val="0"/>
      <w:marRight w:val="0"/>
      <w:marTop w:val="0"/>
      <w:marBottom w:val="0"/>
      <w:divBdr>
        <w:top w:val="none" w:sz="0" w:space="0" w:color="auto"/>
        <w:left w:val="none" w:sz="0" w:space="0" w:color="auto"/>
        <w:bottom w:val="none" w:sz="0" w:space="0" w:color="auto"/>
        <w:right w:val="none" w:sz="0" w:space="0" w:color="auto"/>
      </w:divBdr>
    </w:div>
    <w:div w:id="886917007">
      <w:bodyDiv w:val="1"/>
      <w:marLeft w:val="0"/>
      <w:marRight w:val="0"/>
      <w:marTop w:val="0"/>
      <w:marBottom w:val="0"/>
      <w:divBdr>
        <w:top w:val="none" w:sz="0" w:space="0" w:color="auto"/>
        <w:left w:val="none" w:sz="0" w:space="0" w:color="auto"/>
        <w:bottom w:val="none" w:sz="0" w:space="0" w:color="auto"/>
        <w:right w:val="none" w:sz="0" w:space="0" w:color="auto"/>
      </w:divBdr>
    </w:div>
    <w:div w:id="903486725">
      <w:bodyDiv w:val="1"/>
      <w:marLeft w:val="0"/>
      <w:marRight w:val="0"/>
      <w:marTop w:val="0"/>
      <w:marBottom w:val="0"/>
      <w:divBdr>
        <w:top w:val="none" w:sz="0" w:space="0" w:color="auto"/>
        <w:left w:val="none" w:sz="0" w:space="0" w:color="auto"/>
        <w:bottom w:val="none" w:sz="0" w:space="0" w:color="auto"/>
        <w:right w:val="none" w:sz="0" w:space="0" w:color="auto"/>
      </w:divBdr>
    </w:div>
    <w:div w:id="904953449">
      <w:bodyDiv w:val="1"/>
      <w:marLeft w:val="0"/>
      <w:marRight w:val="0"/>
      <w:marTop w:val="0"/>
      <w:marBottom w:val="0"/>
      <w:divBdr>
        <w:top w:val="none" w:sz="0" w:space="0" w:color="auto"/>
        <w:left w:val="none" w:sz="0" w:space="0" w:color="auto"/>
        <w:bottom w:val="none" w:sz="0" w:space="0" w:color="auto"/>
        <w:right w:val="none" w:sz="0" w:space="0" w:color="auto"/>
      </w:divBdr>
    </w:div>
    <w:div w:id="920524306">
      <w:bodyDiv w:val="1"/>
      <w:marLeft w:val="0"/>
      <w:marRight w:val="0"/>
      <w:marTop w:val="0"/>
      <w:marBottom w:val="0"/>
      <w:divBdr>
        <w:top w:val="none" w:sz="0" w:space="0" w:color="auto"/>
        <w:left w:val="none" w:sz="0" w:space="0" w:color="auto"/>
        <w:bottom w:val="none" w:sz="0" w:space="0" w:color="auto"/>
        <w:right w:val="none" w:sz="0" w:space="0" w:color="auto"/>
      </w:divBdr>
    </w:div>
    <w:div w:id="923998115">
      <w:bodyDiv w:val="1"/>
      <w:marLeft w:val="0"/>
      <w:marRight w:val="0"/>
      <w:marTop w:val="0"/>
      <w:marBottom w:val="0"/>
      <w:divBdr>
        <w:top w:val="none" w:sz="0" w:space="0" w:color="auto"/>
        <w:left w:val="none" w:sz="0" w:space="0" w:color="auto"/>
        <w:bottom w:val="none" w:sz="0" w:space="0" w:color="auto"/>
        <w:right w:val="none" w:sz="0" w:space="0" w:color="auto"/>
      </w:divBdr>
    </w:div>
    <w:div w:id="945843558">
      <w:bodyDiv w:val="1"/>
      <w:marLeft w:val="0"/>
      <w:marRight w:val="0"/>
      <w:marTop w:val="0"/>
      <w:marBottom w:val="0"/>
      <w:divBdr>
        <w:top w:val="none" w:sz="0" w:space="0" w:color="auto"/>
        <w:left w:val="none" w:sz="0" w:space="0" w:color="auto"/>
        <w:bottom w:val="none" w:sz="0" w:space="0" w:color="auto"/>
        <w:right w:val="none" w:sz="0" w:space="0" w:color="auto"/>
      </w:divBdr>
    </w:div>
    <w:div w:id="950356324">
      <w:bodyDiv w:val="1"/>
      <w:marLeft w:val="0"/>
      <w:marRight w:val="0"/>
      <w:marTop w:val="0"/>
      <w:marBottom w:val="0"/>
      <w:divBdr>
        <w:top w:val="none" w:sz="0" w:space="0" w:color="auto"/>
        <w:left w:val="none" w:sz="0" w:space="0" w:color="auto"/>
        <w:bottom w:val="none" w:sz="0" w:space="0" w:color="auto"/>
        <w:right w:val="none" w:sz="0" w:space="0" w:color="auto"/>
      </w:divBdr>
    </w:div>
    <w:div w:id="951010751">
      <w:bodyDiv w:val="1"/>
      <w:marLeft w:val="0"/>
      <w:marRight w:val="0"/>
      <w:marTop w:val="0"/>
      <w:marBottom w:val="0"/>
      <w:divBdr>
        <w:top w:val="none" w:sz="0" w:space="0" w:color="auto"/>
        <w:left w:val="none" w:sz="0" w:space="0" w:color="auto"/>
        <w:bottom w:val="none" w:sz="0" w:space="0" w:color="auto"/>
        <w:right w:val="none" w:sz="0" w:space="0" w:color="auto"/>
      </w:divBdr>
    </w:div>
    <w:div w:id="957369726">
      <w:bodyDiv w:val="1"/>
      <w:marLeft w:val="0"/>
      <w:marRight w:val="0"/>
      <w:marTop w:val="0"/>
      <w:marBottom w:val="0"/>
      <w:divBdr>
        <w:top w:val="none" w:sz="0" w:space="0" w:color="auto"/>
        <w:left w:val="none" w:sz="0" w:space="0" w:color="auto"/>
        <w:bottom w:val="none" w:sz="0" w:space="0" w:color="auto"/>
        <w:right w:val="none" w:sz="0" w:space="0" w:color="auto"/>
      </w:divBdr>
    </w:div>
    <w:div w:id="968826457">
      <w:bodyDiv w:val="1"/>
      <w:marLeft w:val="0"/>
      <w:marRight w:val="0"/>
      <w:marTop w:val="0"/>
      <w:marBottom w:val="0"/>
      <w:divBdr>
        <w:top w:val="none" w:sz="0" w:space="0" w:color="auto"/>
        <w:left w:val="none" w:sz="0" w:space="0" w:color="auto"/>
        <w:bottom w:val="none" w:sz="0" w:space="0" w:color="auto"/>
        <w:right w:val="none" w:sz="0" w:space="0" w:color="auto"/>
      </w:divBdr>
    </w:div>
    <w:div w:id="974722832">
      <w:bodyDiv w:val="1"/>
      <w:marLeft w:val="0"/>
      <w:marRight w:val="0"/>
      <w:marTop w:val="0"/>
      <w:marBottom w:val="0"/>
      <w:divBdr>
        <w:top w:val="none" w:sz="0" w:space="0" w:color="auto"/>
        <w:left w:val="none" w:sz="0" w:space="0" w:color="auto"/>
        <w:bottom w:val="none" w:sz="0" w:space="0" w:color="auto"/>
        <w:right w:val="none" w:sz="0" w:space="0" w:color="auto"/>
      </w:divBdr>
    </w:div>
    <w:div w:id="976686530">
      <w:bodyDiv w:val="1"/>
      <w:marLeft w:val="0"/>
      <w:marRight w:val="0"/>
      <w:marTop w:val="0"/>
      <w:marBottom w:val="0"/>
      <w:divBdr>
        <w:top w:val="none" w:sz="0" w:space="0" w:color="auto"/>
        <w:left w:val="none" w:sz="0" w:space="0" w:color="auto"/>
        <w:bottom w:val="none" w:sz="0" w:space="0" w:color="auto"/>
        <w:right w:val="none" w:sz="0" w:space="0" w:color="auto"/>
      </w:divBdr>
    </w:div>
    <w:div w:id="979307098">
      <w:bodyDiv w:val="1"/>
      <w:marLeft w:val="0"/>
      <w:marRight w:val="0"/>
      <w:marTop w:val="0"/>
      <w:marBottom w:val="0"/>
      <w:divBdr>
        <w:top w:val="none" w:sz="0" w:space="0" w:color="auto"/>
        <w:left w:val="none" w:sz="0" w:space="0" w:color="auto"/>
        <w:bottom w:val="none" w:sz="0" w:space="0" w:color="auto"/>
        <w:right w:val="none" w:sz="0" w:space="0" w:color="auto"/>
      </w:divBdr>
    </w:div>
    <w:div w:id="979312514">
      <w:bodyDiv w:val="1"/>
      <w:marLeft w:val="0"/>
      <w:marRight w:val="0"/>
      <w:marTop w:val="0"/>
      <w:marBottom w:val="0"/>
      <w:divBdr>
        <w:top w:val="none" w:sz="0" w:space="0" w:color="auto"/>
        <w:left w:val="none" w:sz="0" w:space="0" w:color="auto"/>
        <w:bottom w:val="none" w:sz="0" w:space="0" w:color="auto"/>
        <w:right w:val="none" w:sz="0" w:space="0" w:color="auto"/>
      </w:divBdr>
    </w:div>
    <w:div w:id="982932676">
      <w:bodyDiv w:val="1"/>
      <w:marLeft w:val="0"/>
      <w:marRight w:val="0"/>
      <w:marTop w:val="0"/>
      <w:marBottom w:val="0"/>
      <w:divBdr>
        <w:top w:val="none" w:sz="0" w:space="0" w:color="auto"/>
        <w:left w:val="none" w:sz="0" w:space="0" w:color="auto"/>
        <w:bottom w:val="none" w:sz="0" w:space="0" w:color="auto"/>
        <w:right w:val="none" w:sz="0" w:space="0" w:color="auto"/>
      </w:divBdr>
    </w:div>
    <w:div w:id="983117598">
      <w:bodyDiv w:val="1"/>
      <w:marLeft w:val="0"/>
      <w:marRight w:val="0"/>
      <w:marTop w:val="0"/>
      <w:marBottom w:val="0"/>
      <w:divBdr>
        <w:top w:val="none" w:sz="0" w:space="0" w:color="auto"/>
        <w:left w:val="none" w:sz="0" w:space="0" w:color="auto"/>
        <w:bottom w:val="none" w:sz="0" w:space="0" w:color="auto"/>
        <w:right w:val="none" w:sz="0" w:space="0" w:color="auto"/>
      </w:divBdr>
    </w:div>
    <w:div w:id="990328703">
      <w:bodyDiv w:val="1"/>
      <w:marLeft w:val="0"/>
      <w:marRight w:val="0"/>
      <w:marTop w:val="0"/>
      <w:marBottom w:val="0"/>
      <w:divBdr>
        <w:top w:val="none" w:sz="0" w:space="0" w:color="auto"/>
        <w:left w:val="none" w:sz="0" w:space="0" w:color="auto"/>
        <w:bottom w:val="none" w:sz="0" w:space="0" w:color="auto"/>
        <w:right w:val="none" w:sz="0" w:space="0" w:color="auto"/>
      </w:divBdr>
    </w:div>
    <w:div w:id="1003821161">
      <w:bodyDiv w:val="1"/>
      <w:marLeft w:val="0"/>
      <w:marRight w:val="0"/>
      <w:marTop w:val="0"/>
      <w:marBottom w:val="0"/>
      <w:divBdr>
        <w:top w:val="none" w:sz="0" w:space="0" w:color="auto"/>
        <w:left w:val="none" w:sz="0" w:space="0" w:color="auto"/>
        <w:bottom w:val="none" w:sz="0" w:space="0" w:color="auto"/>
        <w:right w:val="none" w:sz="0" w:space="0" w:color="auto"/>
      </w:divBdr>
    </w:div>
    <w:div w:id="1030495772">
      <w:bodyDiv w:val="1"/>
      <w:marLeft w:val="0"/>
      <w:marRight w:val="0"/>
      <w:marTop w:val="0"/>
      <w:marBottom w:val="0"/>
      <w:divBdr>
        <w:top w:val="none" w:sz="0" w:space="0" w:color="auto"/>
        <w:left w:val="none" w:sz="0" w:space="0" w:color="auto"/>
        <w:bottom w:val="none" w:sz="0" w:space="0" w:color="auto"/>
        <w:right w:val="none" w:sz="0" w:space="0" w:color="auto"/>
      </w:divBdr>
    </w:div>
    <w:div w:id="1049651598">
      <w:bodyDiv w:val="1"/>
      <w:marLeft w:val="0"/>
      <w:marRight w:val="0"/>
      <w:marTop w:val="0"/>
      <w:marBottom w:val="0"/>
      <w:divBdr>
        <w:top w:val="none" w:sz="0" w:space="0" w:color="auto"/>
        <w:left w:val="none" w:sz="0" w:space="0" w:color="auto"/>
        <w:bottom w:val="none" w:sz="0" w:space="0" w:color="auto"/>
        <w:right w:val="none" w:sz="0" w:space="0" w:color="auto"/>
      </w:divBdr>
      <w:divsChild>
        <w:div w:id="1880045367">
          <w:marLeft w:val="0"/>
          <w:marRight w:val="0"/>
          <w:marTop w:val="0"/>
          <w:marBottom w:val="0"/>
          <w:divBdr>
            <w:top w:val="none" w:sz="0" w:space="0" w:color="auto"/>
            <w:left w:val="none" w:sz="0" w:space="0" w:color="auto"/>
            <w:bottom w:val="none" w:sz="0" w:space="0" w:color="auto"/>
            <w:right w:val="none" w:sz="0" w:space="0" w:color="auto"/>
          </w:divBdr>
          <w:divsChild>
            <w:div w:id="1716541566">
              <w:marLeft w:val="0"/>
              <w:marRight w:val="0"/>
              <w:marTop w:val="0"/>
              <w:marBottom w:val="525"/>
              <w:divBdr>
                <w:top w:val="none" w:sz="0" w:space="0" w:color="auto"/>
                <w:left w:val="none" w:sz="0" w:space="0" w:color="auto"/>
                <w:bottom w:val="none" w:sz="0" w:space="0" w:color="auto"/>
                <w:right w:val="none" w:sz="0" w:space="0" w:color="auto"/>
              </w:divBdr>
              <w:divsChild>
                <w:div w:id="1446344535">
                  <w:marLeft w:val="0"/>
                  <w:marRight w:val="0"/>
                  <w:marTop w:val="0"/>
                  <w:marBottom w:val="0"/>
                  <w:divBdr>
                    <w:top w:val="none" w:sz="0" w:space="0" w:color="auto"/>
                    <w:left w:val="none" w:sz="0" w:space="0" w:color="auto"/>
                    <w:bottom w:val="none" w:sz="0" w:space="0" w:color="auto"/>
                    <w:right w:val="none" w:sz="0" w:space="0" w:color="auto"/>
                  </w:divBdr>
                  <w:divsChild>
                    <w:div w:id="14536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695702">
      <w:bodyDiv w:val="1"/>
      <w:marLeft w:val="0"/>
      <w:marRight w:val="0"/>
      <w:marTop w:val="0"/>
      <w:marBottom w:val="0"/>
      <w:divBdr>
        <w:top w:val="none" w:sz="0" w:space="0" w:color="auto"/>
        <w:left w:val="none" w:sz="0" w:space="0" w:color="auto"/>
        <w:bottom w:val="none" w:sz="0" w:space="0" w:color="auto"/>
        <w:right w:val="none" w:sz="0" w:space="0" w:color="auto"/>
      </w:divBdr>
    </w:div>
    <w:div w:id="1090397179">
      <w:bodyDiv w:val="1"/>
      <w:marLeft w:val="0"/>
      <w:marRight w:val="0"/>
      <w:marTop w:val="0"/>
      <w:marBottom w:val="0"/>
      <w:divBdr>
        <w:top w:val="none" w:sz="0" w:space="0" w:color="auto"/>
        <w:left w:val="none" w:sz="0" w:space="0" w:color="auto"/>
        <w:bottom w:val="none" w:sz="0" w:space="0" w:color="auto"/>
        <w:right w:val="none" w:sz="0" w:space="0" w:color="auto"/>
      </w:divBdr>
    </w:div>
    <w:div w:id="1116800404">
      <w:bodyDiv w:val="1"/>
      <w:marLeft w:val="0"/>
      <w:marRight w:val="0"/>
      <w:marTop w:val="0"/>
      <w:marBottom w:val="0"/>
      <w:divBdr>
        <w:top w:val="none" w:sz="0" w:space="0" w:color="auto"/>
        <w:left w:val="none" w:sz="0" w:space="0" w:color="auto"/>
        <w:bottom w:val="none" w:sz="0" w:space="0" w:color="auto"/>
        <w:right w:val="none" w:sz="0" w:space="0" w:color="auto"/>
      </w:divBdr>
    </w:div>
    <w:div w:id="1116828575">
      <w:bodyDiv w:val="1"/>
      <w:marLeft w:val="0"/>
      <w:marRight w:val="0"/>
      <w:marTop w:val="0"/>
      <w:marBottom w:val="0"/>
      <w:divBdr>
        <w:top w:val="none" w:sz="0" w:space="0" w:color="auto"/>
        <w:left w:val="none" w:sz="0" w:space="0" w:color="auto"/>
        <w:bottom w:val="none" w:sz="0" w:space="0" w:color="auto"/>
        <w:right w:val="none" w:sz="0" w:space="0" w:color="auto"/>
      </w:divBdr>
    </w:div>
    <w:div w:id="1119761069">
      <w:bodyDiv w:val="1"/>
      <w:marLeft w:val="0"/>
      <w:marRight w:val="0"/>
      <w:marTop w:val="0"/>
      <w:marBottom w:val="0"/>
      <w:divBdr>
        <w:top w:val="none" w:sz="0" w:space="0" w:color="auto"/>
        <w:left w:val="none" w:sz="0" w:space="0" w:color="auto"/>
        <w:bottom w:val="none" w:sz="0" w:space="0" w:color="auto"/>
        <w:right w:val="none" w:sz="0" w:space="0" w:color="auto"/>
      </w:divBdr>
    </w:div>
    <w:div w:id="1125195522">
      <w:bodyDiv w:val="1"/>
      <w:marLeft w:val="0"/>
      <w:marRight w:val="0"/>
      <w:marTop w:val="0"/>
      <w:marBottom w:val="0"/>
      <w:divBdr>
        <w:top w:val="none" w:sz="0" w:space="0" w:color="auto"/>
        <w:left w:val="none" w:sz="0" w:space="0" w:color="auto"/>
        <w:bottom w:val="none" w:sz="0" w:space="0" w:color="auto"/>
        <w:right w:val="none" w:sz="0" w:space="0" w:color="auto"/>
      </w:divBdr>
    </w:div>
    <w:div w:id="1130628054">
      <w:bodyDiv w:val="1"/>
      <w:marLeft w:val="0"/>
      <w:marRight w:val="0"/>
      <w:marTop w:val="0"/>
      <w:marBottom w:val="0"/>
      <w:divBdr>
        <w:top w:val="none" w:sz="0" w:space="0" w:color="auto"/>
        <w:left w:val="none" w:sz="0" w:space="0" w:color="auto"/>
        <w:bottom w:val="none" w:sz="0" w:space="0" w:color="auto"/>
        <w:right w:val="none" w:sz="0" w:space="0" w:color="auto"/>
      </w:divBdr>
    </w:div>
    <w:div w:id="1130828584">
      <w:bodyDiv w:val="1"/>
      <w:marLeft w:val="0"/>
      <w:marRight w:val="0"/>
      <w:marTop w:val="0"/>
      <w:marBottom w:val="0"/>
      <w:divBdr>
        <w:top w:val="none" w:sz="0" w:space="0" w:color="auto"/>
        <w:left w:val="none" w:sz="0" w:space="0" w:color="auto"/>
        <w:bottom w:val="none" w:sz="0" w:space="0" w:color="auto"/>
        <w:right w:val="none" w:sz="0" w:space="0" w:color="auto"/>
      </w:divBdr>
    </w:div>
    <w:div w:id="1150900275">
      <w:bodyDiv w:val="1"/>
      <w:marLeft w:val="0"/>
      <w:marRight w:val="0"/>
      <w:marTop w:val="0"/>
      <w:marBottom w:val="0"/>
      <w:divBdr>
        <w:top w:val="none" w:sz="0" w:space="0" w:color="auto"/>
        <w:left w:val="none" w:sz="0" w:space="0" w:color="auto"/>
        <w:bottom w:val="none" w:sz="0" w:space="0" w:color="auto"/>
        <w:right w:val="none" w:sz="0" w:space="0" w:color="auto"/>
      </w:divBdr>
    </w:div>
    <w:div w:id="1158961624">
      <w:bodyDiv w:val="1"/>
      <w:marLeft w:val="0"/>
      <w:marRight w:val="0"/>
      <w:marTop w:val="0"/>
      <w:marBottom w:val="0"/>
      <w:divBdr>
        <w:top w:val="none" w:sz="0" w:space="0" w:color="auto"/>
        <w:left w:val="none" w:sz="0" w:space="0" w:color="auto"/>
        <w:bottom w:val="none" w:sz="0" w:space="0" w:color="auto"/>
        <w:right w:val="none" w:sz="0" w:space="0" w:color="auto"/>
      </w:divBdr>
    </w:div>
    <w:div w:id="1194608459">
      <w:bodyDiv w:val="1"/>
      <w:marLeft w:val="0"/>
      <w:marRight w:val="0"/>
      <w:marTop w:val="0"/>
      <w:marBottom w:val="0"/>
      <w:divBdr>
        <w:top w:val="none" w:sz="0" w:space="0" w:color="auto"/>
        <w:left w:val="none" w:sz="0" w:space="0" w:color="auto"/>
        <w:bottom w:val="none" w:sz="0" w:space="0" w:color="auto"/>
        <w:right w:val="none" w:sz="0" w:space="0" w:color="auto"/>
      </w:divBdr>
    </w:div>
    <w:div w:id="1208296728">
      <w:bodyDiv w:val="1"/>
      <w:marLeft w:val="0"/>
      <w:marRight w:val="0"/>
      <w:marTop w:val="0"/>
      <w:marBottom w:val="0"/>
      <w:divBdr>
        <w:top w:val="none" w:sz="0" w:space="0" w:color="auto"/>
        <w:left w:val="none" w:sz="0" w:space="0" w:color="auto"/>
        <w:bottom w:val="none" w:sz="0" w:space="0" w:color="auto"/>
        <w:right w:val="none" w:sz="0" w:space="0" w:color="auto"/>
      </w:divBdr>
    </w:div>
    <w:div w:id="1219054107">
      <w:bodyDiv w:val="1"/>
      <w:marLeft w:val="0"/>
      <w:marRight w:val="0"/>
      <w:marTop w:val="0"/>
      <w:marBottom w:val="0"/>
      <w:divBdr>
        <w:top w:val="none" w:sz="0" w:space="0" w:color="auto"/>
        <w:left w:val="none" w:sz="0" w:space="0" w:color="auto"/>
        <w:bottom w:val="none" w:sz="0" w:space="0" w:color="auto"/>
        <w:right w:val="none" w:sz="0" w:space="0" w:color="auto"/>
      </w:divBdr>
      <w:divsChild>
        <w:div w:id="1763722521">
          <w:marLeft w:val="0"/>
          <w:marRight w:val="0"/>
          <w:marTop w:val="0"/>
          <w:marBottom w:val="0"/>
          <w:divBdr>
            <w:top w:val="none" w:sz="0" w:space="0" w:color="auto"/>
            <w:left w:val="none" w:sz="0" w:space="0" w:color="auto"/>
            <w:bottom w:val="none" w:sz="0" w:space="0" w:color="auto"/>
            <w:right w:val="none" w:sz="0" w:space="0" w:color="auto"/>
          </w:divBdr>
          <w:divsChild>
            <w:div w:id="84413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733151">
      <w:bodyDiv w:val="1"/>
      <w:marLeft w:val="0"/>
      <w:marRight w:val="0"/>
      <w:marTop w:val="0"/>
      <w:marBottom w:val="0"/>
      <w:divBdr>
        <w:top w:val="none" w:sz="0" w:space="0" w:color="auto"/>
        <w:left w:val="none" w:sz="0" w:space="0" w:color="auto"/>
        <w:bottom w:val="none" w:sz="0" w:space="0" w:color="auto"/>
        <w:right w:val="none" w:sz="0" w:space="0" w:color="auto"/>
      </w:divBdr>
    </w:div>
    <w:div w:id="1252466743">
      <w:bodyDiv w:val="1"/>
      <w:marLeft w:val="0"/>
      <w:marRight w:val="0"/>
      <w:marTop w:val="0"/>
      <w:marBottom w:val="0"/>
      <w:divBdr>
        <w:top w:val="none" w:sz="0" w:space="0" w:color="auto"/>
        <w:left w:val="none" w:sz="0" w:space="0" w:color="auto"/>
        <w:bottom w:val="none" w:sz="0" w:space="0" w:color="auto"/>
        <w:right w:val="none" w:sz="0" w:space="0" w:color="auto"/>
      </w:divBdr>
    </w:div>
    <w:div w:id="1279800032">
      <w:bodyDiv w:val="1"/>
      <w:marLeft w:val="0"/>
      <w:marRight w:val="0"/>
      <w:marTop w:val="0"/>
      <w:marBottom w:val="0"/>
      <w:divBdr>
        <w:top w:val="none" w:sz="0" w:space="0" w:color="auto"/>
        <w:left w:val="none" w:sz="0" w:space="0" w:color="auto"/>
        <w:bottom w:val="none" w:sz="0" w:space="0" w:color="auto"/>
        <w:right w:val="none" w:sz="0" w:space="0" w:color="auto"/>
      </w:divBdr>
    </w:div>
    <w:div w:id="1305500470">
      <w:bodyDiv w:val="1"/>
      <w:marLeft w:val="0"/>
      <w:marRight w:val="0"/>
      <w:marTop w:val="0"/>
      <w:marBottom w:val="0"/>
      <w:divBdr>
        <w:top w:val="none" w:sz="0" w:space="0" w:color="auto"/>
        <w:left w:val="none" w:sz="0" w:space="0" w:color="auto"/>
        <w:bottom w:val="none" w:sz="0" w:space="0" w:color="auto"/>
        <w:right w:val="none" w:sz="0" w:space="0" w:color="auto"/>
      </w:divBdr>
    </w:div>
    <w:div w:id="1316714605">
      <w:bodyDiv w:val="1"/>
      <w:marLeft w:val="0"/>
      <w:marRight w:val="0"/>
      <w:marTop w:val="0"/>
      <w:marBottom w:val="0"/>
      <w:divBdr>
        <w:top w:val="none" w:sz="0" w:space="0" w:color="auto"/>
        <w:left w:val="none" w:sz="0" w:space="0" w:color="auto"/>
        <w:bottom w:val="none" w:sz="0" w:space="0" w:color="auto"/>
        <w:right w:val="none" w:sz="0" w:space="0" w:color="auto"/>
      </w:divBdr>
    </w:div>
    <w:div w:id="1318876087">
      <w:bodyDiv w:val="1"/>
      <w:marLeft w:val="0"/>
      <w:marRight w:val="0"/>
      <w:marTop w:val="0"/>
      <w:marBottom w:val="0"/>
      <w:divBdr>
        <w:top w:val="none" w:sz="0" w:space="0" w:color="auto"/>
        <w:left w:val="none" w:sz="0" w:space="0" w:color="auto"/>
        <w:bottom w:val="none" w:sz="0" w:space="0" w:color="auto"/>
        <w:right w:val="none" w:sz="0" w:space="0" w:color="auto"/>
      </w:divBdr>
    </w:div>
    <w:div w:id="1324893671">
      <w:bodyDiv w:val="1"/>
      <w:marLeft w:val="0"/>
      <w:marRight w:val="0"/>
      <w:marTop w:val="0"/>
      <w:marBottom w:val="0"/>
      <w:divBdr>
        <w:top w:val="none" w:sz="0" w:space="0" w:color="auto"/>
        <w:left w:val="none" w:sz="0" w:space="0" w:color="auto"/>
        <w:bottom w:val="none" w:sz="0" w:space="0" w:color="auto"/>
        <w:right w:val="none" w:sz="0" w:space="0" w:color="auto"/>
      </w:divBdr>
    </w:div>
    <w:div w:id="1334408113">
      <w:bodyDiv w:val="1"/>
      <w:marLeft w:val="0"/>
      <w:marRight w:val="0"/>
      <w:marTop w:val="0"/>
      <w:marBottom w:val="0"/>
      <w:divBdr>
        <w:top w:val="none" w:sz="0" w:space="0" w:color="auto"/>
        <w:left w:val="none" w:sz="0" w:space="0" w:color="auto"/>
        <w:bottom w:val="none" w:sz="0" w:space="0" w:color="auto"/>
        <w:right w:val="none" w:sz="0" w:space="0" w:color="auto"/>
      </w:divBdr>
    </w:div>
    <w:div w:id="1338533472">
      <w:bodyDiv w:val="1"/>
      <w:marLeft w:val="0"/>
      <w:marRight w:val="0"/>
      <w:marTop w:val="0"/>
      <w:marBottom w:val="0"/>
      <w:divBdr>
        <w:top w:val="none" w:sz="0" w:space="0" w:color="auto"/>
        <w:left w:val="none" w:sz="0" w:space="0" w:color="auto"/>
        <w:bottom w:val="none" w:sz="0" w:space="0" w:color="auto"/>
        <w:right w:val="none" w:sz="0" w:space="0" w:color="auto"/>
      </w:divBdr>
    </w:div>
    <w:div w:id="1359045273">
      <w:bodyDiv w:val="1"/>
      <w:marLeft w:val="0"/>
      <w:marRight w:val="0"/>
      <w:marTop w:val="0"/>
      <w:marBottom w:val="0"/>
      <w:divBdr>
        <w:top w:val="none" w:sz="0" w:space="0" w:color="auto"/>
        <w:left w:val="none" w:sz="0" w:space="0" w:color="auto"/>
        <w:bottom w:val="none" w:sz="0" w:space="0" w:color="auto"/>
        <w:right w:val="none" w:sz="0" w:space="0" w:color="auto"/>
      </w:divBdr>
    </w:div>
    <w:div w:id="1369911712">
      <w:bodyDiv w:val="1"/>
      <w:marLeft w:val="0"/>
      <w:marRight w:val="0"/>
      <w:marTop w:val="0"/>
      <w:marBottom w:val="0"/>
      <w:divBdr>
        <w:top w:val="none" w:sz="0" w:space="0" w:color="auto"/>
        <w:left w:val="none" w:sz="0" w:space="0" w:color="auto"/>
        <w:bottom w:val="none" w:sz="0" w:space="0" w:color="auto"/>
        <w:right w:val="none" w:sz="0" w:space="0" w:color="auto"/>
      </w:divBdr>
    </w:div>
    <w:div w:id="1374037496">
      <w:bodyDiv w:val="1"/>
      <w:marLeft w:val="0"/>
      <w:marRight w:val="0"/>
      <w:marTop w:val="0"/>
      <w:marBottom w:val="0"/>
      <w:divBdr>
        <w:top w:val="none" w:sz="0" w:space="0" w:color="auto"/>
        <w:left w:val="none" w:sz="0" w:space="0" w:color="auto"/>
        <w:bottom w:val="none" w:sz="0" w:space="0" w:color="auto"/>
        <w:right w:val="none" w:sz="0" w:space="0" w:color="auto"/>
      </w:divBdr>
      <w:divsChild>
        <w:div w:id="776019635">
          <w:marLeft w:val="0"/>
          <w:marRight w:val="0"/>
          <w:marTop w:val="0"/>
          <w:marBottom w:val="0"/>
          <w:divBdr>
            <w:top w:val="none" w:sz="0" w:space="0" w:color="auto"/>
            <w:left w:val="none" w:sz="0" w:space="0" w:color="auto"/>
            <w:bottom w:val="none" w:sz="0" w:space="0" w:color="auto"/>
            <w:right w:val="none" w:sz="0" w:space="0" w:color="auto"/>
          </w:divBdr>
          <w:divsChild>
            <w:div w:id="1639871327">
              <w:marLeft w:val="0"/>
              <w:marRight w:val="0"/>
              <w:marTop w:val="0"/>
              <w:marBottom w:val="0"/>
              <w:divBdr>
                <w:top w:val="none" w:sz="0" w:space="0" w:color="auto"/>
                <w:left w:val="none" w:sz="0" w:space="0" w:color="auto"/>
                <w:bottom w:val="none" w:sz="0" w:space="0" w:color="auto"/>
                <w:right w:val="none" w:sz="0" w:space="0" w:color="auto"/>
              </w:divBdr>
              <w:divsChild>
                <w:div w:id="647629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731191">
      <w:bodyDiv w:val="1"/>
      <w:marLeft w:val="0"/>
      <w:marRight w:val="0"/>
      <w:marTop w:val="0"/>
      <w:marBottom w:val="0"/>
      <w:divBdr>
        <w:top w:val="none" w:sz="0" w:space="0" w:color="auto"/>
        <w:left w:val="none" w:sz="0" w:space="0" w:color="auto"/>
        <w:bottom w:val="none" w:sz="0" w:space="0" w:color="auto"/>
        <w:right w:val="none" w:sz="0" w:space="0" w:color="auto"/>
      </w:divBdr>
    </w:div>
    <w:div w:id="1413160822">
      <w:bodyDiv w:val="1"/>
      <w:marLeft w:val="0"/>
      <w:marRight w:val="0"/>
      <w:marTop w:val="0"/>
      <w:marBottom w:val="0"/>
      <w:divBdr>
        <w:top w:val="none" w:sz="0" w:space="0" w:color="auto"/>
        <w:left w:val="none" w:sz="0" w:space="0" w:color="auto"/>
        <w:bottom w:val="none" w:sz="0" w:space="0" w:color="auto"/>
        <w:right w:val="none" w:sz="0" w:space="0" w:color="auto"/>
      </w:divBdr>
    </w:div>
    <w:div w:id="1427652286">
      <w:bodyDiv w:val="1"/>
      <w:marLeft w:val="0"/>
      <w:marRight w:val="0"/>
      <w:marTop w:val="0"/>
      <w:marBottom w:val="0"/>
      <w:divBdr>
        <w:top w:val="none" w:sz="0" w:space="0" w:color="auto"/>
        <w:left w:val="none" w:sz="0" w:space="0" w:color="auto"/>
        <w:bottom w:val="none" w:sz="0" w:space="0" w:color="auto"/>
        <w:right w:val="none" w:sz="0" w:space="0" w:color="auto"/>
      </w:divBdr>
    </w:div>
    <w:div w:id="1434862682">
      <w:bodyDiv w:val="1"/>
      <w:marLeft w:val="0"/>
      <w:marRight w:val="0"/>
      <w:marTop w:val="0"/>
      <w:marBottom w:val="0"/>
      <w:divBdr>
        <w:top w:val="none" w:sz="0" w:space="0" w:color="auto"/>
        <w:left w:val="none" w:sz="0" w:space="0" w:color="auto"/>
        <w:bottom w:val="none" w:sz="0" w:space="0" w:color="auto"/>
        <w:right w:val="none" w:sz="0" w:space="0" w:color="auto"/>
      </w:divBdr>
    </w:div>
    <w:div w:id="1444807220">
      <w:bodyDiv w:val="1"/>
      <w:marLeft w:val="0"/>
      <w:marRight w:val="0"/>
      <w:marTop w:val="0"/>
      <w:marBottom w:val="0"/>
      <w:divBdr>
        <w:top w:val="none" w:sz="0" w:space="0" w:color="auto"/>
        <w:left w:val="none" w:sz="0" w:space="0" w:color="auto"/>
        <w:bottom w:val="none" w:sz="0" w:space="0" w:color="auto"/>
        <w:right w:val="none" w:sz="0" w:space="0" w:color="auto"/>
      </w:divBdr>
    </w:div>
    <w:div w:id="1459647014">
      <w:bodyDiv w:val="1"/>
      <w:marLeft w:val="0"/>
      <w:marRight w:val="0"/>
      <w:marTop w:val="0"/>
      <w:marBottom w:val="0"/>
      <w:divBdr>
        <w:top w:val="none" w:sz="0" w:space="0" w:color="auto"/>
        <w:left w:val="none" w:sz="0" w:space="0" w:color="auto"/>
        <w:bottom w:val="none" w:sz="0" w:space="0" w:color="auto"/>
        <w:right w:val="none" w:sz="0" w:space="0" w:color="auto"/>
      </w:divBdr>
    </w:div>
    <w:div w:id="1466385143">
      <w:bodyDiv w:val="1"/>
      <w:marLeft w:val="0"/>
      <w:marRight w:val="0"/>
      <w:marTop w:val="0"/>
      <w:marBottom w:val="0"/>
      <w:divBdr>
        <w:top w:val="none" w:sz="0" w:space="0" w:color="auto"/>
        <w:left w:val="none" w:sz="0" w:space="0" w:color="auto"/>
        <w:bottom w:val="none" w:sz="0" w:space="0" w:color="auto"/>
        <w:right w:val="none" w:sz="0" w:space="0" w:color="auto"/>
      </w:divBdr>
    </w:div>
    <w:div w:id="1498378179">
      <w:bodyDiv w:val="1"/>
      <w:marLeft w:val="0"/>
      <w:marRight w:val="0"/>
      <w:marTop w:val="0"/>
      <w:marBottom w:val="0"/>
      <w:divBdr>
        <w:top w:val="none" w:sz="0" w:space="0" w:color="auto"/>
        <w:left w:val="none" w:sz="0" w:space="0" w:color="auto"/>
        <w:bottom w:val="none" w:sz="0" w:space="0" w:color="auto"/>
        <w:right w:val="none" w:sz="0" w:space="0" w:color="auto"/>
      </w:divBdr>
    </w:div>
    <w:div w:id="1530683128">
      <w:bodyDiv w:val="1"/>
      <w:marLeft w:val="0"/>
      <w:marRight w:val="0"/>
      <w:marTop w:val="0"/>
      <w:marBottom w:val="0"/>
      <w:divBdr>
        <w:top w:val="none" w:sz="0" w:space="0" w:color="auto"/>
        <w:left w:val="none" w:sz="0" w:space="0" w:color="auto"/>
        <w:bottom w:val="none" w:sz="0" w:space="0" w:color="auto"/>
        <w:right w:val="none" w:sz="0" w:space="0" w:color="auto"/>
      </w:divBdr>
    </w:div>
    <w:div w:id="1545674271">
      <w:bodyDiv w:val="1"/>
      <w:marLeft w:val="0"/>
      <w:marRight w:val="0"/>
      <w:marTop w:val="0"/>
      <w:marBottom w:val="0"/>
      <w:divBdr>
        <w:top w:val="none" w:sz="0" w:space="0" w:color="auto"/>
        <w:left w:val="none" w:sz="0" w:space="0" w:color="auto"/>
        <w:bottom w:val="none" w:sz="0" w:space="0" w:color="auto"/>
        <w:right w:val="none" w:sz="0" w:space="0" w:color="auto"/>
      </w:divBdr>
    </w:div>
    <w:div w:id="1549028152">
      <w:bodyDiv w:val="1"/>
      <w:marLeft w:val="0"/>
      <w:marRight w:val="0"/>
      <w:marTop w:val="0"/>
      <w:marBottom w:val="0"/>
      <w:divBdr>
        <w:top w:val="none" w:sz="0" w:space="0" w:color="auto"/>
        <w:left w:val="none" w:sz="0" w:space="0" w:color="auto"/>
        <w:bottom w:val="none" w:sz="0" w:space="0" w:color="auto"/>
        <w:right w:val="none" w:sz="0" w:space="0" w:color="auto"/>
      </w:divBdr>
    </w:div>
    <w:div w:id="1557164255">
      <w:bodyDiv w:val="1"/>
      <w:marLeft w:val="0"/>
      <w:marRight w:val="0"/>
      <w:marTop w:val="0"/>
      <w:marBottom w:val="0"/>
      <w:divBdr>
        <w:top w:val="none" w:sz="0" w:space="0" w:color="auto"/>
        <w:left w:val="none" w:sz="0" w:space="0" w:color="auto"/>
        <w:bottom w:val="none" w:sz="0" w:space="0" w:color="auto"/>
        <w:right w:val="none" w:sz="0" w:space="0" w:color="auto"/>
      </w:divBdr>
    </w:div>
    <w:div w:id="1569803458">
      <w:bodyDiv w:val="1"/>
      <w:marLeft w:val="0"/>
      <w:marRight w:val="0"/>
      <w:marTop w:val="0"/>
      <w:marBottom w:val="0"/>
      <w:divBdr>
        <w:top w:val="none" w:sz="0" w:space="0" w:color="auto"/>
        <w:left w:val="none" w:sz="0" w:space="0" w:color="auto"/>
        <w:bottom w:val="none" w:sz="0" w:space="0" w:color="auto"/>
        <w:right w:val="none" w:sz="0" w:space="0" w:color="auto"/>
      </w:divBdr>
    </w:div>
    <w:div w:id="1570770588">
      <w:bodyDiv w:val="1"/>
      <w:marLeft w:val="0"/>
      <w:marRight w:val="0"/>
      <w:marTop w:val="0"/>
      <w:marBottom w:val="0"/>
      <w:divBdr>
        <w:top w:val="none" w:sz="0" w:space="0" w:color="auto"/>
        <w:left w:val="none" w:sz="0" w:space="0" w:color="auto"/>
        <w:bottom w:val="none" w:sz="0" w:space="0" w:color="auto"/>
        <w:right w:val="none" w:sz="0" w:space="0" w:color="auto"/>
      </w:divBdr>
    </w:div>
    <w:div w:id="1577087588">
      <w:bodyDiv w:val="1"/>
      <w:marLeft w:val="0"/>
      <w:marRight w:val="0"/>
      <w:marTop w:val="0"/>
      <w:marBottom w:val="0"/>
      <w:divBdr>
        <w:top w:val="none" w:sz="0" w:space="0" w:color="auto"/>
        <w:left w:val="none" w:sz="0" w:space="0" w:color="auto"/>
        <w:bottom w:val="none" w:sz="0" w:space="0" w:color="auto"/>
        <w:right w:val="none" w:sz="0" w:space="0" w:color="auto"/>
      </w:divBdr>
    </w:div>
    <w:div w:id="1577281479">
      <w:bodyDiv w:val="1"/>
      <w:marLeft w:val="0"/>
      <w:marRight w:val="0"/>
      <w:marTop w:val="0"/>
      <w:marBottom w:val="0"/>
      <w:divBdr>
        <w:top w:val="none" w:sz="0" w:space="0" w:color="auto"/>
        <w:left w:val="none" w:sz="0" w:space="0" w:color="auto"/>
        <w:bottom w:val="none" w:sz="0" w:space="0" w:color="auto"/>
        <w:right w:val="none" w:sz="0" w:space="0" w:color="auto"/>
      </w:divBdr>
    </w:div>
    <w:div w:id="1587884788">
      <w:bodyDiv w:val="1"/>
      <w:marLeft w:val="0"/>
      <w:marRight w:val="0"/>
      <w:marTop w:val="0"/>
      <w:marBottom w:val="0"/>
      <w:divBdr>
        <w:top w:val="none" w:sz="0" w:space="0" w:color="auto"/>
        <w:left w:val="none" w:sz="0" w:space="0" w:color="auto"/>
        <w:bottom w:val="none" w:sz="0" w:space="0" w:color="auto"/>
        <w:right w:val="none" w:sz="0" w:space="0" w:color="auto"/>
      </w:divBdr>
    </w:div>
    <w:div w:id="1590120367">
      <w:bodyDiv w:val="1"/>
      <w:marLeft w:val="0"/>
      <w:marRight w:val="0"/>
      <w:marTop w:val="0"/>
      <w:marBottom w:val="0"/>
      <w:divBdr>
        <w:top w:val="none" w:sz="0" w:space="0" w:color="auto"/>
        <w:left w:val="none" w:sz="0" w:space="0" w:color="auto"/>
        <w:bottom w:val="none" w:sz="0" w:space="0" w:color="auto"/>
        <w:right w:val="none" w:sz="0" w:space="0" w:color="auto"/>
      </w:divBdr>
    </w:div>
    <w:div w:id="1632203691">
      <w:bodyDiv w:val="1"/>
      <w:marLeft w:val="0"/>
      <w:marRight w:val="0"/>
      <w:marTop w:val="0"/>
      <w:marBottom w:val="0"/>
      <w:divBdr>
        <w:top w:val="none" w:sz="0" w:space="0" w:color="auto"/>
        <w:left w:val="none" w:sz="0" w:space="0" w:color="auto"/>
        <w:bottom w:val="none" w:sz="0" w:space="0" w:color="auto"/>
        <w:right w:val="none" w:sz="0" w:space="0" w:color="auto"/>
      </w:divBdr>
    </w:div>
    <w:div w:id="1648317358">
      <w:bodyDiv w:val="1"/>
      <w:marLeft w:val="0"/>
      <w:marRight w:val="0"/>
      <w:marTop w:val="0"/>
      <w:marBottom w:val="0"/>
      <w:divBdr>
        <w:top w:val="none" w:sz="0" w:space="0" w:color="auto"/>
        <w:left w:val="none" w:sz="0" w:space="0" w:color="auto"/>
        <w:bottom w:val="none" w:sz="0" w:space="0" w:color="auto"/>
        <w:right w:val="none" w:sz="0" w:space="0" w:color="auto"/>
      </w:divBdr>
      <w:divsChild>
        <w:div w:id="128713494">
          <w:marLeft w:val="1166"/>
          <w:marRight w:val="0"/>
          <w:marTop w:val="62"/>
          <w:marBottom w:val="0"/>
          <w:divBdr>
            <w:top w:val="none" w:sz="0" w:space="0" w:color="auto"/>
            <w:left w:val="none" w:sz="0" w:space="0" w:color="auto"/>
            <w:bottom w:val="none" w:sz="0" w:space="0" w:color="auto"/>
            <w:right w:val="none" w:sz="0" w:space="0" w:color="auto"/>
          </w:divBdr>
        </w:div>
        <w:div w:id="337391596">
          <w:marLeft w:val="1166"/>
          <w:marRight w:val="0"/>
          <w:marTop w:val="62"/>
          <w:marBottom w:val="0"/>
          <w:divBdr>
            <w:top w:val="none" w:sz="0" w:space="0" w:color="auto"/>
            <w:left w:val="none" w:sz="0" w:space="0" w:color="auto"/>
            <w:bottom w:val="none" w:sz="0" w:space="0" w:color="auto"/>
            <w:right w:val="none" w:sz="0" w:space="0" w:color="auto"/>
          </w:divBdr>
        </w:div>
        <w:div w:id="816411535">
          <w:marLeft w:val="1166"/>
          <w:marRight w:val="0"/>
          <w:marTop w:val="62"/>
          <w:marBottom w:val="0"/>
          <w:divBdr>
            <w:top w:val="none" w:sz="0" w:space="0" w:color="auto"/>
            <w:left w:val="none" w:sz="0" w:space="0" w:color="auto"/>
            <w:bottom w:val="none" w:sz="0" w:space="0" w:color="auto"/>
            <w:right w:val="none" w:sz="0" w:space="0" w:color="auto"/>
          </w:divBdr>
        </w:div>
        <w:div w:id="2092848496">
          <w:marLeft w:val="1166"/>
          <w:marRight w:val="0"/>
          <w:marTop w:val="62"/>
          <w:marBottom w:val="0"/>
          <w:divBdr>
            <w:top w:val="none" w:sz="0" w:space="0" w:color="auto"/>
            <w:left w:val="none" w:sz="0" w:space="0" w:color="auto"/>
            <w:bottom w:val="none" w:sz="0" w:space="0" w:color="auto"/>
            <w:right w:val="none" w:sz="0" w:space="0" w:color="auto"/>
          </w:divBdr>
        </w:div>
      </w:divsChild>
    </w:div>
    <w:div w:id="1677149979">
      <w:bodyDiv w:val="1"/>
      <w:marLeft w:val="0"/>
      <w:marRight w:val="0"/>
      <w:marTop w:val="0"/>
      <w:marBottom w:val="0"/>
      <w:divBdr>
        <w:top w:val="none" w:sz="0" w:space="0" w:color="auto"/>
        <w:left w:val="none" w:sz="0" w:space="0" w:color="auto"/>
        <w:bottom w:val="none" w:sz="0" w:space="0" w:color="auto"/>
        <w:right w:val="none" w:sz="0" w:space="0" w:color="auto"/>
      </w:divBdr>
    </w:div>
    <w:div w:id="1679038729">
      <w:bodyDiv w:val="1"/>
      <w:marLeft w:val="0"/>
      <w:marRight w:val="0"/>
      <w:marTop w:val="0"/>
      <w:marBottom w:val="0"/>
      <w:divBdr>
        <w:top w:val="none" w:sz="0" w:space="0" w:color="auto"/>
        <w:left w:val="none" w:sz="0" w:space="0" w:color="auto"/>
        <w:bottom w:val="none" w:sz="0" w:space="0" w:color="auto"/>
        <w:right w:val="none" w:sz="0" w:space="0" w:color="auto"/>
      </w:divBdr>
    </w:div>
    <w:div w:id="1690566755">
      <w:bodyDiv w:val="1"/>
      <w:marLeft w:val="0"/>
      <w:marRight w:val="0"/>
      <w:marTop w:val="0"/>
      <w:marBottom w:val="0"/>
      <w:divBdr>
        <w:top w:val="none" w:sz="0" w:space="0" w:color="auto"/>
        <w:left w:val="none" w:sz="0" w:space="0" w:color="auto"/>
        <w:bottom w:val="none" w:sz="0" w:space="0" w:color="auto"/>
        <w:right w:val="none" w:sz="0" w:space="0" w:color="auto"/>
      </w:divBdr>
    </w:div>
    <w:div w:id="1691486317">
      <w:bodyDiv w:val="1"/>
      <w:marLeft w:val="0"/>
      <w:marRight w:val="0"/>
      <w:marTop w:val="0"/>
      <w:marBottom w:val="0"/>
      <w:divBdr>
        <w:top w:val="none" w:sz="0" w:space="0" w:color="auto"/>
        <w:left w:val="none" w:sz="0" w:space="0" w:color="auto"/>
        <w:bottom w:val="none" w:sz="0" w:space="0" w:color="auto"/>
        <w:right w:val="none" w:sz="0" w:space="0" w:color="auto"/>
      </w:divBdr>
    </w:div>
    <w:div w:id="1693385101">
      <w:bodyDiv w:val="1"/>
      <w:marLeft w:val="0"/>
      <w:marRight w:val="0"/>
      <w:marTop w:val="0"/>
      <w:marBottom w:val="0"/>
      <w:divBdr>
        <w:top w:val="none" w:sz="0" w:space="0" w:color="auto"/>
        <w:left w:val="none" w:sz="0" w:space="0" w:color="auto"/>
        <w:bottom w:val="none" w:sz="0" w:space="0" w:color="auto"/>
        <w:right w:val="none" w:sz="0" w:space="0" w:color="auto"/>
      </w:divBdr>
    </w:div>
    <w:div w:id="1695688436">
      <w:bodyDiv w:val="1"/>
      <w:marLeft w:val="0"/>
      <w:marRight w:val="0"/>
      <w:marTop w:val="0"/>
      <w:marBottom w:val="0"/>
      <w:divBdr>
        <w:top w:val="none" w:sz="0" w:space="0" w:color="auto"/>
        <w:left w:val="none" w:sz="0" w:space="0" w:color="auto"/>
        <w:bottom w:val="none" w:sz="0" w:space="0" w:color="auto"/>
        <w:right w:val="none" w:sz="0" w:space="0" w:color="auto"/>
      </w:divBdr>
    </w:div>
    <w:div w:id="1729962685">
      <w:bodyDiv w:val="1"/>
      <w:marLeft w:val="0"/>
      <w:marRight w:val="0"/>
      <w:marTop w:val="0"/>
      <w:marBottom w:val="0"/>
      <w:divBdr>
        <w:top w:val="none" w:sz="0" w:space="0" w:color="auto"/>
        <w:left w:val="none" w:sz="0" w:space="0" w:color="auto"/>
        <w:bottom w:val="none" w:sz="0" w:space="0" w:color="auto"/>
        <w:right w:val="none" w:sz="0" w:space="0" w:color="auto"/>
      </w:divBdr>
    </w:div>
    <w:div w:id="1732314449">
      <w:bodyDiv w:val="1"/>
      <w:marLeft w:val="0"/>
      <w:marRight w:val="0"/>
      <w:marTop w:val="0"/>
      <w:marBottom w:val="0"/>
      <w:divBdr>
        <w:top w:val="none" w:sz="0" w:space="0" w:color="auto"/>
        <w:left w:val="none" w:sz="0" w:space="0" w:color="auto"/>
        <w:bottom w:val="none" w:sz="0" w:space="0" w:color="auto"/>
        <w:right w:val="none" w:sz="0" w:space="0" w:color="auto"/>
      </w:divBdr>
    </w:div>
    <w:div w:id="1743210628">
      <w:bodyDiv w:val="1"/>
      <w:marLeft w:val="0"/>
      <w:marRight w:val="0"/>
      <w:marTop w:val="0"/>
      <w:marBottom w:val="0"/>
      <w:divBdr>
        <w:top w:val="none" w:sz="0" w:space="0" w:color="auto"/>
        <w:left w:val="none" w:sz="0" w:space="0" w:color="auto"/>
        <w:bottom w:val="none" w:sz="0" w:space="0" w:color="auto"/>
        <w:right w:val="none" w:sz="0" w:space="0" w:color="auto"/>
      </w:divBdr>
    </w:div>
    <w:div w:id="1743869950">
      <w:bodyDiv w:val="1"/>
      <w:marLeft w:val="0"/>
      <w:marRight w:val="0"/>
      <w:marTop w:val="0"/>
      <w:marBottom w:val="0"/>
      <w:divBdr>
        <w:top w:val="none" w:sz="0" w:space="0" w:color="auto"/>
        <w:left w:val="none" w:sz="0" w:space="0" w:color="auto"/>
        <w:bottom w:val="none" w:sz="0" w:space="0" w:color="auto"/>
        <w:right w:val="none" w:sz="0" w:space="0" w:color="auto"/>
      </w:divBdr>
    </w:div>
    <w:div w:id="1744449595">
      <w:bodyDiv w:val="1"/>
      <w:marLeft w:val="0"/>
      <w:marRight w:val="0"/>
      <w:marTop w:val="0"/>
      <w:marBottom w:val="0"/>
      <w:divBdr>
        <w:top w:val="none" w:sz="0" w:space="0" w:color="auto"/>
        <w:left w:val="none" w:sz="0" w:space="0" w:color="auto"/>
        <w:bottom w:val="none" w:sz="0" w:space="0" w:color="auto"/>
        <w:right w:val="none" w:sz="0" w:space="0" w:color="auto"/>
      </w:divBdr>
    </w:div>
    <w:div w:id="1745293820">
      <w:bodyDiv w:val="1"/>
      <w:marLeft w:val="0"/>
      <w:marRight w:val="0"/>
      <w:marTop w:val="0"/>
      <w:marBottom w:val="0"/>
      <w:divBdr>
        <w:top w:val="none" w:sz="0" w:space="0" w:color="auto"/>
        <w:left w:val="none" w:sz="0" w:space="0" w:color="auto"/>
        <w:bottom w:val="none" w:sz="0" w:space="0" w:color="auto"/>
        <w:right w:val="none" w:sz="0" w:space="0" w:color="auto"/>
      </w:divBdr>
    </w:div>
    <w:div w:id="1758674572">
      <w:bodyDiv w:val="1"/>
      <w:marLeft w:val="0"/>
      <w:marRight w:val="0"/>
      <w:marTop w:val="0"/>
      <w:marBottom w:val="0"/>
      <w:divBdr>
        <w:top w:val="none" w:sz="0" w:space="0" w:color="auto"/>
        <w:left w:val="none" w:sz="0" w:space="0" w:color="auto"/>
        <w:bottom w:val="none" w:sz="0" w:space="0" w:color="auto"/>
        <w:right w:val="none" w:sz="0" w:space="0" w:color="auto"/>
      </w:divBdr>
    </w:div>
    <w:div w:id="1773476051">
      <w:bodyDiv w:val="1"/>
      <w:marLeft w:val="0"/>
      <w:marRight w:val="0"/>
      <w:marTop w:val="0"/>
      <w:marBottom w:val="0"/>
      <w:divBdr>
        <w:top w:val="none" w:sz="0" w:space="0" w:color="auto"/>
        <w:left w:val="none" w:sz="0" w:space="0" w:color="auto"/>
        <w:bottom w:val="none" w:sz="0" w:space="0" w:color="auto"/>
        <w:right w:val="none" w:sz="0" w:space="0" w:color="auto"/>
      </w:divBdr>
    </w:div>
    <w:div w:id="1799909540">
      <w:bodyDiv w:val="1"/>
      <w:marLeft w:val="0"/>
      <w:marRight w:val="0"/>
      <w:marTop w:val="0"/>
      <w:marBottom w:val="0"/>
      <w:divBdr>
        <w:top w:val="none" w:sz="0" w:space="0" w:color="auto"/>
        <w:left w:val="none" w:sz="0" w:space="0" w:color="auto"/>
        <w:bottom w:val="none" w:sz="0" w:space="0" w:color="auto"/>
        <w:right w:val="none" w:sz="0" w:space="0" w:color="auto"/>
      </w:divBdr>
    </w:div>
    <w:div w:id="1801145262">
      <w:bodyDiv w:val="1"/>
      <w:marLeft w:val="0"/>
      <w:marRight w:val="0"/>
      <w:marTop w:val="0"/>
      <w:marBottom w:val="0"/>
      <w:divBdr>
        <w:top w:val="none" w:sz="0" w:space="0" w:color="auto"/>
        <w:left w:val="none" w:sz="0" w:space="0" w:color="auto"/>
        <w:bottom w:val="none" w:sz="0" w:space="0" w:color="auto"/>
        <w:right w:val="none" w:sz="0" w:space="0" w:color="auto"/>
      </w:divBdr>
    </w:div>
    <w:div w:id="1823961829">
      <w:bodyDiv w:val="1"/>
      <w:marLeft w:val="0"/>
      <w:marRight w:val="0"/>
      <w:marTop w:val="0"/>
      <w:marBottom w:val="0"/>
      <w:divBdr>
        <w:top w:val="none" w:sz="0" w:space="0" w:color="auto"/>
        <w:left w:val="none" w:sz="0" w:space="0" w:color="auto"/>
        <w:bottom w:val="none" w:sz="0" w:space="0" w:color="auto"/>
        <w:right w:val="none" w:sz="0" w:space="0" w:color="auto"/>
      </w:divBdr>
    </w:div>
    <w:div w:id="1825510478">
      <w:bodyDiv w:val="1"/>
      <w:marLeft w:val="0"/>
      <w:marRight w:val="0"/>
      <w:marTop w:val="0"/>
      <w:marBottom w:val="0"/>
      <w:divBdr>
        <w:top w:val="none" w:sz="0" w:space="0" w:color="auto"/>
        <w:left w:val="none" w:sz="0" w:space="0" w:color="auto"/>
        <w:bottom w:val="none" w:sz="0" w:space="0" w:color="auto"/>
        <w:right w:val="none" w:sz="0" w:space="0" w:color="auto"/>
      </w:divBdr>
    </w:div>
    <w:div w:id="1840347993">
      <w:bodyDiv w:val="1"/>
      <w:marLeft w:val="0"/>
      <w:marRight w:val="0"/>
      <w:marTop w:val="0"/>
      <w:marBottom w:val="0"/>
      <w:divBdr>
        <w:top w:val="none" w:sz="0" w:space="0" w:color="auto"/>
        <w:left w:val="none" w:sz="0" w:space="0" w:color="auto"/>
        <w:bottom w:val="none" w:sz="0" w:space="0" w:color="auto"/>
        <w:right w:val="none" w:sz="0" w:space="0" w:color="auto"/>
      </w:divBdr>
    </w:div>
    <w:div w:id="1843159465">
      <w:bodyDiv w:val="1"/>
      <w:marLeft w:val="0"/>
      <w:marRight w:val="0"/>
      <w:marTop w:val="0"/>
      <w:marBottom w:val="0"/>
      <w:divBdr>
        <w:top w:val="none" w:sz="0" w:space="0" w:color="auto"/>
        <w:left w:val="none" w:sz="0" w:space="0" w:color="auto"/>
        <w:bottom w:val="none" w:sz="0" w:space="0" w:color="auto"/>
        <w:right w:val="none" w:sz="0" w:space="0" w:color="auto"/>
      </w:divBdr>
    </w:div>
    <w:div w:id="1859155854">
      <w:bodyDiv w:val="1"/>
      <w:marLeft w:val="0"/>
      <w:marRight w:val="0"/>
      <w:marTop w:val="0"/>
      <w:marBottom w:val="0"/>
      <w:divBdr>
        <w:top w:val="none" w:sz="0" w:space="0" w:color="auto"/>
        <w:left w:val="none" w:sz="0" w:space="0" w:color="auto"/>
        <w:bottom w:val="none" w:sz="0" w:space="0" w:color="auto"/>
        <w:right w:val="none" w:sz="0" w:space="0" w:color="auto"/>
      </w:divBdr>
    </w:div>
    <w:div w:id="1866408987">
      <w:bodyDiv w:val="1"/>
      <w:marLeft w:val="0"/>
      <w:marRight w:val="0"/>
      <w:marTop w:val="0"/>
      <w:marBottom w:val="0"/>
      <w:divBdr>
        <w:top w:val="none" w:sz="0" w:space="0" w:color="auto"/>
        <w:left w:val="none" w:sz="0" w:space="0" w:color="auto"/>
        <w:bottom w:val="none" w:sz="0" w:space="0" w:color="auto"/>
        <w:right w:val="none" w:sz="0" w:space="0" w:color="auto"/>
      </w:divBdr>
    </w:div>
    <w:div w:id="1875733084">
      <w:bodyDiv w:val="1"/>
      <w:marLeft w:val="0"/>
      <w:marRight w:val="0"/>
      <w:marTop w:val="0"/>
      <w:marBottom w:val="0"/>
      <w:divBdr>
        <w:top w:val="none" w:sz="0" w:space="0" w:color="auto"/>
        <w:left w:val="none" w:sz="0" w:space="0" w:color="auto"/>
        <w:bottom w:val="none" w:sz="0" w:space="0" w:color="auto"/>
        <w:right w:val="none" w:sz="0" w:space="0" w:color="auto"/>
      </w:divBdr>
    </w:div>
    <w:div w:id="1883784263">
      <w:bodyDiv w:val="1"/>
      <w:marLeft w:val="0"/>
      <w:marRight w:val="0"/>
      <w:marTop w:val="0"/>
      <w:marBottom w:val="0"/>
      <w:divBdr>
        <w:top w:val="none" w:sz="0" w:space="0" w:color="auto"/>
        <w:left w:val="none" w:sz="0" w:space="0" w:color="auto"/>
        <w:bottom w:val="none" w:sz="0" w:space="0" w:color="auto"/>
        <w:right w:val="none" w:sz="0" w:space="0" w:color="auto"/>
      </w:divBdr>
    </w:div>
    <w:div w:id="1885944596">
      <w:bodyDiv w:val="1"/>
      <w:marLeft w:val="0"/>
      <w:marRight w:val="0"/>
      <w:marTop w:val="0"/>
      <w:marBottom w:val="0"/>
      <w:divBdr>
        <w:top w:val="none" w:sz="0" w:space="0" w:color="auto"/>
        <w:left w:val="none" w:sz="0" w:space="0" w:color="auto"/>
        <w:bottom w:val="none" w:sz="0" w:space="0" w:color="auto"/>
        <w:right w:val="none" w:sz="0" w:space="0" w:color="auto"/>
      </w:divBdr>
    </w:div>
    <w:div w:id="1904440106">
      <w:bodyDiv w:val="1"/>
      <w:marLeft w:val="0"/>
      <w:marRight w:val="0"/>
      <w:marTop w:val="0"/>
      <w:marBottom w:val="0"/>
      <w:divBdr>
        <w:top w:val="none" w:sz="0" w:space="0" w:color="auto"/>
        <w:left w:val="none" w:sz="0" w:space="0" w:color="auto"/>
        <w:bottom w:val="none" w:sz="0" w:space="0" w:color="auto"/>
        <w:right w:val="none" w:sz="0" w:space="0" w:color="auto"/>
      </w:divBdr>
    </w:div>
    <w:div w:id="1904486574">
      <w:bodyDiv w:val="1"/>
      <w:marLeft w:val="0"/>
      <w:marRight w:val="0"/>
      <w:marTop w:val="0"/>
      <w:marBottom w:val="0"/>
      <w:divBdr>
        <w:top w:val="none" w:sz="0" w:space="0" w:color="auto"/>
        <w:left w:val="none" w:sz="0" w:space="0" w:color="auto"/>
        <w:bottom w:val="none" w:sz="0" w:space="0" w:color="auto"/>
        <w:right w:val="none" w:sz="0" w:space="0" w:color="auto"/>
      </w:divBdr>
    </w:div>
    <w:div w:id="1936747502">
      <w:bodyDiv w:val="1"/>
      <w:marLeft w:val="0"/>
      <w:marRight w:val="0"/>
      <w:marTop w:val="0"/>
      <w:marBottom w:val="0"/>
      <w:divBdr>
        <w:top w:val="none" w:sz="0" w:space="0" w:color="auto"/>
        <w:left w:val="none" w:sz="0" w:space="0" w:color="auto"/>
        <w:bottom w:val="none" w:sz="0" w:space="0" w:color="auto"/>
        <w:right w:val="none" w:sz="0" w:space="0" w:color="auto"/>
      </w:divBdr>
    </w:div>
    <w:div w:id="1985815325">
      <w:bodyDiv w:val="1"/>
      <w:marLeft w:val="0"/>
      <w:marRight w:val="0"/>
      <w:marTop w:val="0"/>
      <w:marBottom w:val="0"/>
      <w:divBdr>
        <w:top w:val="none" w:sz="0" w:space="0" w:color="auto"/>
        <w:left w:val="none" w:sz="0" w:space="0" w:color="auto"/>
        <w:bottom w:val="none" w:sz="0" w:space="0" w:color="auto"/>
        <w:right w:val="none" w:sz="0" w:space="0" w:color="auto"/>
      </w:divBdr>
    </w:div>
    <w:div w:id="2003854673">
      <w:bodyDiv w:val="1"/>
      <w:marLeft w:val="0"/>
      <w:marRight w:val="0"/>
      <w:marTop w:val="0"/>
      <w:marBottom w:val="0"/>
      <w:divBdr>
        <w:top w:val="none" w:sz="0" w:space="0" w:color="auto"/>
        <w:left w:val="none" w:sz="0" w:space="0" w:color="auto"/>
        <w:bottom w:val="none" w:sz="0" w:space="0" w:color="auto"/>
        <w:right w:val="none" w:sz="0" w:space="0" w:color="auto"/>
      </w:divBdr>
    </w:div>
    <w:div w:id="2005160462">
      <w:bodyDiv w:val="1"/>
      <w:marLeft w:val="0"/>
      <w:marRight w:val="0"/>
      <w:marTop w:val="0"/>
      <w:marBottom w:val="0"/>
      <w:divBdr>
        <w:top w:val="none" w:sz="0" w:space="0" w:color="auto"/>
        <w:left w:val="none" w:sz="0" w:space="0" w:color="auto"/>
        <w:bottom w:val="none" w:sz="0" w:space="0" w:color="auto"/>
        <w:right w:val="none" w:sz="0" w:space="0" w:color="auto"/>
      </w:divBdr>
    </w:div>
    <w:div w:id="2012291076">
      <w:bodyDiv w:val="1"/>
      <w:marLeft w:val="0"/>
      <w:marRight w:val="0"/>
      <w:marTop w:val="0"/>
      <w:marBottom w:val="0"/>
      <w:divBdr>
        <w:top w:val="none" w:sz="0" w:space="0" w:color="auto"/>
        <w:left w:val="none" w:sz="0" w:space="0" w:color="auto"/>
        <w:bottom w:val="none" w:sz="0" w:space="0" w:color="auto"/>
        <w:right w:val="none" w:sz="0" w:space="0" w:color="auto"/>
      </w:divBdr>
    </w:div>
    <w:div w:id="2014646851">
      <w:bodyDiv w:val="1"/>
      <w:marLeft w:val="0"/>
      <w:marRight w:val="0"/>
      <w:marTop w:val="0"/>
      <w:marBottom w:val="0"/>
      <w:divBdr>
        <w:top w:val="none" w:sz="0" w:space="0" w:color="auto"/>
        <w:left w:val="none" w:sz="0" w:space="0" w:color="auto"/>
        <w:bottom w:val="none" w:sz="0" w:space="0" w:color="auto"/>
        <w:right w:val="none" w:sz="0" w:space="0" w:color="auto"/>
      </w:divBdr>
    </w:div>
    <w:div w:id="2018381182">
      <w:bodyDiv w:val="1"/>
      <w:marLeft w:val="0"/>
      <w:marRight w:val="0"/>
      <w:marTop w:val="0"/>
      <w:marBottom w:val="0"/>
      <w:divBdr>
        <w:top w:val="none" w:sz="0" w:space="0" w:color="auto"/>
        <w:left w:val="none" w:sz="0" w:space="0" w:color="auto"/>
        <w:bottom w:val="none" w:sz="0" w:space="0" w:color="auto"/>
        <w:right w:val="none" w:sz="0" w:space="0" w:color="auto"/>
      </w:divBdr>
    </w:div>
    <w:div w:id="2038893041">
      <w:bodyDiv w:val="1"/>
      <w:marLeft w:val="0"/>
      <w:marRight w:val="0"/>
      <w:marTop w:val="0"/>
      <w:marBottom w:val="0"/>
      <w:divBdr>
        <w:top w:val="none" w:sz="0" w:space="0" w:color="auto"/>
        <w:left w:val="none" w:sz="0" w:space="0" w:color="auto"/>
        <w:bottom w:val="none" w:sz="0" w:space="0" w:color="auto"/>
        <w:right w:val="none" w:sz="0" w:space="0" w:color="auto"/>
      </w:divBdr>
    </w:div>
    <w:div w:id="2056467460">
      <w:bodyDiv w:val="1"/>
      <w:marLeft w:val="0"/>
      <w:marRight w:val="0"/>
      <w:marTop w:val="0"/>
      <w:marBottom w:val="0"/>
      <w:divBdr>
        <w:top w:val="none" w:sz="0" w:space="0" w:color="auto"/>
        <w:left w:val="none" w:sz="0" w:space="0" w:color="auto"/>
        <w:bottom w:val="none" w:sz="0" w:space="0" w:color="auto"/>
        <w:right w:val="none" w:sz="0" w:space="0" w:color="auto"/>
      </w:divBdr>
    </w:div>
    <w:div w:id="2075349332">
      <w:bodyDiv w:val="1"/>
      <w:marLeft w:val="0"/>
      <w:marRight w:val="0"/>
      <w:marTop w:val="0"/>
      <w:marBottom w:val="0"/>
      <w:divBdr>
        <w:top w:val="none" w:sz="0" w:space="0" w:color="auto"/>
        <w:left w:val="none" w:sz="0" w:space="0" w:color="auto"/>
        <w:bottom w:val="none" w:sz="0" w:space="0" w:color="auto"/>
        <w:right w:val="none" w:sz="0" w:space="0" w:color="auto"/>
      </w:divBdr>
    </w:div>
    <w:div w:id="2078475650">
      <w:bodyDiv w:val="1"/>
      <w:marLeft w:val="0"/>
      <w:marRight w:val="0"/>
      <w:marTop w:val="0"/>
      <w:marBottom w:val="0"/>
      <w:divBdr>
        <w:top w:val="none" w:sz="0" w:space="0" w:color="auto"/>
        <w:left w:val="none" w:sz="0" w:space="0" w:color="auto"/>
        <w:bottom w:val="none" w:sz="0" w:space="0" w:color="auto"/>
        <w:right w:val="none" w:sz="0" w:space="0" w:color="auto"/>
      </w:divBdr>
    </w:div>
    <w:div w:id="2078897839">
      <w:bodyDiv w:val="1"/>
      <w:marLeft w:val="0"/>
      <w:marRight w:val="0"/>
      <w:marTop w:val="0"/>
      <w:marBottom w:val="0"/>
      <w:divBdr>
        <w:top w:val="none" w:sz="0" w:space="0" w:color="auto"/>
        <w:left w:val="none" w:sz="0" w:space="0" w:color="auto"/>
        <w:bottom w:val="none" w:sz="0" w:space="0" w:color="auto"/>
        <w:right w:val="none" w:sz="0" w:space="0" w:color="auto"/>
      </w:divBdr>
    </w:div>
    <w:div w:id="2080402771">
      <w:bodyDiv w:val="1"/>
      <w:marLeft w:val="0"/>
      <w:marRight w:val="0"/>
      <w:marTop w:val="0"/>
      <w:marBottom w:val="0"/>
      <w:divBdr>
        <w:top w:val="none" w:sz="0" w:space="0" w:color="auto"/>
        <w:left w:val="none" w:sz="0" w:space="0" w:color="auto"/>
        <w:bottom w:val="none" w:sz="0" w:space="0" w:color="auto"/>
        <w:right w:val="none" w:sz="0" w:space="0" w:color="auto"/>
      </w:divBdr>
    </w:div>
    <w:div w:id="2089158050">
      <w:bodyDiv w:val="1"/>
      <w:marLeft w:val="0"/>
      <w:marRight w:val="0"/>
      <w:marTop w:val="0"/>
      <w:marBottom w:val="0"/>
      <w:divBdr>
        <w:top w:val="none" w:sz="0" w:space="0" w:color="auto"/>
        <w:left w:val="none" w:sz="0" w:space="0" w:color="auto"/>
        <w:bottom w:val="none" w:sz="0" w:space="0" w:color="auto"/>
        <w:right w:val="none" w:sz="0" w:space="0" w:color="auto"/>
      </w:divBdr>
    </w:div>
    <w:div w:id="2120877289">
      <w:bodyDiv w:val="1"/>
      <w:marLeft w:val="0"/>
      <w:marRight w:val="0"/>
      <w:marTop w:val="0"/>
      <w:marBottom w:val="0"/>
      <w:divBdr>
        <w:top w:val="none" w:sz="0" w:space="0" w:color="auto"/>
        <w:left w:val="none" w:sz="0" w:space="0" w:color="auto"/>
        <w:bottom w:val="none" w:sz="0" w:space="0" w:color="auto"/>
        <w:right w:val="none" w:sz="0" w:space="0" w:color="auto"/>
      </w:divBdr>
    </w:div>
    <w:div w:id="2125609773">
      <w:bodyDiv w:val="1"/>
      <w:marLeft w:val="0"/>
      <w:marRight w:val="0"/>
      <w:marTop w:val="0"/>
      <w:marBottom w:val="0"/>
      <w:divBdr>
        <w:top w:val="none" w:sz="0" w:space="0" w:color="auto"/>
        <w:left w:val="none" w:sz="0" w:space="0" w:color="auto"/>
        <w:bottom w:val="none" w:sz="0" w:space="0" w:color="auto"/>
        <w:right w:val="none" w:sz="0" w:space="0" w:color="auto"/>
      </w:divBdr>
    </w:div>
    <w:div w:id="2127461723">
      <w:bodyDiv w:val="1"/>
      <w:marLeft w:val="0"/>
      <w:marRight w:val="0"/>
      <w:marTop w:val="0"/>
      <w:marBottom w:val="0"/>
      <w:divBdr>
        <w:top w:val="none" w:sz="0" w:space="0" w:color="auto"/>
        <w:left w:val="none" w:sz="0" w:space="0" w:color="auto"/>
        <w:bottom w:val="none" w:sz="0" w:space="0" w:color="auto"/>
        <w:right w:val="none" w:sz="0" w:space="0" w:color="auto"/>
      </w:divBdr>
    </w:div>
    <w:div w:id="212823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2A241-1CE2-4F07-B406-D9907B858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2806</Words>
  <Characters>14965</Characters>
  <Application>Microsoft Office Word</Application>
  <DocSecurity>0</DocSecurity>
  <Lines>124</Lines>
  <Paragraphs>35</Paragraphs>
  <ScaleCrop>false</ScaleCrop>
  <HeadingPairs>
    <vt:vector size="2" baseType="variant">
      <vt:variant>
        <vt:lpstr>Titre</vt:lpstr>
      </vt:variant>
      <vt:variant>
        <vt:i4>1</vt:i4>
      </vt:variant>
    </vt:vector>
  </HeadingPairs>
  <TitlesOfParts>
    <vt:vector size="1" baseType="lpstr">
      <vt:lpstr>Cahier des Clauses Techniques Particulières</vt:lpstr>
    </vt:vector>
  </TitlesOfParts>
  <LinksUpToDate>false</LinksUpToDate>
  <CharactersWithSpaces>17736</CharactersWithSpaces>
  <SharedDoc>false</SharedDoc>
  <HLinks>
    <vt:vector size="312" baseType="variant">
      <vt:variant>
        <vt:i4>1703989</vt:i4>
      </vt:variant>
      <vt:variant>
        <vt:i4>308</vt:i4>
      </vt:variant>
      <vt:variant>
        <vt:i4>0</vt:i4>
      </vt:variant>
      <vt:variant>
        <vt:i4>5</vt:i4>
      </vt:variant>
      <vt:variant>
        <vt:lpwstr/>
      </vt:variant>
      <vt:variant>
        <vt:lpwstr>_Toc304910344</vt:lpwstr>
      </vt:variant>
      <vt:variant>
        <vt:i4>1703989</vt:i4>
      </vt:variant>
      <vt:variant>
        <vt:i4>302</vt:i4>
      </vt:variant>
      <vt:variant>
        <vt:i4>0</vt:i4>
      </vt:variant>
      <vt:variant>
        <vt:i4>5</vt:i4>
      </vt:variant>
      <vt:variant>
        <vt:lpwstr/>
      </vt:variant>
      <vt:variant>
        <vt:lpwstr>_Toc304910343</vt:lpwstr>
      </vt:variant>
      <vt:variant>
        <vt:i4>1703989</vt:i4>
      </vt:variant>
      <vt:variant>
        <vt:i4>296</vt:i4>
      </vt:variant>
      <vt:variant>
        <vt:i4>0</vt:i4>
      </vt:variant>
      <vt:variant>
        <vt:i4>5</vt:i4>
      </vt:variant>
      <vt:variant>
        <vt:lpwstr/>
      </vt:variant>
      <vt:variant>
        <vt:lpwstr>_Toc304910342</vt:lpwstr>
      </vt:variant>
      <vt:variant>
        <vt:i4>1703989</vt:i4>
      </vt:variant>
      <vt:variant>
        <vt:i4>290</vt:i4>
      </vt:variant>
      <vt:variant>
        <vt:i4>0</vt:i4>
      </vt:variant>
      <vt:variant>
        <vt:i4>5</vt:i4>
      </vt:variant>
      <vt:variant>
        <vt:lpwstr/>
      </vt:variant>
      <vt:variant>
        <vt:lpwstr>_Toc304910341</vt:lpwstr>
      </vt:variant>
      <vt:variant>
        <vt:i4>1703989</vt:i4>
      </vt:variant>
      <vt:variant>
        <vt:i4>284</vt:i4>
      </vt:variant>
      <vt:variant>
        <vt:i4>0</vt:i4>
      </vt:variant>
      <vt:variant>
        <vt:i4>5</vt:i4>
      </vt:variant>
      <vt:variant>
        <vt:lpwstr/>
      </vt:variant>
      <vt:variant>
        <vt:lpwstr>_Toc304910340</vt:lpwstr>
      </vt:variant>
      <vt:variant>
        <vt:i4>1900597</vt:i4>
      </vt:variant>
      <vt:variant>
        <vt:i4>278</vt:i4>
      </vt:variant>
      <vt:variant>
        <vt:i4>0</vt:i4>
      </vt:variant>
      <vt:variant>
        <vt:i4>5</vt:i4>
      </vt:variant>
      <vt:variant>
        <vt:lpwstr/>
      </vt:variant>
      <vt:variant>
        <vt:lpwstr>_Toc304910339</vt:lpwstr>
      </vt:variant>
      <vt:variant>
        <vt:i4>1900597</vt:i4>
      </vt:variant>
      <vt:variant>
        <vt:i4>272</vt:i4>
      </vt:variant>
      <vt:variant>
        <vt:i4>0</vt:i4>
      </vt:variant>
      <vt:variant>
        <vt:i4>5</vt:i4>
      </vt:variant>
      <vt:variant>
        <vt:lpwstr/>
      </vt:variant>
      <vt:variant>
        <vt:lpwstr>_Toc304910338</vt:lpwstr>
      </vt:variant>
      <vt:variant>
        <vt:i4>1900597</vt:i4>
      </vt:variant>
      <vt:variant>
        <vt:i4>266</vt:i4>
      </vt:variant>
      <vt:variant>
        <vt:i4>0</vt:i4>
      </vt:variant>
      <vt:variant>
        <vt:i4>5</vt:i4>
      </vt:variant>
      <vt:variant>
        <vt:lpwstr/>
      </vt:variant>
      <vt:variant>
        <vt:lpwstr>_Toc304910337</vt:lpwstr>
      </vt:variant>
      <vt:variant>
        <vt:i4>1900597</vt:i4>
      </vt:variant>
      <vt:variant>
        <vt:i4>260</vt:i4>
      </vt:variant>
      <vt:variant>
        <vt:i4>0</vt:i4>
      </vt:variant>
      <vt:variant>
        <vt:i4>5</vt:i4>
      </vt:variant>
      <vt:variant>
        <vt:lpwstr/>
      </vt:variant>
      <vt:variant>
        <vt:lpwstr>_Toc304910336</vt:lpwstr>
      </vt:variant>
      <vt:variant>
        <vt:i4>1900597</vt:i4>
      </vt:variant>
      <vt:variant>
        <vt:i4>254</vt:i4>
      </vt:variant>
      <vt:variant>
        <vt:i4>0</vt:i4>
      </vt:variant>
      <vt:variant>
        <vt:i4>5</vt:i4>
      </vt:variant>
      <vt:variant>
        <vt:lpwstr/>
      </vt:variant>
      <vt:variant>
        <vt:lpwstr>_Toc304910335</vt:lpwstr>
      </vt:variant>
      <vt:variant>
        <vt:i4>1900597</vt:i4>
      </vt:variant>
      <vt:variant>
        <vt:i4>248</vt:i4>
      </vt:variant>
      <vt:variant>
        <vt:i4>0</vt:i4>
      </vt:variant>
      <vt:variant>
        <vt:i4>5</vt:i4>
      </vt:variant>
      <vt:variant>
        <vt:lpwstr/>
      </vt:variant>
      <vt:variant>
        <vt:lpwstr>_Toc304910334</vt:lpwstr>
      </vt:variant>
      <vt:variant>
        <vt:i4>1900597</vt:i4>
      </vt:variant>
      <vt:variant>
        <vt:i4>242</vt:i4>
      </vt:variant>
      <vt:variant>
        <vt:i4>0</vt:i4>
      </vt:variant>
      <vt:variant>
        <vt:i4>5</vt:i4>
      </vt:variant>
      <vt:variant>
        <vt:lpwstr/>
      </vt:variant>
      <vt:variant>
        <vt:lpwstr>_Toc304910333</vt:lpwstr>
      </vt:variant>
      <vt:variant>
        <vt:i4>1900597</vt:i4>
      </vt:variant>
      <vt:variant>
        <vt:i4>236</vt:i4>
      </vt:variant>
      <vt:variant>
        <vt:i4>0</vt:i4>
      </vt:variant>
      <vt:variant>
        <vt:i4>5</vt:i4>
      </vt:variant>
      <vt:variant>
        <vt:lpwstr/>
      </vt:variant>
      <vt:variant>
        <vt:lpwstr>_Toc304910332</vt:lpwstr>
      </vt:variant>
      <vt:variant>
        <vt:i4>1900597</vt:i4>
      </vt:variant>
      <vt:variant>
        <vt:i4>230</vt:i4>
      </vt:variant>
      <vt:variant>
        <vt:i4>0</vt:i4>
      </vt:variant>
      <vt:variant>
        <vt:i4>5</vt:i4>
      </vt:variant>
      <vt:variant>
        <vt:lpwstr/>
      </vt:variant>
      <vt:variant>
        <vt:lpwstr>_Toc304910331</vt:lpwstr>
      </vt:variant>
      <vt:variant>
        <vt:i4>1900597</vt:i4>
      </vt:variant>
      <vt:variant>
        <vt:i4>224</vt:i4>
      </vt:variant>
      <vt:variant>
        <vt:i4>0</vt:i4>
      </vt:variant>
      <vt:variant>
        <vt:i4>5</vt:i4>
      </vt:variant>
      <vt:variant>
        <vt:lpwstr/>
      </vt:variant>
      <vt:variant>
        <vt:lpwstr>_Toc304910330</vt:lpwstr>
      </vt:variant>
      <vt:variant>
        <vt:i4>1835061</vt:i4>
      </vt:variant>
      <vt:variant>
        <vt:i4>218</vt:i4>
      </vt:variant>
      <vt:variant>
        <vt:i4>0</vt:i4>
      </vt:variant>
      <vt:variant>
        <vt:i4>5</vt:i4>
      </vt:variant>
      <vt:variant>
        <vt:lpwstr/>
      </vt:variant>
      <vt:variant>
        <vt:lpwstr>_Toc304910329</vt:lpwstr>
      </vt:variant>
      <vt:variant>
        <vt:i4>1835061</vt:i4>
      </vt:variant>
      <vt:variant>
        <vt:i4>212</vt:i4>
      </vt:variant>
      <vt:variant>
        <vt:i4>0</vt:i4>
      </vt:variant>
      <vt:variant>
        <vt:i4>5</vt:i4>
      </vt:variant>
      <vt:variant>
        <vt:lpwstr/>
      </vt:variant>
      <vt:variant>
        <vt:lpwstr>_Toc304910328</vt:lpwstr>
      </vt:variant>
      <vt:variant>
        <vt:i4>1835061</vt:i4>
      </vt:variant>
      <vt:variant>
        <vt:i4>206</vt:i4>
      </vt:variant>
      <vt:variant>
        <vt:i4>0</vt:i4>
      </vt:variant>
      <vt:variant>
        <vt:i4>5</vt:i4>
      </vt:variant>
      <vt:variant>
        <vt:lpwstr/>
      </vt:variant>
      <vt:variant>
        <vt:lpwstr>_Toc304910327</vt:lpwstr>
      </vt:variant>
      <vt:variant>
        <vt:i4>1835061</vt:i4>
      </vt:variant>
      <vt:variant>
        <vt:i4>200</vt:i4>
      </vt:variant>
      <vt:variant>
        <vt:i4>0</vt:i4>
      </vt:variant>
      <vt:variant>
        <vt:i4>5</vt:i4>
      </vt:variant>
      <vt:variant>
        <vt:lpwstr/>
      </vt:variant>
      <vt:variant>
        <vt:lpwstr>_Toc304910326</vt:lpwstr>
      </vt:variant>
      <vt:variant>
        <vt:i4>1835061</vt:i4>
      </vt:variant>
      <vt:variant>
        <vt:i4>194</vt:i4>
      </vt:variant>
      <vt:variant>
        <vt:i4>0</vt:i4>
      </vt:variant>
      <vt:variant>
        <vt:i4>5</vt:i4>
      </vt:variant>
      <vt:variant>
        <vt:lpwstr/>
      </vt:variant>
      <vt:variant>
        <vt:lpwstr>_Toc304910325</vt:lpwstr>
      </vt:variant>
      <vt:variant>
        <vt:i4>1835061</vt:i4>
      </vt:variant>
      <vt:variant>
        <vt:i4>188</vt:i4>
      </vt:variant>
      <vt:variant>
        <vt:i4>0</vt:i4>
      </vt:variant>
      <vt:variant>
        <vt:i4>5</vt:i4>
      </vt:variant>
      <vt:variant>
        <vt:lpwstr/>
      </vt:variant>
      <vt:variant>
        <vt:lpwstr>_Toc304910324</vt:lpwstr>
      </vt:variant>
      <vt:variant>
        <vt:i4>1835061</vt:i4>
      </vt:variant>
      <vt:variant>
        <vt:i4>182</vt:i4>
      </vt:variant>
      <vt:variant>
        <vt:i4>0</vt:i4>
      </vt:variant>
      <vt:variant>
        <vt:i4>5</vt:i4>
      </vt:variant>
      <vt:variant>
        <vt:lpwstr/>
      </vt:variant>
      <vt:variant>
        <vt:lpwstr>_Toc304910323</vt:lpwstr>
      </vt:variant>
      <vt:variant>
        <vt:i4>1835061</vt:i4>
      </vt:variant>
      <vt:variant>
        <vt:i4>176</vt:i4>
      </vt:variant>
      <vt:variant>
        <vt:i4>0</vt:i4>
      </vt:variant>
      <vt:variant>
        <vt:i4>5</vt:i4>
      </vt:variant>
      <vt:variant>
        <vt:lpwstr/>
      </vt:variant>
      <vt:variant>
        <vt:lpwstr>_Toc304910322</vt:lpwstr>
      </vt:variant>
      <vt:variant>
        <vt:i4>1835061</vt:i4>
      </vt:variant>
      <vt:variant>
        <vt:i4>170</vt:i4>
      </vt:variant>
      <vt:variant>
        <vt:i4>0</vt:i4>
      </vt:variant>
      <vt:variant>
        <vt:i4>5</vt:i4>
      </vt:variant>
      <vt:variant>
        <vt:lpwstr/>
      </vt:variant>
      <vt:variant>
        <vt:lpwstr>_Toc304910321</vt:lpwstr>
      </vt:variant>
      <vt:variant>
        <vt:i4>1835061</vt:i4>
      </vt:variant>
      <vt:variant>
        <vt:i4>164</vt:i4>
      </vt:variant>
      <vt:variant>
        <vt:i4>0</vt:i4>
      </vt:variant>
      <vt:variant>
        <vt:i4>5</vt:i4>
      </vt:variant>
      <vt:variant>
        <vt:lpwstr/>
      </vt:variant>
      <vt:variant>
        <vt:lpwstr>_Toc304910320</vt:lpwstr>
      </vt:variant>
      <vt:variant>
        <vt:i4>2031669</vt:i4>
      </vt:variant>
      <vt:variant>
        <vt:i4>158</vt:i4>
      </vt:variant>
      <vt:variant>
        <vt:i4>0</vt:i4>
      </vt:variant>
      <vt:variant>
        <vt:i4>5</vt:i4>
      </vt:variant>
      <vt:variant>
        <vt:lpwstr/>
      </vt:variant>
      <vt:variant>
        <vt:lpwstr>_Toc304910319</vt:lpwstr>
      </vt:variant>
      <vt:variant>
        <vt:i4>2031669</vt:i4>
      </vt:variant>
      <vt:variant>
        <vt:i4>152</vt:i4>
      </vt:variant>
      <vt:variant>
        <vt:i4>0</vt:i4>
      </vt:variant>
      <vt:variant>
        <vt:i4>5</vt:i4>
      </vt:variant>
      <vt:variant>
        <vt:lpwstr/>
      </vt:variant>
      <vt:variant>
        <vt:lpwstr>_Toc304910318</vt:lpwstr>
      </vt:variant>
      <vt:variant>
        <vt:i4>2031669</vt:i4>
      </vt:variant>
      <vt:variant>
        <vt:i4>146</vt:i4>
      </vt:variant>
      <vt:variant>
        <vt:i4>0</vt:i4>
      </vt:variant>
      <vt:variant>
        <vt:i4>5</vt:i4>
      </vt:variant>
      <vt:variant>
        <vt:lpwstr/>
      </vt:variant>
      <vt:variant>
        <vt:lpwstr>_Toc304910317</vt:lpwstr>
      </vt:variant>
      <vt:variant>
        <vt:i4>2031669</vt:i4>
      </vt:variant>
      <vt:variant>
        <vt:i4>140</vt:i4>
      </vt:variant>
      <vt:variant>
        <vt:i4>0</vt:i4>
      </vt:variant>
      <vt:variant>
        <vt:i4>5</vt:i4>
      </vt:variant>
      <vt:variant>
        <vt:lpwstr/>
      </vt:variant>
      <vt:variant>
        <vt:lpwstr>_Toc304910316</vt:lpwstr>
      </vt:variant>
      <vt:variant>
        <vt:i4>2031669</vt:i4>
      </vt:variant>
      <vt:variant>
        <vt:i4>134</vt:i4>
      </vt:variant>
      <vt:variant>
        <vt:i4>0</vt:i4>
      </vt:variant>
      <vt:variant>
        <vt:i4>5</vt:i4>
      </vt:variant>
      <vt:variant>
        <vt:lpwstr/>
      </vt:variant>
      <vt:variant>
        <vt:lpwstr>_Toc304910315</vt:lpwstr>
      </vt:variant>
      <vt:variant>
        <vt:i4>2031669</vt:i4>
      </vt:variant>
      <vt:variant>
        <vt:i4>128</vt:i4>
      </vt:variant>
      <vt:variant>
        <vt:i4>0</vt:i4>
      </vt:variant>
      <vt:variant>
        <vt:i4>5</vt:i4>
      </vt:variant>
      <vt:variant>
        <vt:lpwstr/>
      </vt:variant>
      <vt:variant>
        <vt:lpwstr>_Toc304910314</vt:lpwstr>
      </vt:variant>
      <vt:variant>
        <vt:i4>2031669</vt:i4>
      </vt:variant>
      <vt:variant>
        <vt:i4>122</vt:i4>
      </vt:variant>
      <vt:variant>
        <vt:i4>0</vt:i4>
      </vt:variant>
      <vt:variant>
        <vt:i4>5</vt:i4>
      </vt:variant>
      <vt:variant>
        <vt:lpwstr/>
      </vt:variant>
      <vt:variant>
        <vt:lpwstr>_Toc304910313</vt:lpwstr>
      </vt:variant>
      <vt:variant>
        <vt:i4>2031669</vt:i4>
      </vt:variant>
      <vt:variant>
        <vt:i4>116</vt:i4>
      </vt:variant>
      <vt:variant>
        <vt:i4>0</vt:i4>
      </vt:variant>
      <vt:variant>
        <vt:i4>5</vt:i4>
      </vt:variant>
      <vt:variant>
        <vt:lpwstr/>
      </vt:variant>
      <vt:variant>
        <vt:lpwstr>_Toc304910312</vt:lpwstr>
      </vt:variant>
      <vt:variant>
        <vt:i4>2031669</vt:i4>
      </vt:variant>
      <vt:variant>
        <vt:i4>110</vt:i4>
      </vt:variant>
      <vt:variant>
        <vt:i4>0</vt:i4>
      </vt:variant>
      <vt:variant>
        <vt:i4>5</vt:i4>
      </vt:variant>
      <vt:variant>
        <vt:lpwstr/>
      </vt:variant>
      <vt:variant>
        <vt:lpwstr>_Toc304910311</vt:lpwstr>
      </vt:variant>
      <vt:variant>
        <vt:i4>2031669</vt:i4>
      </vt:variant>
      <vt:variant>
        <vt:i4>104</vt:i4>
      </vt:variant>
      <vt:variant>
        <vt:i4>0</vt:i4>
      </vt:variant>
      <vt:variant>
        <vt:i4>5</vt:i4>
      </vt:variant>
      <vt:variant>
        <vt:lpwstr/>
      </vt:variant>
      <vt:variant>
        <vt:lpwstr>_Toc304910310</vt:lpwstr>
      </vt:variant>
      <vt:variant>
        <vt:i4>1966133</vt:i4>
      </vt:variant>
      <vt:variant>
        <vt:i4>98</vt:i4>
      </vt:variant>
      <vt:variant>
        <vt:i4>0</vt:i4>
      </vt:variant>
      <vt:variant>
        <vt:i4>5</vt:i4>
      </vt:variant>
      <vt:variant>
        <vt:lpwstr/>
      </vt:variant>
      <vt:variant>
        <vt:lpwstr>_Toc304910309</vt:lpwstr>
      </vt:variant>
      <vt:variant>
        <vt:i4>1966133</vt:i4>
      </vt:variant>
      <vt:variant>
        <vt:i4>92</vt:i4>
      </vt:variant>
      <vt:variant>
        <vt:i4>0</vt:i4>
      </vt:variant>
      <vt:variant>
        <vt:i4>5</vt:i4>
      </vt:variant>
      <vt:variant>
        <vt:lpwstr/>
      </vt:variant>
      <vt:variant>
        <vt:lpwstr>_Toc304910308</vt:lpwstr>
      </vt:variant>
      <vt:variant>
        <vt:i4>1966133</vt:i4>
      </vt:variant>
      <vt:variant>
        <vt:i4>86</vt:i4>
      </vt:variant>
      <vt:variant>
        <vt:i4>0</vt:i4>
      </vt:variant>
      <vt:variant>
        <vt:i4>5</vt:i4>
      </vt:variant>
      <vt:variant>
        <vt:lpwstr/>
      </vt:variant>
      <vt:variant>
        <vt:lpwstr>_Toc304910307</vt:lpwstr>
      </vt:variant>
      <vt:variant>
        <vt:i4>1966133</vt:i4>
      </vt:variant>
      <vt:variant>
        <vt:i4>80</vt:i4>
      </vt:variant>
      <vt:variant>
        <vt:i4>0</vt:i4>
      </vt:variant>
      <vt:variant>
        <vt:i4>5</vt:i4>
      </vt:variant>
      <vt:variant>
        <vt:lpwstr/>
      </vt:variant>
      <vt:variant>
        <vt:lpwstr>_Toc304910306</vt:lpwstr>
      </vt:variant>
      <vt:variant>
        <vt:i4>1966133</vt:i4>
      </vt:variant>
      <vt:variant>
        <vt:i4>74</vt:i4>
      </vt:variant>
      <vt:variant>
        <vt:i4>0</vt:i4>
      </vt:variant>
      <vt:variant>
        <vt:i4>5</vt:i4>
      </vt:variant>
      <vt:variant>
        <vt:lpwstr/>
      </vt:variant>
      <vt:variant>
        <vt:lpwstr>_Toc304910305</vt:lpwstr>
      </vt:variant>
      <vt:variant>
        <vt:i4>1966133</vt:i4>
      </vt:variant>
      <vt:variant>
        <vt:i4>68</vt:i4>
      </vt:variant>
      <vt:variant>
        <vt:i4>0</vt:i4>
      </vt:variant>
      <vt:variant>
        <vt:i4>5</vt:i4>
      </vt:variant>
      <vt:variant>
        <vt:lpwstr/>
      </vt:variant>
      <vt:variant>
        <vt:lpwstr>_Toc304910304</vt:lpwstr>
      </vt:variant>
      <vt:variant>
        <vt:i4>1966133</vt:i4>
      </vt:variant>
      <vt:variant>
        <vt:i4>62</vt:i4>
      </vt:variant>
      <vt:variant>
        <vt:i4>0</vt:i4>
      </vt:variant>
      <vt:variant>
        <vt:i4>5</vt:i4>
      </vt:variant>
      <vt:variant>
        <vt:lpwstr/>
      </vt:variant>
      <vt:variant>
        <vt:lpwstr>_Toc304910303</vt:lpwstr>
      </vt:variant>
      <vt:variant>
        <vt:i4>1966133</vt:i4>
      </vt:variant>
      <vt:variant>
        <vt:i4>56</vt:i4>
      </vt:variant>
      <vt:variant>
        <vt:i4>0</vt:i4>
      </vt:variant>
      <vt:variant>
        <vt:i4>5</vt:i4>
      </vt:variant>
      <vt:variant>
        <vt:lpwstr/>
      </vt:variant>
      <vt:variant>
        <vt:lpwstr>_Toc304910302</vt:lpwstr>
      </vt:variant>
      <vt:variant>
        <vt:i4>1966133</vt:i4>
      </vt:variant>
      <vt:variant>
        <vt:i4>50</vt:i4>
      </vt:variant>
      <vt:variant>
        <vt:i4>0</vt:i4>
      </vt:variant>
      <vt:variant>
        <vt:i4>5</vt:i4>
      </vt:variant>
      <vt:variant>
        <vt:lpwstr/>
      </vt:variant>
      <vt:variant>
        <vt:lpwstr>_Toc304910301</vt:lpwstr>
      </vt:variant>
      <vt:variant>
        <vt:i4>1966133</vt:i4>
      </vt:variant>
      <vt:variant>
        <vt:i4>44</vt:i4>
      </vt:variant>
      <vt:variant>
        <vt:i4>0</vt:i4>
      </vt:variant>
      <vt:variant>
        <vt:i4>5</vt:i4>
      </vt:variant>
      <vt:variant>
        <vt:lpwstr/>
      </vt:variant>
      <vt:variant>
        <vt:lpwstr>_Toc304910300</vt:lpwstr>
      </vt:variant>
      <vt:variant>
        <vt:i4>1507380</vt:i4>
      </vt:variant>
      <vt:variant>
        <vt:i4>38</vt:i4>
      </vt:variant>
      <vt:variant>
        <vt:i4>0</vt:i4>
      </vt:variant>
      <vt:variant>
        <vt:i4>5</vt:i4>
      </vt:variant>
      <vt:variant>
        <vt:lpwstr/>
      </vt:variant>
      <vt:variant>
        <vt:lpwstr>_Toc304910299</vt:lpwstr>
      </vt:variant>
      <vt:variant>
        <vt:i4>1507380</vt:i4>
      </vt:variant>
      <vt:variant>
        <vt:i4>32</vt:i4>
      </vt:variant>
      <vt:variant>
        <vt:i4>0</vt:i4>
      </vt:variant>
      <vt:variant>
        <vt:i4>5</vt:i4>
      </vt:variant>
      <vt:variant>
        <vt:lpwstr/>
      </vt:variant>
      <vt:variant>
        <vt:lpwstr>_Toc304910298</vt:lpwstr>
      </vt:variant>
      <vt:variant>
        <vt:i4>1507380</vt:i4>
      </vt:variant>
      <vt:variant>
        <vt:i4>26</vt:i4>
      </vt:variant>
      <vt:variant>
        <vt:i4>0</vt:i4>
      </vt:variant>
      <vt:variant>
        <vt:i4>5</vt:i4>
      </vt:variant>
      <vt:variant>
        <vt:lpwstr/>
      </vt:variant>
      <vt:variant>
        <vt:lpwstr>_Toc304910297</vt:lpwstr>
      </vt:variant>
      <vt:variant>
        <vt:i4>1507380</vt:i4>
      </vt:variant>
      <vt:variant>
        <vt:i4>20</vt:i4>
      </vt:variant>
      <vt:variant>
        <vt:i4>0</vt:i4>
      </vt:variant>
      <vt:variant>
        <vt:i4>5</vt:i4>
      </vt:variant>
      <vt:variant>
        <vt:lpwstr/>
      </vt:variant>
      <vt:variant>
        <vt:lpwstr>_Toc304910296</vt:lpwstr>
      </vt:variant>
      <vt:variant>
        <vt:i4>1507380</vt:i4>
      </vt:variant>
      <vt:variant>
        <vt:i4>14</vt:i4>
      </vt:variant>
      <vt:variant>
        <vt:i4>0</vt:i4>
      </vt:variant>
      <vt:variant>
        <vt:i4>5</vt:i4>
      </vt:variant>
      <vt:variant>
        <vt:lpwstr/>
      </vt:variant>
      <vt:variant>
        <vt:lpwstr>_Toc304910295</vt:lpwstr>
      </vt:variant>
      <vt:variant>
        <vt:i4>1507380</vt:i4>
      </vt:variant>
      <vt:variant>
        <vt:i4>8</vt:i4>
      </vt:variant>
      <vt:variant>
        <vt:i4>0</vt:i4>
      </vt:variant>
      <vt:variant>
        <vt:i4>5</vt:i4>
      </vt:variant>
      <vt:variant>
        <vt:lpwstr/>
      </vt:variant>
      <vt:variant>
        <vt:lpwstr>_Toc304910294</vt:lpwstr>
      </vt:variant>
      <vt:variant>
        <vt:i4>1507380</vt:i4>
      </vt:variant>
      <vt:variant>
        <vt:i4>2</vt:i4>
      </vt:variant>
      <vt:variant>
        <vt:i4>0</vt:i4>
      </vt:variant>
      <vt:variant>
        <vt:i4>5</vt:i4>
      </vt:variant>
      <vt:variant>
        <vt:lpwstr/>
      </vt:variant>
      <vt:variant>
        <vt:lpwstr>_Toc304910293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Cahier des Clauses Techniques Particulières</dc:title>
  <dc:subject>Prestations de services de télécommunications : services de données, d'interconnexion de sites, d'accès internet et de service de Trunk SIP</dc:subject>
  <dc:creator/>
  <cp:keywords>Marché opérateur, services de télécommunications</cp:keywords>
  <cp:lastModifiedBy/>
  <cp:revision>1</cp:revision>
  <cp:lastPrinted>2011-10-10T09:10:00Z</cp:lastPrinted>
  <dcterms:created xsi:type="dcterms:W3CDTF">2025-11-24T14:06:00Z</dcterms:created>
  <dcterms:modified xsi:type="dcterms:W3CDTF">2025-11-24T14:06:00Z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ient">
    <vt:lpwstr>ASP</vt:lpwstr>
  </property>
  <property fmtid="{D5CDD505-2E9C-101B-9397-08002B2CF9AE}" pid="3" name="du_client">
    <vt:lpwstr>de l'ASP</vt:lpwstr>
  </property>
  <property fmtid="{D5CDD505-2E9C-101B-9397-08002B2CF9AE}" pid="4" name="au_client">
    <vt:lpwstr>à l'ASP</vt:lpwstr>
  </property>
  <property fmtid="{D5CDD505-2E9C-101B-9397-08002B2CF9AE}" pid="5" name="Le_Client_MAJ">
    <vt:lpwstr>L'ASP</vt:lpwstr>
  </property>
  <property fmtid="{D5CDD505-2E9C-101B-9397-08002B2CF9AE}" pid="6" name="le_Client">
    <vt:lpwstr>l'ASP</vt:lpwstr>
  </property>
  <property fmtid="{D5CDD505-2E9C-101B-9397-08002B2CF9AE}" pid="7" name="Projet">
    <vt:lpwstr>Prestations de services de télécommunications : services de données, d'interconnexion de sites, d'accès internet et de service de Trunk SIP</vt:lpwstr>
  </property>
</Properties>
</file>